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A1C7C7" w14:textId="77777777" w:rsidR="00B8531C" w:rsidRPr="00424540" w:rsidRDefault="00424540" w:rsidP="006A5CA8">
      <w:pPr>
        <w:widowControl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424540">
        <w:rPr>
          <w:rFonts w:asciiTheme="minorHAnsi" w:hAnsiTheme="minorHAnsi" w:cstheme="minorHAnsi"/>
          <w:b/>
          <w:bCs/>
          <w:sz w:val="22"/>
          <w:szCs w:val="22"/>
        </w:rPr>
        <w:t>Nr postępowania: 3/2026</w:t>
      </w:r>
      <w:r w:rsidR="009746A6" w:rsidRPr="00424540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B8531C" w:rsidRPr="00424540">
        <w:rPr>
          <w:rFonts w:asciiTheme="minorHAnsi" w:hAnsiTheme="minorHAnsi" w:cstheme="minorHAnsi"/>
          <w:sz w:val="22"/>
          <w:szCs w:val="22"/>
        </w:rPr>
        <w:tab/>
      </w:r>
    </w:p>
    <w:p w14:paraId="0679DD96" w14:textId="77777777" w:rsidR="00A81D37" w:rsidRPr="00825D3B" w:rsidRDefault="008F3F35" w:rsidP="00A81D37">
      <w:pPr>
        <w:jc w:val="right"/>
        <w:rPr>
          <w:rFonts w:asciiTheme="minorHAnsi" w:hAnsiTheme="minorHAnsi" w:cstheme="minorHAnsi"/>
          <w:b/>
          <w:bCs/>
          <w:sz w:val="22"/>
          <w:szCs w:val="22"/>
        </w:rPr>
      </w:pPr>
      <w:r w:rsidRPr="003F6981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Pr="003F6981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Pr="003F6981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="00A81D37" w:rsidRPr="00825D3B">
        <w:rPr>
          <w:rFonts w:asciiTheme="minorHAnsi" w:hAnsiTheme="minorHAnsi" w:cstheme="minorHAnsi"/>
          <w:b/>
          <w:bCs/>
          <w:sz w:val="22"/>
          <w:szCs w:val="22"/>
        </w:rPr>
        <w:t xml:space="preserve">Załącznik nr 1 do </w:t>
      </w:r>
      <w:r w:rsidR="00944866" w:rsidRPr="00825D3B">
        <w:rPr>
          <w:rFonts w:asciiTheme="minorHAnsi" w:hAnsiTheme="minorHAnsi" w:cstheme="minorHAnsi"/>
          <w:b/>
          <w:bCs/>
          <w:sz w:val="22"/>
          <w:szCs w:val="22"/>
        </w:rPr>
        <w:t>SWZ</w:t>
      </w:r>
    </w:p>
    <w:p w14:paraId="0C367121" w14:textId="77777777" w:rsidR="00A81D37" w:rsidRPr="003F6981" w:rsidRDefault="00A81D37" w:rsidP="00A81D37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F9EA3DB" w14:textId="77777777" w:rsidR="00A81D37" w:rsidRPr="003F6981" w:rsidRDefault="00A81D37" w:rsidP="00A81D37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F6981">
        <w:rPr>
          <w:rFonts w:asciiTheme="minorHAnsi" w:hAnsiTheme="minorHAnsi" w:cstheme="minorHAnsi"/>
          <w:b/>
          <w:sz w:val="22"/>
          <w:szCs w:val="22"/>
        </w:rPr>
        <w:t>FORMULARZ OFERTOWY</w:t>
      </w:r>
    </w:p>
    <w:p w14:paraId="2400CA1F" w14:textId="77777777" w:rsidR="00A81D37" w:rsidRPr="003F6981" w:rsidRDefault="00A81D37" w:rsidP="00A81D37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D56DEA1" w14:textId="77777777" w:rsidR="00A81D37" w:rsidRPr="003F6981" w:rsidRDefault="00A81D37" w:rsidP="00A81D37">
      <w:pPr>
        <w:ind w:left="4962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F6981">
        <w:rPr>
          <w:rFonts w:asciiTheme="minorHAnsi" w:hAnsiTheme="minorHAnsi" w:cstheme="minorHAnsi"/>
          <w:b/>
          <w:sz w:val="22"/>
          <w:szCs w:val="22"/>
        </w:rPr>
        <w:t>Zamawiający:</w:t>
      </w:r>
    </w:p>
    <w:p w14:paraId="18A79863" w14:textId="77777777" w:rsidR="00A81D37" w:rsidRPr="003F6981" w:rsidRDefault="00944866" w:rsidP="00944866">
      <w:pPr>
        <w:ind w:left="4962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F6981">
        <w:rPr>
          <w:rFonts w:asciiTheme="minorHAnsi" w:hAnsiTheme="minorHAnsi" w:cstheme="minorHAnsi"/>
          <w:b/>
          <w:sz w:val="22"/>
          <w:szCs w:val="22"/>
        </w:rPr>
        <w:t>Centrum Administracyjne Pieczy Zastępczej</w:t>
      </w:r>
    </w:p>
    <w:p w14:paraId="708DD5E5" w14:textId="77777777" w:rsidR="00A81D37" w:rsidRPr="003F6981" w:rsidRDefault="00A81D37" w:rsidP="00A81D37">
      <w:pPr>
        <w:ind w:left="4962"/>
        <w:jc w:val="center"/>
        <w:rPr>
          <w:rFonts w:asciiTheme="minorHAnsi" w:hAnsiTheme="minorHAnsi" w:cstheme="minorHAnsi"/>
          <w:sz w:val="22"/>
          <w:szCs w:val="22"/>
        </w:rPr>
      </w:pPr>
      <w:r w:rsidRPr="003F6981">
        <w:rPr>
          <w:rFonts w:asciiTheme="minorHAnsi" w:hAnsiTheme="minorHAnsi" w:cstheme="minorHAnsi"/>
          <w:b/>
          <w:sz w:val="22"/>
          <w:szCs w:val="22"/>
        </w:rPr>
        <w:t>90-159 Łódź ul. Małachowskiego 74</w:t>
      </w:r>
    </w:p>
    <w:p w14:paraId="0C539A6C" w14:textId="77777777" w:rsidR="00A81D37" w:rsidRPr="003F6981" w:rsidRDefault="00A81D37" w:rsidP="00A81D37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7E57C7D2" w14:textId="77777777" w:rsidR="00A81D37" w:rsidRPr="007C3A7D" w:rsidRDefault="00A81D37" w:rsidP="00A81D37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3F6981">
        <w:rPr>
          <w:rFonts w:asciiTheme="minorHAnsi" w:hAnsiTheme="minorHAnsi" w:cstheme="minorHAnsi"/>
          <w:sz w:val="22"/>
          <w:szCs w:val="22"/>
        </w:rPr>
        <w:tab/>
      </w:r>
      <w:r w:rsidRPr="003F6981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t xml:space="preserve">Dotyczy postępowania prowadzonego w trybie podstawowym </w:t>
      </w:r>
      <w:r w:rsidR="00944866" w:rsidRPr="003F6981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t xml:space="preserve">z możliwością </w:t>
      </w:r>
      <w:r w:rsidRPr="003F6981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t xml:space="preserve">negocjacji na  </w:t>
      </w:r>
      <w:r w:rsidR="004945D8">
        <w:rPr>
          <w:rFonts w:asciiTheme="minorHAnsi" w:hAnsiTheme="minorHAnsi" w:cstheme="minorHAnsi"/>
          <w:b/>
          <w:bCs/>
          <w:sz w:val="22"/>
          <w:szCs w:val="22"/>
        </w:rPr>
        <w:t>„Ś</w:t>
      </w:r>
      <w:r w:rsidR="004945D8" w:rsidRPr="00793D61">
        <w:rPr>
          <w:rFonts w:asciiTheme="minorHAnsi" w:hAnsiTheme="minorHAnsi" w:cstheme="minorHAnsi"/>
          <w:b/>
          <w:bCs/>
          <w:sz w:val="22"/>
          <w:szCs w:val="22"/>
        </w:rPr>
        <w:t>wiadczenie usługi zorganizowania i przeprowadzenia szkoleń podnoszących kompetencje zawodowe pracowników Centrum Administracyjnego Pieczy Zastępczej w ramach projektu: „Wzmocnieni – zintegrowane wsparcie dla dzieci i rodzin”</w:t>
      </w:r>
      <w:r w:rsidR="004945D8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3F6981">
        <w:rPr>
          <w:rFonts w:asciiTheme="minorHAnsi" w:hAnsiTheme="minorHAnsi" w:cstheme="minorHAnsi"/>
          <w:color w:val="00000A"/>
          <w:sz w:val="22"/>
          <w:szCs w:val="22"/>
        </w:rPr>
        <w:t>przedkładam/y niniejszą ofertę:</w:t>
      </w:r>
    </w:p>
    <w:p w14:paraId="0899B209" w14:textId="77777777" w:rsidR="00A81D37" w:rsidRPr="003F6981" w:rsidRDefault="00A81D37" w:rsidP="00A81D37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B4FC8BB" w14:textId="77777777" w:rsidR="00A81D37" w:rsidRPr="003F6981" w:rsidRDefault="00A81D37" w:rsidP="00A81D37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3F6981">
        <w:rPr>
          <w:rFonts w:asciiTheme="minorHAnsi" w:hAnsiTheme="minorHAnsi" w:cstheme="minorHAnsi"/>
          <w:b/>
          <w:sz w:val="22"/>
          <w:szCs w:val="22"/>
        </w:rPr>
        <w:t>DANE WYKONAWCY:</w:t>
      </w:r>
    </w:p>
    <w:p w14:paraId="0ED47006" w14:textId="77777777" w:rsidR="00A81D37" w:rsidRPr="003F6981" w:rsidRDefault="00A81D37" w:rsidP="00A81D37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F6981">
        <w:rPr>
          <w:rFonts w:asciiTheme="minorHAnsi" w:hAnsiTheme="minorHAnsi" w:cstheme="minorHAnsi"/>
          <w:sz w:val="22"/>
          <w:szCs w:val="22"/>
        </w:rPr>
        <w:t xml:space="preserve">1) Osoba upoważniona do reprezentowania Wykonawcy/ów i podpisująca ofertę: </w:t>
      </w:r>
    </w:p>
    <w:p w14:paraId="06DA519A" w14:textId="77777777" w:rsidR="00A81D37" w:rsidRPr="003F6981" w:rsidRDefault="00A81D37" w:rsidP="00A81D37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F6981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00793600" w14:textId="77777777" w:rsidR="00A81D37" w:rsidRPr="003F6981" w:rsidRDefault="00A81D37" w:rsidP="00A81D37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F6981">
        <w:rPr>
          <w:rFonts w:asciiTheme="minorHAnsi" w:hAnsiTheme="minorHAnsi" w:cstheme="minorHAnsi"/>
          <w:sz w:val="22"/>
          <w:szCs w:val="22"/>
        </w:rPr>
        <w:t>2)  Wykonawca/Wykonawcy …………………………………………………………………………………………………………....</w:t>
      </w:r>
    </w:p>
    <w:p w14:paraId="45194231" w14:textId="77777777" w:rsidR="00A81D37" w:rsidRPr="003F6981" w:rsidRDefault="00A81D37" w:rsidP="00A81D37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F6981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……………………………………………………………………………………………………………………………………………………..…..</w:t>
      </w:r>
    </w:p>
    <w:p w14:paraId="750D215F" w14:textId="77777777" w:rsidR="00A81D37" w:rsidRPr="003F6981" w:rsidRDefault="00A81D37" w:rsidP="00A81D37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F6981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……………………………………………………………………………………………………………………………………………………..…..</w:t>
      </w:r>
    </w:p>
    <w:p w14:paraId="13C6416F" w14:textId="77777777" w:rsidR="00A81D37" w:rsidRPr="003F6981" w:rsidRDefault="00A81D37" w:rsidP="00A81D37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F6981">
        <w:rPr>
          <w:rFonts w:asciiTheme="minorHAnsi" w:hAnsiTheme="minorHAnsi" w:cstheme="minorHAnsi"/>
          <w:sz w:val="22"/>
          <w:szCs w:val="22"/>
        </w:rPr>
        <w:t>Adres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..</w:t>
      </w:r>
    </w:p>
    <w:p w14:paraId="37C905FC" w14:textId="77777777" w:rsidR="00A81D37" w:rsidRPr="003F6981" w:rsidRDefault="00A81D37" w:rsidP="00A81D37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F6981">
        <w:rPr>
          <w:rFonts w:asciiTheme="minorHAnsi" w:hAnsiTheme="minorHAnsi" w:cstheme="minorHAnsi"/>
          <w:sz w:val="22"/>
          <w:szCs w:val="22"/>
        </w:rPr>
        <w:t>4) Numer REGON: …………………………………………………………………………………………………………………………….</w:t>
      </w:r>
    </w:p>
    <w:p w14:paraId="35F7530A" w14:textId="77777777" w:rsidR="00A81D37" w:rsidRPr="003F6981" w:rsidRDefault="00A81D37" w:rsidP="00A81D37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F6981">
        <w:rPr>
          <w:rFonts w:asciiTheme="minorHAnsi" w:hAnsiTheme="minorHAnsi" w:cstheme="minorHAnsi"/>
          <w:sz w:val="22"/>
          <w:szCs w:val="22"/>
        </w:rPr>
        <w:t>5) Numer NIP:………………………………………………………………………………………………………………………..………..</w:t>
      </w:r>
    </w:p>
    <w:p w14:paraId="6C396CD7" w14:textId="77777777" w:rsidR="00A81D37" w:rsidRPr="003F6981" w:rsidRDefault="00A81D37" w:rsidP="00A81D37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3F6981">
        <w:rPr>
          <w:rFonts w:asciiTheme="minorHAnsi" w:hAnsiTheme="minorHAnsi" w:cstheme="minorHAnsi"/>
          <w:sz w:val="22"/>
          <w:szCs w:val="22"/>
        </w:rPr>
        <w:t>6) Osoba odpowiedzialna za kontakty z Zamawiającym: …………………………………………………………………………………………………………………………………………………….....</w:t>
      </w:r>
    </w:p>
    <w:p w14:paraId="72115582" w14:textId="77777777" w:rsidR="00A81D37" w:rsidRPr="003F6981" w:rsidRDefault="00A81D37" w:rsidP="00A81D37">
      <w:pPr>
        <w:jc w:val="both"/>
        <w:rPr>
          <w:rFonts w:asciiTheme="minorHAnsi" w:hAnsiTheme="minorHAnsi" w:cstheme="minorHAnsi"/>
          <w:sz w:val="22"/>
          <w:szCs w:val="22"/>
        </w:rPr>
      </w:pPr>
      <w:r w:rsidRPr="003F6981">
        <w:rPr>
          <w:rFonts w:asciiTheme="minorHAnsi" w:hAnsiTheme="minorHAnsi" w:cstheme="minorHAnsi"/>
          <w:sz w:val="22"/>
          <w:szCs w:val="22"/>
        </w:rPr>
        <w:t>7) Dane teleadresowe na które należy przekazać korespondencję związaną z niniejszym postępowaniem:</w:t>
      </w:r>
    </w:p>
    <w:p w14:paraId="1E0A6187" w14:textId="77777777" w:rsidR="00A81D37" w:rsidRPr="003F6981" w:rsidRDefault="009502F3" w:rsidP="00A81D37">
      <w:pPr>
        <w:spacing w:line="360" w:lineRule="auto"/>
        <w:jc w:val="both"/>
        <w:rPr>
          <w:rFonts w:asciiTheme="minorHAnsi" w:hAnsiTheme="minorHAnsi" w:cstheme="minorHAnsi"/>
          <w:sz w:val="22"/>
          <w:szCs w:val="22"/>
          <w:lang w:val="de-DE"/>
        </w:rPr>
      </w:pPr>
      <w:r>
        <w:rPr>
          <w:rFonts w:asciiTheme="minorHAnsi" w:hAnsiTheme="minorHAnsi" w:cstheme="minorHAnsi"/>
          <w:sz w:val="22"/>
          <w:szCs w:val="22"/>
          <w:lang w:val="de-DE"/>
        </w:rPr>
        <w:t>a</w:t>
      </w:r>
      <w:r w:rsidR="00A81D37" w:rsidRPr="003F6981">
        <w:rPr>
          <w:rFonts w:asciiTheme="minorHAnsi" w:hAnsiTheme="minorHAnsi" w:cstheme="minorHAnsi"/>
          <w:sz w:val="22"/>
          <w:szCs w:val="22"/>
          <w:lang w:val="de-DE"/>
        </w:rPr>
        <w:t xml:space="preserve">. </w:t>
      </w:r>
      <w:proofErr w:type="spellStart"/>
      <w:r w:rsidR="00A81D37" w:rsidRPr="003F6981">
        <w:rPr>
          <w:rFonts w:asciiTheme="minorHAnsi" w:hAnsiTheme="minorHAnsi" w:cstheme="minorHAnsi"/>
          <w:sz w:val="22"/>
          <w:szCs w:val="22"/>
          <w:lang w:val="de-DE"/>
        </w:rPr>
        <w:t>e-mail</w:t>
      </w:r>
      <w:proofErr w:type="spellEnd"/>
      <w:r w:rsidR="00A81D37" w:rsidRPr="003F6981">
        <w:rPr>
          <w:rFonts w:asciiTheme="minorHAnsi" w:hAnsiTheme="minorHAnsi" w:cstheme="minorHAnsi"/>
          <w:sz w:val="22"/>
          <w:szCs w:val="22"/>
          <w:lang w:val="de-DE"/>
        </w:rPr>
        <w:t xml:space="preserve"> ……………………………………………………………………………………………………………………………………….…...</w:t>
      </w:r>
    </w:p>
    <w:p w14:paraId="0F4C30EB" w14:textId="77777777" w:rsidR="00A81D37" w:rsidRPr="0029518F" w:rsidRDefault="00A81D37" w:rsidP="00A81D37">
      <w:pPr>
        <w:spacing w:line="360" w:lineRule="auto"/>
        <w:jc w:val="both"/>
        <w:rPr>
          <w:rFonts w:asciiTheme="minorHAnsi" w:hAnsiTheme="minorHAnsi" w:cstheme="minorHAnsi"/>
          <w:sz w:val="22"/>
          <w:szCs w:val="22"/>
          <w:lang w:val="pt-BR"/>
        </w:rPr>
      </w:pPr>
      <w:r w:rsidRPr="0029518F">
        <w:rPr>
          <w:rFonts w:asciiTheme="minorHAnsi" w:hAnsiTheme="minorHAnsi" w:cstheme="minorHAnsi"/>
          <w:sz w:val="22"/>
          <w:szCs w:val="22"/>
          <w:lang w:val="pt-BR"/>
        </w:rPr>
        <w:t>b. numer telefonu ………………………………………………………………………………………………………………………….….</w:t>
      </w:r>
    </w:p>
    <w:p w14:paraId="78FD55AC" w14:textId="77777777" w:rsidR="00A81D37" w:rsidRPr="003F6981" w:rsidRDefault="00A81D37" w:rsidP="00A81D37">
      <w:pPr>
        <w:jc w:val="both"/>
        <w:rPr>
          <w:rFonts w:asciiTheme="minorHAnsi" w:hAnsiTheme="minorHAnsi" w:cstheme="minorHAnsi"/>
          <w:sz w:val="22"/>
          <w:szCs w:val="22"/>
        </w:rPr>
      </w:pPr>
      <w:r w:rsidRPr="003F6981">
        <w:rPr>
          <w:rFonts w:asciiTheme="minorHAnsi" w:hAnsiTheme="minorHAnsi" w:cstheme="minorHAnsi"/>
          <w:sz w:val="22"/>
          <w:szCs w:val="22"/>
        </w:rPr>
        <w:t>8) Adres do korespondencji (jeżeli inny niż adres siedziby)</w:t>
      </w:r>
    </w:p>
    <w:p w14:paraId="29CCB16E" w14:textId="77777777" w:rsidR="00A81D37" w:rsidRPr="003F6981" w:rsidRDefault="00A81D37" w:rsidP="00A81D37">
      <w:pPr>
        <w:jc w:val="both"/>
        <w:rPr>
          <w:rFonts w:asciiTheme="minorHAnsi" w:hAnsiTheme="minorHAnsi" w:cstheme="minorHAnsi"/>
          <w:sz w:val="22"/>
          <w:szCs w:val="22"/>
        </w:rPr>
      </w:pPr>
      <w:r w:rsidRPr="003F6981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……………………………………………………………………………………………………………………………………..………………..</w:t>
      </w:r>
    </w:p>
    <w:p w14:paraId="2CBF8BE0" w14:textId="77777777" w:rsidR="00A81D37" w:rsidRPr="003F6981" w:rsidRDefault="00A81D37" w:rsidP="00A81D37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B65CBB8" w14:textId="77777777" w:rsidR="00A81D37" w:rsidRPr="003F6981" w:rsidRDefault="00A81D37" w:rsidP="00A81D37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B45264A" w14:textId="77777777" w:rsidR="00A81D37" w:rsidRPr="003F6981" w:rsidRDefault="00A81D37" w:rsidP="00A81D37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6DAB38F" w14:textId="77777777" w:rsidR="00A81D37" w:rsidRDefault="00A81D37" w:rsidP="00A81D37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F274426" w14:textId="77777777" w:rsidR="009502F3" w:rsidRPr="003F6981" w:rsidRDefault="009502F3" w:rsidP="00A81D37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06E3F6C" w14:textId="77777777" w:rsidR="003B22C0" w:rsidRDefault="003B22C0" w:rsidP="00A81D37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083CF01" w14:textId="77777777" w:rsidR="004945D8" w:rsidRDefault="004945D8" w:rsidP="00A81D37">
      <w:pPr>
        <w:jc w:val="both"/>
        <w:rPr>
          <w:rFonts w:asciiTheme="minorHAnsi" w:hAnsiTheme="minorHAnsi" w:cstheme="minorHAnsi"/>
          <w:b/>
          <w:sz w:val="22"/>
          <w:szCs w:val="22"/>
        </w:rPr>
        <w:sectPr w:rsidR="004945D8" w:rsidSect="006A5565">
          <w:headerReference w:type="default" r:id="rId8"/>
          <w:footerReference w:type="default" r:id="rId9"/>
          <w:pgSz w:w="11906" w:h="16838"/>
          <w:pgMar w:top="1956" w:right="1418" w:bottom="992" w:left="1418" w:header="709" w:footer="79" w:gutter="0"/>
          <w:cols w:space="708"/>
          <w:docGrid w:linePitch="360"/>
        </w:sectPr>
      </w:pPr>
    </w:p>
    <w:p w14:paraId="2BA918C1" w14:textId="77777777" w:rsidR="00614280" w:rsidRPr="00424540" w:rsidRDefault="00424540" w:rsidP="00424540">
      <w:pPr>
        <w:pStyle w:val="Akapitzlist"/>
        <w:tabs>
          <w:tab w:val="left" w:pos="284"/>
        </w:tabs>
        <w:spacing w:line="276" w:lineRule="auto"/>
        <w:ind w:left="284"/>
        <w:contextualSpacing/>
        <w:jc w:val="center"/>
        <w:rPr>
          <w:rFonts w:asciiTheme="minorHAnsi" w:hAnsiTheme="minorHAnsi" w:cstheme="minorHAnsi"/>
          <w:sz w:val="22"/>
          <w:szCs w:val="22"/>
          <w:u w:val="single"/>
        </w:rPr>
      </w:pPr>
      <w:r w:rsidRPr="000435A1">
        <w:rPr>
          <w:rFonts w:asciiTheme="minorHAnsi" w:eastAsiaTheme="majorEastAsia" w:hAnsiTheme="minorHAnsi" w:cstheme="minorHAnsi"/>
          <w:b/>
          <w:color w:val="000000" w:themeColor="text1"/>
          <w:sz w:val="22"/>
          <w:szCs w:val="22"/>
          <w:u w:val="single"/>
          <w:lang w:eastAsia="en-US"/>
        </w:rPr>
        <w:lastRenderedPageBreak/>
        <w:t>Część</w:t>
      </w:r>
      <w:r>
        <w:rPr>
          <w:rFonts w:asciiTheme="minorHAnsi" w:eastAsiaTheme="majorEastAsia" w:hAnsiTheme="minorHAnsi" w:cstheme="minorHAnsi"/>
          <w:b/>
          <w:color w:val="000000" w:themeColor="text1"/>
          <w:sz w:val="22"/>
          <w:szCs w:val="22"/>
          <w:u w:val="single"/>
          <w:lang w:eastAsia="en-US"/>
        </w:rPr>
        <w:t xml:space="preserve"> </w:t>
      </w:r>
      <w:r w:rsidRPr="000435A1">
        <w:rPr>
          <w:rFonts w:asciiTheme="minorHAnsi" w:eastAsiaTheme="majorEastAsia" w:hAnsiTheme="minorHAnsi" w:cstheme="minorHAnsi"/>
          <w:b/>
          <w:color w:val="000000" w:themeColor="text1"/>
          <w:sz w:val="22"/>
          <w:szCs w:val="22"/>
          <w:u w:val="single"/>
          <w:lang w:eastAsia="en-US"/>
        </w:rPr>
        <w:t xml:space="preserve"> 1  - </w:t>
      </w:r>
      <w:r w:rsidRPr="000435A1">
        <w:rPr>
          <w:rFonts w:asciiTheme="minorHAnsi" w:hAnsiTheme="minorHAnsi" w:cstheme="minorHAnsi"/>
          <w:color w:val="000000" w:themeColor="text1"/>
          <w:sz w:val="22"/>
          <w:szCs w:val="22"/>
          <w:u w:val="single"/>
        </w:rPr>
        <w:t xml:space="preserve">świadczenie usługi </w:t>
      </w:r>
      <w:r w:rsidRPr="000435A1">
        <w:rPr>
          <w:rFonts w:asciiTheme="minorHAnsi" w:hAnsiTheme="minorHAnsi" w:cstheme="minorHAnsi"/>
          <w:sz w:val="22"/>
          <w:szCs w:val="22"/>
          <w:u w:val="single"/>
        </w:rPr>
        <w:t xml:space="preserve">zorganizowania i przeprowadzenia szkoleń </w:t>
      </w:r>
      <w:r>
        <w:rPr>
          <w:rFonts w:asciiTheme="minorHAnsi" w:hAnsiTheme="minorHAnsi" w:cstheme="minorHAnsi"/>
          <w:sz w:val="22"/>
          <w:szCs w:val="22"/>
          <w:u w:val="single"/>
        </w:rPr>
        <w:t>podnoszących</w:t>
      </w:r>
      <w:r w:rsidRPr="000435A1">
        <w:rPr>
          <w:rFonts w:asciiTheme="minorHAnsi" w:hAnsiTheme="minorHAnsi" w:cstheme="minorHAnsi"/>
          <w:sz w:val="22"/>
          <w:szCs w:val="22"/>
          <w:u w:val="single"/>
        </w:rPr>
        <w:t xml:space="preserve"> kompetencje pracy z dzieckiem w ramach projektu „Wzmocnieni – zintegrowane wsparcie dla dzieci i rodzin”</w:t>
      </w:r>
    </w:p>
    <w:p w14:paraId="11277138" w14:textId="77777777" w:rsidR="00614280" w:rsidRDefault="00614280" w:rsidP="00A81D37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12F214D" w14:textId="77777777" w:rsidR="00A81D37" w:rsidRPr="003F6981" w:rsidRDefault="00A81D37" w:rsidP="00A81D37">
      <w:pPr>
        <w:jc w:val="both"/>
        <w:rPr>
          <w:rFonts w:asciiTheme="minorHAnsi" w:hAnsiTheme="minorHAnsi" w:cstheme="minorHAnsi"/>
          <w:sz w:val="22"/>
          <w:szCs w:val="22"/>
        </w:rPr>
      </w:pPr>
      <w:r w:rsidRPr="003F6981">
        <w:rPr>
          <w:rFonts w:asciiTheme="minorHAnsi" w:hAnsiTheme="minorHAnsi" w:cstheme="minorHAnsi"/>
          <w:b/>
          <w:sz w:val="22"/>
          <w:szCs w:val="22"/>
        </w:rPr>
        <w:t>OFEROWANY PRZEDMIOT ZAMÓWIENIA</w:t>
      </w:r>
      <w:r w:rsidRPr="003F6981">
        <w:rPr>
          <w:rFonts w:asciiTheme="minorHAnsi" w:hAnsiTheme="minorHAnsi" w:cstheme="minorHAnsi"/>
          <w:sz w:val="22"/>
          <w:szCs w:val="22"/>
        </w:rPr>
        <w:t>:</w:t>
      </w:r>
    </w:p>
    <w:p w14:paraId="781D4409" w14:textId="77777777" w:rsidR="00A81D37" w:rsidRPr="003F6981" w:rsidRDefault="00A81D37" w:rsidP="00A81D37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5C80EE6" w14:textId="77777777" w:rsidR="00A81D37" w:rsidRPr="003F6981" w:rsidRDefault="00A81D37" w:rsidP="00A81D37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3F6981">
        <w:rPr>
          <w:rFonts w:asciiTheme="minorHAnsi" w:hAnsiTheme="minorHAnsi" w:cstheme="minorHAnsi"/>
          <w:b/>
          <w:bCs/>
          <w:sz w:val="22"/>
          <w:szCs w:val="22"/>
        </w:rPr>
        <w:t>Niniejszym oferuję realizację przedmiotu zamówienia za cenę:</w:t>
      </w:r>
    </w:p>
    <w:p w14:paraId="36F04A53" w14:textId="77777777" w:rsidR="00A81D37" w:rsidRPr="003F6981" w:rsidRDefault="00A81D37" w:rsidP="00A81D37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B60118B" w14:textId="77777777" w:rsidR="00A81D37" w:rsidRPr="004945D8" w:rsidRDefault="00A81D37" w:rsidP="00A81D37">
      <w:pPr>
        <w:jc w:val="both"/>
        <w:rPr>
          <w:rFonts w:asciiTheme="minorHAnsi" w:hAnsiTheme="minorHAnsi" w:cstheme="minorHAnsi"/>
          <w:sz w:val="22"/>
          <w:szCs w:val="22"/>
        </w:rPr>
      </w:pPr>
      <w:r w:rsidRPr="004945D8">
        <w:rPr>
          <w:rFonts w:asciiTheme="minorHAnsi" w:hAnsiTheme="minorHAnsi" w:cstheme="minorHAnsi"/>
          <w:sz w:val="22"/>
          <w:szCs w:val="22"/>
        </w:rPr>
        <w:t>Łączna cena ofertowa netto</w:t>
      </w:r>
      <w:r w:rsidR="004945D8">
        <w:rPr>
          <w:rFonts w:asciiTheme="minorHAnsi" w:hAnsiTheme="minorHAnsi" w:cstheme="minorHAnsi"/>
          <w:sz w:val="22"/>
          <w:szCs w:val="22"/>
        </w:rPr>
        <w:t xml:space="preserve"> (suma cen z kol.5</w:t>
      </w:r>
      <w:r w:rsidR="00995954" w:rsidRPr="004945D8">
        <w:rPr>
          <w:rFonts w:asciiTheme="minorHAnsi" w:hAnsiTheme="minorHAnsi" w:cstheme="minorHAnsi"/>
          <w:sz w:val="22"/>
          <w:szCs w:val="22"/>
        </w:rPr>
        <w:t>):………………………………….</w:t>
      </w:r>
    </w:p>
    <w:p w14:paraId="6F8DCE98" w14:textId="77777777" w:rsidR="00A81D37" w:rsidRPr="003F6981" w:rsidRDefault="00A81D37" w:rsidP="00A81D37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E3B99E7" w14:textId="77777777" w:rsidR="00A81D37" w:rsidRPr="003F6981" w:rsidRDefault="00A81D37" w:rsidP="00A81D37">
      <w:pPr>
        <w:jc w:val="both"/>
        <w:rPr>
          <w:rFonts w:asciiTheme="minorHAnsi" w:hAnsiTheme="minorHAnsi" w:cstheme="minorHAnsi"/>
          <w:sz w:val="22"/>
          <w:szCs w:val="22"/>
        </w:rPr>
      </w:pPr>
      <w:r w:rsidRPr="003F6981">
        <w:rPr>
          <w:rFonts w:asciiTheme="minorHAnsi" w:hAnsiTheme="minorHAnsi" w:cstheme="minorHAnsi"/>
          <w:sz w:val="22"/>
          <w:szCs w:val="22"/>
        </w:rPr>
        <w:t>Kwota podatku VAT  ………………………………</w:t>
      </w:r>
    </w:p>
    <w:p w14:paraId="3F8BEFFC" w14:textId="77777777" w:rsidR="00A81D37" w:rsidRPr="003F6981" w:rsidRDefault="00A81D37" w:rsidP="00A81D37">
      <w:pPr>
        <w:rPr>
          <w:rFonts w:asciiTheme="minorHAnsi" w:hAnsiTheme="minorHAnsi" w:cstheme="minorHAnsi"/>
          <w:b/>
          <w:sz w:val="22"/>
          <w:szCs w:val="22"/>
        </w:rPr>
      </w:pPr>
    </w:p>
    <w:p w14:paraId="768271CE" w14:textId="77777777" w:rsidR="00A81D37" w:rsidRPr="003F6981" w:rsidRDefault="00A81D37" w:rsidP="00A81D37">
      <w:pPr>
        <w:rPr>
          <w:rFonts w:asciiTheme="minorHAnsi" w:hAnsiTheme="minorHAnsi" w:cstheme="minorHAnsi"/>
          <w:sz w:val="22"/>
          <w:szCs w:val="22"/>
        </w:rPr>
      </w:pPr>
      <w:r w:rsidRPr="003F6981">
        <w:rPr>
          <w:rFonts w:asciiTheme="minorHAnsi" w:hAnsiTheme="minorHAnsi" w:cstheme="minorHAnsi"/>
          <w:b/>
          <w:sz w:val="22"/>
          <w:szCs w:val="22"/>
        </w:rPr>
        <w:t xml:space="preserve">Łączna cena ofertowa brutto PLN </w:t>
      </w:r>
      <w:r w:rsidR="00995954">
        <w:rPr>
          <w:rFonts w:asciiTheme="minorHAnsi" w:hAnsiTheme="minorHAnsi" w:cstheme="minorHAnsi"/>
          <w:b/>
          <w:sz w:val="22"/>
          <w:szCs w:val="22"/>
        </w:rPr>
        <w:t>(</w:t>
      </w:r>
      <w:r w:rsidR="004945D8">
        <w:rPr>
          <w:rFonts w:asciiTheme="minorHAnsi" w:hAnsiTheme="minorHAnsi" w:cstheme="minorHAnsi"/>
          <w:b/>
          <w:sz w:val="22"/>
          <w:szCs w:val="22"/>
        </w:rPr>
        <w:t>suma cen z kol.6</w:t>
      </w:r>
      <w:r w:rsidR="00995954">
        <w:rPr>
          <w:rFonts w:asciiTheme="minorHAnsi" w:hAnsiTheme="minorHAnsi" w:cstheme="minorHAnsi"/>
          <w:b/>
          <w:sz w:val="22"/>
          <w:szCs w:val="22"/>
        </w:rPr>
        <w:t>)</w:t>
      </w:r>
      <w:r w:rsidR="00995954" w:rsidRPr="003F6981">
        <w:rPr>
          <w:rFonts w:asciiTheme="minorHAnsi" w:hAnsiTheme="minorHAnsi" w:cstheme="minorHAnsi"/>
          <w:b/>
          <w:sz w:val="22"/>
          <w:szCs w:val="22"/>
        </w:rPr>
        <w:t xml:space="preserve"> ………………………………………………………....</w:t>
      </w:r>
    </w:p>
    <w:p w14:paraId="0554F52F" w14:textId="77777777" w:rsidR="00A81D37" w:rsidRPr="003F6981" w:rsidRDefault="00A81D37" w:rsidP="00A81D37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74EBD9B" w14:textId="77777777" w:rsidR="00A81D37" w:rsidRPr="00614280" w:rsidRDefault="00A81D37" w:rsidP="00A81D37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3F6981">
        <w:rPr>
          <w:rFonts w:asciiTheme="minorHAnsi" w:hAnsiTheme="minorHAnsi" w:cstheme="minorHAnsi"/>
          <w:b/>
          <w:sz w:val="22"/>
          <w:szCs w:val="22"/>
        </w:rPr>
        <w:t>(słownie:…………………………………………………………………………………………………………………………………)</w:t>
      </w:r>
    </w:p>
    <w:p w14:paraId="12CC9943" w14:textId="77777777" w:rsidR="00614280" w:rsidRDefault="00614280" w:rsidP="00614280">
      <w:pPr>
        <w:ind w:right="-286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4"/>
        <w:gridCol w:w="2214"/>
        <w:gridCol w:w="2212"/>
        <w:gridCol w:w="2452"/>
        <w:gridCol w:w="2167"/>
        <w:gridCol w:w="2167"/>
      </w:tblGrid>
      <w:tr w:rsidR="004945D8" w:rsidRPr="004945D8" w14:paraId="47D3FC15" w14:textId="77777777" w:rsidTr="004945D8">
        <w:trPr>
          <w:trHeight w:hRule="exact" w:val="571"/>
        </w:trPr>
        <w:tc>
          <w:tcPr>
            <w:tcW w:w="5000" w:type="pct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E204A6C" w14:textId="77777777" w:rsidR="004945D8" w:rsidRPr="004945D8" w:rsidRDefault="004945D8" w:rsidP="00424540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945D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„przeprowadzenie szkoleń podnoszących kompetencje zawodowe pracowników Centrum Administracyjnego Pieczy Zastępczej w Łodzi w ramach projektu „Wzmocnieni – zintegrowane wsparcie dla dzieci i rodzin” zgodnie z Opisem przedmiotu zamówienia</w:t>
            </w:r>
          </w:p>
        </w:tc>
      </w:tr>
      <w:tr w:rsidR="004945D8" w:rsidRPr="004945D8" w14:paraId="3A8AE11F" w14:textId="77777777" w:rsidTr="004945D8">
        <w:trPr>
          <w:trHeight w:hRule="exact" w:val="711"/>
        </w:trPr>
        <w:tc>
          <w:tcPr>
            <w:tcW w:w="1026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A7A8C38" w14:textId="77777777" w:rsidR="004945D8" w:rsidRPr="004945D8" w:rsidRDefault="004945D8" w:rsidP="00424540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945D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Przedmiot zamówienia</w:t>
            </w:r>
          </w:p>
        </w:tc>
        <w:tc>
          <w:tcPr>
            <w:tcW w:w="785" w:type="pct"/>
            <w:tcBorders>
              <w:top w:val="single" w:sz="12" w:space="0" w:color="auto"/>
            </w:tcBorders>
            <w:vAlign w:val="center"/>
          </w:tcPr>
          <w:p w14:paraId="3A620AF9" w14:textId="77777777" w:rsidR="004945D8" w:rsidRPr="004945D8" w:rsidRDefault="004945D8" w:rsidP="00424540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945D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Ilość godzin</w:t>
            </w:r>
          </w:p>
        </w:tc>
        <w:tc>
          <w:tcPr>
            <w:tcW w:w="784" w:type="pct"/>
            <w:tcBorders>
              <w:top w:val="single" w:sz="12" w:space="0" w:color="auto"/>
            </w:tcBorders>
            <w:vAlign w:val="center"/>
          </w:tcPr>
          <w:p w14:paraId="5E4BC8FF" w14:textId="77777777" w:rsidR="004945D8" w:rsidRPr="004945D8" w:rsidRDefault="004945D8" w:rsidP="00424540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945D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Cena netto</w:t>
            </w:r>
          </w:p>
          <w:p w14:paraId="1C6AD6F9" w14:textId="77777777" w:rsidR="004945D8" w:rsidRPr="004945D8" w:rsidRDefault="004945D8" w:rsidP="00424540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945D8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>za 1 h szkolenia</w:t>
            </w:r>
          </w:p>
        </w:tc>
        <w:tc>
          <w:tcPr>
            <w:tcW w:w="869" w:type="pct"/>
            <w:tcBorders>
              <w:top w:val="single" w:sz="12" w:space="0" w:color="auto"/>
            </w:tcBorders>
            <w:vAlign w:val="center"/>
          </w:tcPr>
          <w:p w14:paraId="49C5DD5B" w14:textId="77777777" w:rsidR="004945D8" w:rsidRPr="004945D8" w:rsidRDefault="004945D8" w:rsidP="00424540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945D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Cena brutto</w:t>
            </w:r>
          </w:p>
          <w:p w14:paraId="46C9D02A" w14:textId="77777777" w:rsidR="004945D8" w:rsidRPr="004945D8" w:rsidRDefault="004945D8" w:rsidP="00424540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945D8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>za 1 h szkolenia</w:t>
            </w:r>
          </w:p>
        </w:tc>
        <w:tc>
          <w:tcPr>
            <w:tcW w:w="768" w:type="pct"/>
            <w:tcBorders>
              <w:top w:val="single" w:sz="12" w:space="0" w:color="auto"/>
            </w:tcBorders>
            <w:vAlign w:val="center"/>
          </w:tcPr>
          <w:p w14:paraId="4743A882" w14:textId="77777777" w:rsidR="004945D8" w:rsidRPr="004945D8" w:rsidRDefault="004945D8" w:rsidP="00424540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945D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Wartość netto</w:t>
            </w:r>
          </w:p>
          <w:p w14:paraId="09A4677C" w14:textId="77777777" w:rsidR="004945D8" w:rsidRPr="004945D8" w:rsidRDefault="004945D8" w:rsidP="00424540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945D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(kol. 2 x kol. 3)</w:t>
            </w:r>
          </w:p>
        </w:tc>
        <w:tc>
          <w:tcPr>
            <w:tcW w:w="768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322B4E0" w14:textId="77777777" w:rsidR="004945D8" w:rsidRPr="004945D8" w:rsidRDefault="004945D8" w:rsidP="00424540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945D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Wartość brutto</w:t>
            </w:r>
          </w:p>
          <w:p w14:paraId="6581AB06" w14:textId="77777777" w:rsidR="004945D8" w:rsidRPr="004945D8" w:rsidRDefault="004945D8" w:rsidP="00424540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945D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(kol. 2 x kol. 4)</w:t>
            </w:r>
          </w:p>
        </w:tc>
      </w:tr>
      <w:tr w:rsidR="004945D8" w:rsidRPr="004945D8" w14:paraId="21405D15" w14:textId="77777777" w:rsidTr="004945D8">
        <w:trPr>
          <w:trHeight w:hRule="exact" w:val="273"/>
        </w:trPr>
        <w:tc>
          <w:tcPr>
            <w:tcW w:w="1026" w:type="pct"/>
            <w:tcBorders>
              <w:left w:val="single" w:sz="12" w:space="0" w:color="auto"/>
            </w:tcBorders>
            <w:vAlign w:val="center"/>
          </w:tcPr>
          <w:p w14:paraId="7CEB27DE" w14:textId="77777777" w:rsidR="004945D8" w:rsidRPr="004945D8" w:rsidRDefault="004945D8" w:rsidP="0042454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45D8">
              <w:rPr>
                <w:rFonts w:asciiTheme="minorHAnsi" w:hAnsiTheme="minorHAnsi" w:cstheme="minorHAnsi"/>
                <w:b/>
                <w:sz w:val="22"/>
                <w:szCs w:val="22"/>
              </w:rPr>
              <w:t>Kol. 1</w:t>
            </w:r>
          </w:p>
        </w:tc>
        <w:tc>
          <w:tcPr>
            <w:tcW w:w="785" w:type="pct"/>
            <w:vAlign w:val="center"/>
          </w:tcPr>
          <w:p w14:paraId="64656609" w14:textId="77777777" w:rsidR="004945D8" w:rsidRPr="004945D8" w:rsidRDefault="004945D8" w:rsidP="00424540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945D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Kol. </w:t>
            </w:r>
            <w:r w:rsidRPr="004945D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84" w:type="pct"/>
            <w:vAlign w:val="center"/>
          </w:tcPr>
          <w:p w14:paraId="210840D0" w14:textId="77777777" w:rsidR="004945D8" w:rsidRPr="004945D8" w:rsidRDefault="004945D8" w:rsidP="00424540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945D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Kol. </w:t>
            </w:r>
            <w:r w:rsidRPr="004945D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869" w:type="pct"/>
            <w:vAlign w:val="center"/>
          </w:tcPr>
          <w:p w14:paraId="54AB215C" w14:textId="77777777" w:rsidR="004945D8" w:rsidRPr="004945D8" w:rsidRDefault="004945D8" w:rsidP="00424540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945D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Kol. </w:t>
            </w:r>
            <w:r w:rsidRPr="004945D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68" w:type="pct"/>
          </w:tcPr>
          <w:p w14:paraId="442BB04C" w14:textId="77777777" w:rsidR="004945D8" w:rsidRPr="004945D8" w:rsidRDefault="004945D8" w:rsidP="0042454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45D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Kol. </w:t>
            </w:r>
            <w:r w:rsidRPr="004945D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768" w:type="pct"/>
            <w:tcBorders>
              <w:right w:val="single" w:sz="12" w:space="0" w:color="auto"/>
            </w:tcBorders>
            <w:vAlign w:val="center"/>
          </w:tcPr>
          <w:p w14:paraId="5B172056" w14:textId="77777777" w:rsidR="004945D8" w:rsidRPr="004945D8" w:rsidRDefault="004945D8" w:rsidP="00424540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Kol.6</w:t>
            </w:r>
          </w:p>
        </w:tc>
      </w:tr>
      <w:tr w:rsidR="004945D8" w:rsidRPr="004945D8" w14:paraId="2518174D" w14:textId="77777777" w:rsidTr="004945D8">
        <w:trPr>
          <w:trHeight w:hRule="exact" w:val="1192"/>
        </w:trPr>
        <w:tc>
          <w:tcPr>
            <w:tcW w:w="1026" w:type="pct"/>
            <w:tcBorders>
              <w:left w:val="single" w:sz="12" w:space="0" w:color="auto"/>
            </w:tcBorders>
            <w:vAlign w:val="center"/>
          </w:tcPr>
          <w:p w14:paraId="3D3FC04D" w14:textId="77777777" w:rsidR="004945D8" w:rsidRPr="004945D8" w:rsidRDefault="004945D8" w:rsidP="0042454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45D8">
              <w:rPr>
                <w:rFonts w:asciiTheme="minorHAnsi" w:hAnsiTheme="minorHAnsi" w:cstheme="minorHAnsi"/>
                <w:sz w:val="22"/>
                <w:szCs w:val="22"/>
              </w:rPr>
              <w:t>Temat szkolenia:</w:t>
            </w:r>
          </w:p>
          <w:p w14:paraId="51C1235D" w14:textId="77777777" w:rsidR="004945D8" w:rsidRPr="004945D8" w:rsidRDefault="004945D8" w:rsidP="0042454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45D8">
              <w:rPr>
                <w:rFonts w:asciiTheme="minorHAnsi" w:hAnsiTheme="minorHAnsi" w:cstheme="minorHAnsi"/>
                <w:sz w:val="22"/>
                <w:szCs w:val="22"/>
              </w:rPr>
              <w:t>Praca z dzieckiem z zaburzonymi więziami</w:t>
            </w:r>
          </w:p>
        </w:tc>
        <w:tc>
          <w:tcPr>
            <w:tcW w:w="785" w:type="pct"/>
            <w:vAlign w:val="center"/>
          </w:tcPr>
          <w:p w14:paraId="79767502" w14:textId="77777777" w:rsidR="004945D8" w:rsidRPr="004945D8" w:rsidRDefault="004945D8" w:rsidP="0042454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45D8">
              <w:rPr>
                <w:rFonts w:asciiTheme="minorHAnsi" w:hAnsiTheme="minorHAnsi" w:cstheme="minorHAnsi"/>
                <w:sz w:val="22"/>
                <w:szCs w:val="22"/>
              </w:rPr>
              <w:t xml:space="preserve">24 godziny  </w:t>
            </w:r>
          </w:p>
          <w:p w14:paraId="5073BFD7" w14:textId="77777777" w:rsidR="004945D8" w:rsidRPr="004945D8" w:rsidRDefault="004945D8" w:rsidP="0042454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45D8">
              <w:rPr>
                <w:rFonts w:asciiTheme="minorHAnsi" w:hAnsiTheme="minorHAnsi" w:cstheme="minorHAnsi"/>
                <w:sz w:val="22"/>
                <w:szCs w:val="22"/>
              </w:rPr>
              <w:t>(3 dni x 8 godzin).</w:t>
            </w:r>
          </w:p>
        </w:tc>
        <w:tc>
          <w:tcPr>
            <w:tcW w:w="784" w:type="pct"/>
            <w:vAlign w:val="center"/>
          </w:tcPr>
          <w:p w14:paraId="03938D86" w14:textId="77777777" w:rsidR="004945D8" w:rsidRPr="004945D8" w:rsidRDefault="004945D8" w:rsidP="0042454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69" w:type="pct"/>
            <w:vAlign w:val="center"/>
          </w:tcPr>
          <w:p w14:paraId="4EA90F2B" w14:textId="77777777" w:rsidR="004945D8" w:rsidRPr="004945D8" w:rsidRDefault="004945D8" w:rsidP="0042454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68" w:type="pct"/>
          </w:tcPr>
          <w:p w14:paraId="46B7B505" w14:textId="77777777" w:rsidR="004945D8" w:rsidRPr="004945D8" w:rsidRDefault="004945D8" w:rsidP="0042454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68" w:type="pct"/>
            <w:tcBorders>
              <w:right w:val="single" w:sz="12" w:space="0" w:color="auto"/>
            </w:tcBorders>
            <w:vAlign w:val="center"/>
          </w:tcPr>
          <w:p w14:paraId="10A856D6" w14:textId="77777777" w:rsidR="004945D8" w:rsidRPr="004945D8" w:rsidRDefault="004945D8" w:rsidP="0042454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945D8" w:rsidRPr="004945D8" w14:paraId="598ED265" w14:textId="77777777" w:rsidTr="004945D8">
        <w:trPr>
          <w:trHeight w:hRule="exact" w:val="1543"/>
        </w:trPr>
        <w:tc>
          <w:tcPr>
            <w:tcW w:w="1026" w:type="pct"/>
            <w:tcBorders>
              <w:left w:val="single" w:sz="12" w:space="0" w:color="auto"/>
            </w:tcBorders>
            <w:vAlign w:val="center"/>
          </w:tcPr>
          <w:p w14:paraId="2842AA5C" w14:textId="77777777" w:rsidR="004945D8" w:rsidRPr="004945D8" w:rsidRDefault="004945D8" w:rsidP="0042454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45D8">
              <w:rPr>
                <w:rFonts w:asciiTheme="minorHAnsi" w:hAnsiTheme="minorHAnsi" w:cstheme="minorHAnsi"/>
                <w:sz w:val="22"/>
                <w:szCs w:val="22"/>
              </w:rPr>
              <w:t>Temat szkolenia:</w:t>
            </w:r>
          </w:p>
          <w:p w14:paraId="208E468B" w14:textId="77777777" w:rsidR="004945D8" w:rsidRPr="004945D8" w:rsidRDefault="004945D8" w:rsidP="0042454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45D8">
              <w:rPr>
                <w:rFonts w:asciiTheme="minorHAnsi" w:hAnsiTheme="minorHAnsi" w:cstheme="minorHAnsi"/>
                <w:sz w:val="22"/>
                <w:szCs w:val="22"/>
              </w:rPr>
              <w:t>Praca z dzieckiem po doświadczeniu przemocy (fizycznej, psychicznej, emocjonalnej, seksualnej)</w:t>
            </w:r>
          </w:p>
          <w:p w14:paraId="0D35020A" w14:textId="77777777" w:rsidR="004945D8" w:rsidRPr="004945D8" w:rsidRDefault="004945D8" w:rsidP="0042454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85" w:type="pct"/>
            <w:vAlign w:val="center"/>
          </w:tcPr>
          <w:p w14:paraId="459BEE4F" w14:textId="77777777" w:rsidR="004945D8" w:rsidRPr="004945D8" w:rsidRDefault="004945D8" w:rsidP="0042454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45D8">
              <w:rPr>
                <w:rFonts w:asciiTheme="minorHAnsi" w:hAnsiTheme="minorHAnsi" w:cstheme="minorHAnsi"/>
                <w:sz w:val="22"/>
                <w:szCs w:val="22"/>
              </w:rPr>
              <w:t>16 godzin</w:t>
            </w:r>
          </w:p>
          <w:p w14:paraId="0A121AC7" w14:textId="77777777" w:rsidR="004945D8" w:rsidRPr="004945D8" w:rsidRDefault="004945D8" w:rsidP="0042454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45D8">
              <w:rPr>
                <w:rFonts w:asciiTheme="minorHAnsi" w:hAnsiTheme="minorHAnsi" w:cstheme="minorHAnsi"/>
                <w:sz w:val="22"/>
                <w:szCs w:val="22"/>
              </w:rPr>
              <w:t>(2 dni x 8 godzin)</w:t>
            </w:r>
          </w:p>
        </w:tc>
        <w:tc>
          <w:tcPr>
            <w:tcW w:w="784" w:type="pct"/>
            <w:vAlign w:val="center"/>
          </w:tcPr>
          <w:p w14:paraId="739A021B" w14:textId="77777777" w:rsidR="004945D8" w:rsidRPr="004945D8" w:rsidRDefault="004945D8" w:rsidP="0042454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69" w:type="pct"/>
            <w:vAlign w:val="center"/>
          </w:tcPr>
          <w:p w14:paraId="764FC063" w14:textId="77777777" w:rsidR="004945D8" w:rsidRPr="004945D8" w:rsidRDefault="004945D8" w:rsidP="0042454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68" w:type="pct"/>
          </w:tcPr>
          <w:p w14:paraId="6C949C75" w14:textId="77777777" w:rsidR="004945D8" w:rsidRPr="004945D8" w:rsidRDefault="004945D8" w:rsidP="0042454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68" w:type="pct"/>
            <w:tcBorders>
              <w:right w:val="single" w:sz="12" w:space="0" w:color="auto"/>
            </w:tcBorders>
            <w:vAlign w:val="center"/>
          </w:tcPr>
          <w:p w14:paraId="1C433682" w14:textId="77777777" w:rsidR="004945D8" w:rsidRPr="004945D8" w:rsidRDefault="004945D8" w:rsidP="0042454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945D8" w:rsidRPr="004945D8" w14:paraId="0F308813" w14:textId="77777777" w:rsidTr="004945D8">
        <w:trPr>
          <w:trHeight w:hRule="exact" w:val="993"/>
        </w:trPr>
        <w:tc>
          <w:tcPr>
            <w:tcW w:w="1026" w:type="pct"/>
            <w:tcBorders>
              <w:left w:val="single" w:sz="12" w:space="0" w:color="auto"/>
            </w:tcBorders>
            <w:vAlign w:val="center"/>
          </w:tcPr>
          <w:p w14:paraId="572A5D3C" w14:textId="77777777" w:rsidR="004945D8" w:rsidRPr="004945D8" w:rsidRDefault="004945D8" w:rsidP="0042454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45D8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Temat szkolenia:</w:t>
            </w:r>
          </w:p>
          <w:p w14:paraId="0F4799E5" w14:textId="77777777" w:rsidR="004945D8" w:rsidRPr="004945D8" w:rsidRDefault="004945D8" w:rsidP="0042454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45D8">
              <w:rPr>
                <w:rFonts w:asciiTheme="minorHAnsi" w:hAnsiTheme="minorHAnsi" w:cstheme="minorHAnsi"/>
                <w:sz w:val="22"/>
                <w:szCs w:val="22"/>
              </w:rPr>
              <w:t>Praca z dzieckiem po nadużyciu seksualnym</w:t>
            </w:r>
          </w:p>
          <w:p w14:paraId="48E7AA87" w14:textId="77777777" w:rsidR="004945D8" w:rsidRPr="004945D8" w:rsidRDefault="004945D8" w:rsidP="0042454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85" w:type="pct"/>
            <w:vAlign w:val="center"/>
          </w:tcPr>
          <w:p w14:paraId="7A85C9B1" w14:textId="77777777" w:rsidR="004945D8" w:rsidRPr="004945D8" w:rsidRDefault="004945D8" w:rsidP="0042454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45D8">
              <w:rPr>
                <w:rFonts w:asciiTheme="minorHAnsi" w:hAnsiTheme="minorHAnsi" w:cstheme="minorHAnsi"/>
                <w:sz w:val="22"/>
                <w:szCs w:val="22"/>
              </w:rPr>
              <w:t xml:space="preserve">8 godzin </w:t>
            </w:r>
          </w:p>
          <w:p w14:paraId="79978488" w14:textId="77777777" w:rsidR="004945D8" w:rsidRPr="004945D8" w:rsidRDefault="004945D8" w:rsidP="0042454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45D8">
              <w:rPr>
                <w:rFonts w:asciiTheme="minorHAnsi" w:hAnsiTheme="minorHAnsi" w:cstheme="minorHAnsi"/>
                <w:sz w:val="22"/>
                <w:szCs w:val="22"/>
              </w:rPr>
              <w:t>(1 dzień x 8 godzin)</w:t>
            </w:r>
          </w:p>
        </w:tc>
        <w:tc>
          <w:tcPr>
            <w:tcW w:w="784" w:type="pct"/>
            <w:vAlign w:val="center"/>
          </w:tcPr>
          <w:p w14:paraId="44C451B6" w14:textId="77777777" w:rsidR="004945D8" w:rsidRPr="004945D8" w:rsidRDefault="004945D8" w:rsidP="0042454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69" w:type="pct"/>
            <w:vAlign w:val="center"/>
          </w:tcPr>
          <w:p w14:paraId="3A7F9A25" w14:textId="77777777" w:rsidR="004945D8" w:rsidRPr="004945D8" w:rsidRDefault="004945D8" w:rsidP="0042454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68" w:type="pct"/>
          </w:tcPr>
          <w:p w14:paraId="4C494DEA" w14:textId="77777777" w:rsidR="004945D8" w:rsidRPr="004945D8" w:rsidRDefault="004945D8" w:rsidP="0042454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68" w:type="pct"/>
            <w:tcBorders>
              <w:right w:val="single" w:sz="12" w:space="0" w:color="auto"/>
            </w:tcBorders>
            <w:vAlign w:val="center"/>
          </w:tcPr>
          <w:p w14:paraId="333EE6FF" w14:textId="77777777" w:rsidR="004945D8" w:rsidRPr="004945D8" w:rsidRDefault="004945D8" w:rsidP="0042454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945D8" w:rsidRPr="004945D8" w14:paraId="32609702" w14:textId="77777777" w:rsidTr="004945D8">
        <w:trPr>
          <w:trHeight w:hRule="exact" w:val="1281"/>
        </w:trPr>
        <w:tc>
          <w:tcPr>
            <w:tcW w:w="1026" w:type="pct"/>
            <w:tcBorders>
              <w:left w:val="single" w:sz="12" w:space="0" w:color="auto"/>
            </w:tcBorders>
            <w:vAlign w:val="center"/>
          </w:tcPr>
          <w:p w14:paraId="53E106A9" w14:textId="77777777" w:rsidR="004945D8" w:rsidRPr="004945D8" w:rsidRDefault="004945D8" w:rsidP="0042454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45D8">
              <w:rPr>
                <w:rFonts w:asciiTheme="minorHAnsi" w:hAnsiTheme="minorHAnsi" w:cstheme="minorHAnsi"/>
                <w:sz w:val="22"/>
                <w:szCs w:val="22"/>
              </w:rPr>
              <w:t>Temat szkolenia:</w:t>
            </w:r>
          </w:p>
          <w:p w14:paraId="7AC95F5A" w14:textId="77777777" w:rsidR="004945D8" w:rsidRPr="004945D8" w:rsidRDefault="004945D8" w:rsidP="0042454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45D8">
              <w:rPr>
                <w:rFonts w:asciiTheme="minorHAnsi" w:hAnsiTheme="minorHAnsi" w:cstheme="minorHAnsi"/>
                <w:sz w:val="22"/>
                <w:szCs w:val="22"/>
              </w:rPr>
              <w:t>Praca z dzieckiem z zaburzeniami integracji sensorycznej</w:t>
            </w:r>
          </w:p>
        </w:tc>
        <w:tc>
          <w:tcPr>
            <w:tcW w:w="785" w:type="pct"/>
            <w:vAlign w:val="center"/>
          </w:tcPr>
          <w:p w14:paraId="1A5BF75C" w14:textId="77777777" w:rsidR="004945D8" w:rsidRPr="004945D8" w:rsidRDefault="004945D8" w:rsidP="0042454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45D8">
              <w:rPr>
                <w:rFonts w:asciiTheme="minorHAnsi" w:hAnsiTheme="minorHAnsi" w:cstheme="minorHAnsi"/>
                <w:sz w:val="22"/>
                <w:szCs w:val="22"/>
              </w:rPr>
              <w:t>16 godzin</w:t>
            </w:r>
          </w:p>
          <w:p w14:paraId="552D3B0B" w14:textId="77777777" w:rsidR="004945D8" w:rsidRPr="004945D8" w:rsidRDefault="004945D8" w:rsidP="0042454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45D8">
              <w:rPr>
                <w:rFonts w:asciiTheme="minorHAnsi" w:hAnsiTheme="minorHAnsi" w:cstheme="minorHAnsi"/>
                <w:sz w:val="22"/>
                <w:szCs w:val="22"/>
              </w:rPr>
              <w:t xml:space="preserve">  (2 dni x 8 godzin)</w:t>
            </w:r>
          </w:p>
        </w:tc>
        <w:tc>
          <w:tcPr>
            <w:tcW w:w="784" w:type="pct"/>
            <w:vAlign w:val="center"/>
          </w:tcPr>
          <w:p w14:paraId="433EFECC" w14:textId="77777777" w:rsidR="004945D8" w:rsidRPr="004945D8" w:rsidRDefault="004945D8" w:rsidP="0042454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69" w:type="pct"/>
            <w:vAlign w:val="center"/>
          </w:tcPr>
          <w:p w14:paraId="62C19DDE" w14:textId="77777777" w:rsidR="004945D8" w:rsidRPr="004945D8" w:rsidRDefault="004945D8" w:rsidP="0042454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68" w:type="pct"/>
          </w:tcPr>
          <w:p w14:paraId="38D22B9C" w14:textId="77777777" w:rsidR="004945D8" w:rsidRPr="004945D8" w:rsidRDefault="004945D8" w:rsidP="0042454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68" w:type="pct"/>
            <w:tcBorders>
              <w:right w:val="single" w:sz="12" w:space="0" w:color="auto"/>
            </w:tcBorders>
            <w:vAlign w:val="center"/>
          </w:tcPr>
          <w:p w14:paraId="71DFD0F7" w14:textId="77777777" w:rsidR="004945D8" w:rsidRPr="004945D8" w:rsidRDefault="004945D8" w:rsidP="0042454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945D8" w:rsidRPr="004945D8" w14:paraId="62D537DD" w14:textId="77777777" w:rsidTr="004945D8">
        <w:trPr>
          <w:trHeight w:hRule="exact" w:val="1141"/>
        </w:trPr>
        <w:tc>
          <w:tcPr>
            <w:tcW w:w="1026" w:type="pct"/>
            <w:tcBorders>
              <w:left w:val="single" w:sz="12" w:space="0" w:color="auto"/>
            </w:tcBorders>
            <w:vAlign w:val="center"/>
          </w:tcPr>
          <w:p w14:paraId="3E8DE432" w14:textId="77777777" w:rsidR="004945D8" w:rsidRPr="004945D8" w:rsidRDefault="004945D8" w:rsidP="0042454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45D8">
              <w:rPr>
                <w:rFonts w:asciiTheme="minorHAnsi" w:hAnsiTheme="minorHAnsi" w:cstheme="minorHAnsi"/>
                <w:sz w:val="22"/>
                <w:szCs w:val="22"/>
              </w:rPr>
              <w:t>Temat szkolenia:</w:t>
            </w:r>
          </w:p>
          <w:p w14:paraId="64781C0B" w14:textId="77777777" w:rsidR="004945D8" w:rsidRPr="004945D8" w:rsidRDefault="004945D8" w:rsidP="0042454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45D8">
              <w:rPr>
                <w:rFonts w:asciiTheme="minorHAnsi" w:hAnsiTheme="minorHAnsi" w:cstheme="minorHAnsi"/>
                <w:sz w:val="22"/>
                <w:szCs w:val="22"/>
              </w:rPr>
              <w:t>Praca z dzieckiem z zaburzeniami dysocjacyjnymi</w:t>
            </w:r>
          </w:p>
        </w:tc>
        <w:tc>
          <w:tcPr>
            <w:tcW w:w="785" w:type="pct"/>
            <w:vAlign w:val="center"/>
          </w:tcPr>
          <w:p w14:paraId="6ED8AF94" w14:textId="77777777" w:rsidR="004945D8" w:rsidRPr="004945D8" w:rsidRDefault="004945D8" w:rsidP="0042454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45D8">
              <w:rPr>
                <w:rFonts w:asciiTheme="minorHAnsi" w:hAnsiTheme="minorHAnsi" w:cstheme="minorHAnsi"/>
                <w:sz w:val="22"/>
                <w:szCs w:val="22"/>
              </w:rPr>
              <w:t xml:space="preserve">8 godzin </w:t>
            </w:r>
          </w:p>
          <w:p w14:paraId="09D4BBF4" w14:textId="77777777" w:rsidR="004945D8" w:rsidRPr="004945D8" w:rsidRDefault="004945D8" w:rsidP="0042454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45D8">
              <w:rPr>
                <w:rFonts w:asciiTheme="minorHAnsi" w:hAnsiTheme="minorHAnsi" w:cstheme="minorHAnsi"/>
                <w:sz w:val="22"/>
                <w:szCs w:val="22"/>
              </w:rPr>
              <w:t>(1 dzień x 8 godzin)</w:t>
            </w:r>
          </w:p>
        </w:tc>
        <w:tc>
          <w:tcPr>
            <w:tcW w:w="784" w:type="pct"/>
            <w:vAlign w:val="center"/>
          </w:tcPr>
          <w:p w14:paraId="413B246E" w14:textId="77777777" w:rsidR="004945D8" w:rsidRPr="004945D8" w:rsidRDefault="004945D8" w:rsidP="0042454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69" w:type="pct"/>
            <w:vAlign w:val="center"/>
          </w:tcPr>
          <w:p w14:paraId="14F170EC" w14:textId="77777777" w:rsidR="004945D8" w:rsidRPr="004945D8" w:rsidRDefault="004945D8" w:rsidP="0042454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68" w:type="pct"/>
          </w:tcPr>
          <w:p w14:paraId="0D85C2DD" w14:textId="77777777" w:rsidR="004945D8" w:rsidRPr="004945D8" w:rsidRDefault="004945D8" w:rsidP="0042454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68" w:type="pct"/>
            <w:tcBorders>
              <w:right w:val="single" w:sz="12" w:space="0" w:color="auto"/>
            </w:tcBorders>
            <w:vAlign w:val="center"/>
          </w:tcPr>
          <w:p w14:paraId="5F914371" w14:textId="77777777" w:rsidR="004945D8" w:rsidRPr="004945D8" w:rsidRDefault="004945D8" w:rsidP="0042454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945D8" w:rsidRPr="004945D8" w14:paraId="67C69832" w14:textId="77777777" w:rsidTr="004945D8">
        <w:trPr>
          <w:trHeight w:hRule="exact" w:val="1689"/>
        </w:trPr>
        <w:tc>
          <w:tcPr>
            <w:tcW w:w="1026" w:type="pct"/>
            <w:tcBorders>
              <w:left w:val="single" w:sz="12" w:space="0" w:color="auto"/>
            </w:tcBorders>
            <w:vAlign w:val="center"/>
          </w:tcPr>
          <w:p w14:paraId="28CD161E" w14:textId="77777777" w:rsidR="004945D8" w:rsidRPr="004945D8" w:rsidRDefault="004945D8" w:rsidP="0042454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45D8">
              <w:rPr>
                <w:rFonts w:asciiTheme="minorHAnsi" w:hAnsiTheme="minorHAnsi" w:cstheme="minorHAnsi"/>
                <w:sz w:val="22"/>
                <w:szCs w:val="22"/>
              </w:rPr>
              <w:t>Temat szkolenia:</w:t>
            </w:r>
          </w:p>
          <w:p w14:paraId="5ED647E6" w14:textId="77777777" w:rsidR="004945D8" w:rsidRPr="004945D8" w:rsidRDefault="004945D8" w:rsidP="0042454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45D8">
              <w:rPr>
                <w:rFonts w:asciiTheme="minorHAnsi" w:hAnsiTheme="minorHAnsi" w:cstheme="minorHAnsi"/>
                <w:sz w:val="22"/>
                <w:szCs w:val="22"/>
              </w:rPr>
              <w:t>Trauma wczesnodziecięca, metody pracy z dzieckiem z traumą relacyjną  oraz techniki relaksacyjne stosowane w pracy z traumą</w:t>
            </w:r>
          </w:p>
          <w:p w14:paraId="5D913BF0" w14:textId="77777777" w:rsidR="004945D8" w:rsidRPr="004945D8" w:rsidRDefault="004945D8" w:rsidP="0042454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85" w:type="pct"/>
            <w:vAlign w:val="center"/>
          </w:tcPr>
          <w:p w14:paraId="27B549EB" w14:textId="77777777" w:rsidR="004945D8" w:rsidRPr="004945D8" w:rsidRDefault="004945D8" w:rsidP="0042454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45D8">
              <w:rPr>
                <w:rFonts w:asciiTheme="minorHAnsi" w:hAnsiTheme="minorHAnsi" w:cstheme="minorHAnsi"/>
                <w:sz w:val="22"/>
                <w:szCs w:val="22"/>
              </w:rPr>
              <w:t>20 godzin</w:t>
            </w:r>
          </w:p>
          <w:p w14:paraId="70E18D24" w14:textId="77777777" w:rsidR="004945D8" w:rsidRPr="004945D8" w:rsidRDefault="004945D8" w:rsidP="0042454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45D8">
              <w:rPr>
                <w:rFonts w:asciiTheme="minorHAnsi" w:hAnsiTheme="minorHAnsi" w:cstheme="minorHAnsi"/>
                <w:sz w:val="22"/>
                <w:szCs w:val="22"/>
              </w:rPr>
              <w:t>(2 dni  x 8 godzin,</w:t>
            </w:r>
          </w:p>
          <w:p w14:paraId="17F096F1" w14:textId="77777777" w:rsidR="004945D8" w:rsidRPr="004945D8" w:rsidRDefault="004945D8" w:rsidP="0042454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45D8">
              <w:rPr>
                <w:rFonts w:asciiTheme="minorHAnsi" w:hAnsiTheme="minorHAnsi" w:cstheme="minorHAnsi"/>
                <w:sz w:val="22"/>
                <w:szCs w:val="22"/>
              </w:rPr>
              <w:t>1 dzień x 4 godziny).</w:t>
            </w:r>
          </w:p>
        </w:tc>
        <w:tc>
          <w:tcPr>
            <w:tcW w:w="784" w:type="pct"/>
            <w:vAlign w:val="center"/>
          </w:tcPr>
          <w:p w14:paraId="03DB4E95" w14:textId="77777777" w:rsidR="004945D8" w:rsidRPr="004945D8" w:rsidRDefault="004945D8" w:rsidP="0042454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69" w:type="pct"/>
            <w:vAlign w:val="center"/>
          </w:tcPr>
          <w:p w14:paraId="0F6251FE" w14:textId="77777777" w:rsidR="004945D8" w:rsidRPr="004945D8" w:rsidRDefault="004945D8" w:rsidP="0042454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68" w:type="pct"/>
          </w:tcPr>
          <w:p w14:paraId="49F04907" w14:textId="77777777" w:rsidR="004945D8" w:rsidRPr="004945D8" w:rsidRDefault="004945D8" w:rsidP="0042454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68" w:type="pct"/>
            <w:tcBorders>
              <w:right w:val="single" w:sz="12" w:space="0" w:color="auto"/>
            </w:tcBorders>
            <w:vAlign w:val="center"/>
          </w:tcPr>
          <w:p w14:paraId="222E5D86" w14:textId="77777777" w:rsidR="004945D8" w:rsidRPr="004945D8" w:rsidRDefault="004945D8" w:rsidP="0042454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945D8" w:rsidRPr="004945D8" w14:paraId="7E7C8FB4" w14:textId="77777777" w:rsidTr="004945D8">
        <w:trPr>
          <w:trHeight w:hRule="exact" w:val="848"/>
        </w:trPr>
        <w:tc>
          <w:tcPr>
            <w:tcW w:w="1026" w:type="pct"/>
            <w:tcBorders>
              <w:left w:val="single" w:sz="12" w:space="0" w:color="auto"/>
            </w:tcBorders>
            <w:vAlign w:val="center"/>
          </w:tcPr>
          <w:p w14:paraId="48C9B10C" w14:textId="77777777" w:rsidR="004945D8" w:rsidRPr="004945D8" w:rsidRDefault="004945D8" w:rsidP="0042454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45D8">
              <w:rPr>
                <w:rFonts w:asciiTheme="minorHAnsi" w:hAnsiTheme="minorHAnsi" w:cstheme="minorHAnsi"/>
                <w:sz w:val="22"/>
                <w:szCs w:val="22"/>
              </w:rPr>
              <w:t>Temat szkolenia:</w:t>
            </w:r>
          </w:p>
          <w:p w14:paraId="7C99EF00" w14:textId="77777777" w:rsidR="004945D8" w:rsidRPr="004945D8" w:rsidRDefault="004945D8" w:rsidP="0042454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45D8">
              <w:rPr>
                <w:rFonts w:asciiTheme="minorHAnsi" w:hAnsiTheme="minorHAnsi" w:cstheme="minorHAnsi"/>
                <w:sz w:val="22"/>
                <w:szCs w:val="22"/>
              </w:rPr>
              <w:t xml:space="preserve">Teoria </w:t>
            </w:r>
            <w:proofErr w:type="spellStart"/>
            <w:r w:rsidRPr="004945D8">
              <w:rPr>
                <w:rFonts w:asciiTheme="minorHAnsi" w:hAnsiTheme="minorHAnsi" w:cstheme="minorHAnsi"/>
                <w:sz w:val="22"/>
                <w:szCs w:val="22"/>
              </w:rPr>
              <w:t>poliwagalna</w:t>
            </w:r>
            <w:proofErr w:type="spellEnd"/>
            <w:r w:rsidRPr="004945D8">
              <w:rPr>
                <w:rFonts w:asciiTheme="minorHAnsi" w:hAnsiTheme="minorHAnsi" w:cstheme="minorHAnsi"/>
                <w:sz w:val="22"/>
                <w:szCs w:val="22"/>
              </w:rPr>
              <w:t xml:space="preserve"> w traumie</w:t>
            </w:r>
          </w:p>
        </w:tc>
        <w:tc>
          <w:tcPr>
            <w:tcW w:w="785" w:type="pct"/>
            <w:vAlign w:val="center"/>
          </w:tcPr>
          <w:p w14:paraId="3872C471" w14:textId="77777777" w:rsidR="004945D8" w:rsidRPr="004945D8" w:rsidRDefault="004945D8" w:rsidP="0042454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45D8">
              <w:rPr>
                <w:rFonts w:asciiTheme="minorHAnsi" w:hAnsiTheme="minorHAnsi" w:cstheme="minorHAnsi"/>
                <w:sz w:val="22"/>
                <w:szCs w:val="22"/>
              </w:rPr>
              <w:t>8  godzin</w:t>
            </w:r>
          </w:p>
          <w:p w14:paraId="25E6FD31" w14:textId="77777777" w:rsidR="004945D8" w:rsidRPr="004945D8" w:rsidRDefault="004945D8" w:rsidP="0042454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45D8">
              <w:rPr>
                <w:rFonts w:asciiTheme="minorHAnsi" w:hAnsiTheme="minorHAnsi" w:cstheme="minorHAnsi"/>
                <w:sz w:val="22"/>
                <w:szCs w:val="22"/>
              </w:rPr>
              <w:t>(1 dzień  x 8 godzin)</w:t>
            </w:r>
          </w:p>
        </w:tc>
        <w:tc>
          <w:tcPr>
            <w:tcW w:w="784" w:type="pct"/>
            <w:vAlign w:val="center"/>
          </w:tcPr>
          <w:p w14:paraId="298C07FC" w14:textId="77777777" w:rsidR="004945D8" w:rsidRPr="004945D8" w:rsidRDefault="004945D8" w:rsidP="0042454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69" w:type="pct"/>
            <w:vAlign w:val="center"/>
          </w:tcPr>
          <w:p w14:paraId="7C1B1773" w14:textId="77777777" w:rsidR="004945D8" w:rsidRPr="004945D8" w:rsidRDefault="004945D8" w:rsidP="0042454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68" w:type="pct"/>
          </w:tcPr>
          <w:p w14:paraId="365F8CDE" w14:textId="77777777" w:rsidR="004945D8" w:rsidRPr="004945D8" w:rsidRDefault="004945D8" w:rsidP="0042454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68" w:type="pct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0AABDE51" w14:textId="77777777" w:rsidR="004945D8" w:rsidRPr="004945D8" w:rsidRDefault="004945D8" w:rsidP="0042454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945D8" w:rsidRPr="004945D8" w14:paraId="2090CBCC" w14:textId="77777777" w:rsidTr="004945D8">
        <w:trPr>
          <w:trHeight w:hRule="exact" w:val="570"/>
        </w:trPr>
        <w:tc>
          <w:tcPr>
            <w:tcW w:w="3464" w:type="pct"/>
            <w:gridSpan w:val="4"/>
            <w:tcBorders>
              <w:left w:val="single" w:sz="12" w:space="0" w:color="auto"/>
            </w:tcBorders>
            <w:vAlign w:val="center"/>
          </w:tcPr>
          <w:p w14:paraId="0BA1FB22" w14:textId="77777777" w:rsidR="004945D8" w:rsidRPr="004945D8" w:rsidRDefault="004945D8" w:rsidP="00424540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945D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RAZEM (wartość netto):</w:t>
            </w:r>
          </w:p>
        </w:tc>
        <w:tc>
          <w:tcPr>
            <w:tcW w:w="768" w:type="pct"/>
          </w:tcPr>
          <w:p w14:paraId="602BFBE0" w14:textId="77777777" w:rsidR="004945D8" w:rsidRPr="004945D8" w:rsidRDefault="004945D8" w:rsidP="00424540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68" w:type="pct"/>
            <w:tcBorders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26AA6E1" w14:textId="77777777" w:rsidR="004945D8" w:rsidRPr="004945D8" w:rsidRDefault="004945D8" w:rsidP="00424540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4945D8" w:rsidRPr="004945D8" w14:paraId="77F68408" w14:textId="77777777" w:rsidTr="004945D8">
        <w:trPr>
          <w:trHeight w:hRule="exact" w:val="570"/>
        </w:trPr>
        <w:tc>
          <w:tcPr>
            <w:tcW w:w="4232" w:type="pct"/>
            <w:gridSpan w:val="5"/>
            <w:tcBorders>
              <w:left w:val="single" w:sz="12" w:space="0" w:color="auto"/>
            </w:tcBorders>
            <w:vAlign w:val="center"/>
          </w:tcPr>
          <w:p w14:paraId="6DE72494" w14:textId="77777777" w:rsidR="004945D8" w:rsidRPr="004945D8" w:rsidRDefault="004945D8" w:rsidP="00424540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945D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RAZEM (wartość brutto):</w:t>
            </w:r>
          </w:p>
        </w:tc>
        <w:tc>
          <w:tcPr>
            <w:tcW w:w="768" w:type="pct"/>
            <w:tcBorders>
              <w:right w:val="single" w:sz="12" w:space="0" w:color="auto"/>
            </w:tcBorders>
            <w:vAlign w:val="center"/>
          </w:tcPr>
          <w:p w14:paraId="577328F1" w14:textId="77777777" w:rsidR="004945D8" w:rsidRPr="004945D8" w:rsidRDefault="004945D8" w:rsidP="00424540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473428FB" w14:textId="77777777" w:rsidR="004945D8" w:rsidRDefault="004945D8" w:rsidP="00614280">
      <w:pPr>
        <w:ind w:right="-286"/>
        <w:jc w:val="both"/>
        <w:rPr>
          <w:rFonts w:asciiTheme="minorHAnsi" w:hAnsiTheme="minorHAnsi" w:cstheme="minorHAnsi"/>
          <w:sz w:val="22"/>
          <w:szCs w:val="22"/>
        </w:rPr>
      </w:pPr>
    </w:p>
    <w:p w14:paraId="37150B9D" w14:textId="77777777" w:rsidR="00614280" w:rsidRPr="00614280" w:rsidRDefault="00614280" w:rsidP="00614280">
      <w:pPr>
        <w:ind w:right="-286"/>
        <w:jc w:val="both"/>
        <w:rPr>
          <w:rFonts w:asciiTheme="minorHAnsi" w:hAnsiTheme="minorHAnsi" w:cstheme="minorHAnsi"/>
          <w:sz w:val="22"/>
          <w:szCs w:val="22"/>
        </w:rPr>
      </w:pPr>
      <w:r w:rsidRPr="00614280">
        <w:rPr>
          <w:rFonts w:asciiTheme="minorHAnsi" w:hAnsiTheme="minorHAnsi" w:cstheme="minorHAnsi"/>
          <w:sz w:val="22"/>
          <w:szCs w:val="22"/>
        </w:rPr>
        <w:t>Łączna cena ofertowa stanowi całkowite wynagrodzenie Wykonawcy, uwzględniając wszelkie koszty związane z realizacją przedmiotu zamówienia zgodnie z SWZ oraz wzorem umowy.</w:t>
      </w:r>
    </w:p>
    <w:p w14:paraId="3D6B4520" w14:textId="77777777" w:rsidR="00614280" w:rsidRDefault="00614280" w:rsidP="00A81D37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747B437" w14:textId="77777777" w:rsidR="00614280" w:rsidRDefault="00614280" w:rsidP="00A81D37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4D988C7" w14:textId="77777777" w:rsidR="004945D8" w:rsidRDefault="004945D8" w:rsidP="00614280">
      <w:pPr>
        <w:tabs>
          <w:tab w:val="left" w:pos="284"/>
        </w:tabs>
        <w:spacing w:line="276" w:lineRule="auto"/>
        <w:contextualSpacing/>
        <w:jc w:val="center"/>
        <w:rPr>
          <w:rFonts w:asciiTheme="minorHAnsi" w:hAnsiTheme="minorHAnsi" w:cstheme="minorHAnsi"/>
          <w:b/>
          <w:color w:val="000000" w:themeColor="text1"/>
          <w:sz w:val="22"/>
          <w:szCs w:val="22"/>
          <w:u w:val="single"/>
        </w:rPr>
      </w:pPr>
    </w:p>
    <w:p w14:paraId="58614296" w14:textId="77777777" w:rsidR="00614280" w:rsidRPr="004945D8" w:rsidRDefault="00614280" w:rsidP="00424540">
      <w:pPr>
        <w:pStyle w:val="Akapitzlist"/>
        <w:spacing w:line="276" w:lineRule="auto"/>
        <w:ind w:left="720"/>
        <w:jc w:val="center"/>
        <w:rPr>
          <w:rFonts w:asciiTheme="minorHAnsi" w:hAnsiTheme="minorHAnsi" w:cstheme="minorHAnsi"/>
          <w:b/>
          <w:color w:val="FF0000"/>
          <w:sz w:val="22"/>
          <w:szCs w:val="22"/>
          <w:u w:val="single"/>
        </w:rPr>
      </w:pPr>
      <w:r w:rsidRPr="00424540">
        <w:rPr>
          <w:rFonts w:asciiTheme="minorHAnsi" w:hAnsiTheme="minorHAnsi" w:cstheme="minorHAnsi"/>
          <w:b/>
          <w:sz w:val="22"/>
          <w:szCs w:val="22"/>
          <w:u w:val="single"/>
        </w:rPr>
        <w:lastRenderedPageBreak/>
        <w:t xml:space="preserve">Część </w:t>
      </w:r>
      <w:r w:rsidR="00424540">
        <w:rPr>
          <w:rFonts w:asciiTheme="minorHAnsi" w:hAnsiTheme="minorHAnsi" w:cstheme="minorHAnsi"/>
          <w:b/>
          <w:sz w:val="22"/>
          <w:szCs w:val="22"/>
          <w:u w:val="single"/>
        </w:rPr>
        <w:t xml:space="preserve"> </w:t>
      </w:r>
      <w:r w:rsidRPr="00424540">
        <w:rPr>
          <w:rFonts w:asciiTheme="minorHAnsi" w:hAnsiTheme="minorHAnsi" w:cstheme="minorHAnsi"/>
          <w:b/>
          <w:sz w:val="22"/>
          <w:szCs w:val="22"/>
          <w:u w:val="single"/>
        </w:rPr>
        <w:t xml:space="preserve">2 - </w:t>
      </w:r>
      <w:r w:rsidR="00424540" w:rsidRPr="00424540">
        <w:rPr>
          <w:rFonts w:asciiTheme="minorHAnsi" w:hAnsiTheme="minorHAnsi" w:cstheme="minorHAnsi"/>
          <w:sz w:val="22"/>
          <w:szCs w:val="22"/>
          <w:u w:val="single"/>
        </w:rPr>
        <w:t>świadczenie</w:t>
      </w:r>
      <w:r w:rsidR="00424540" w:rsidRPr="000435A1">
        <w:rPr>
          <w:rFonts w:asciiTheme="minorHAnsi" w:hAnsiTheme="minorHAnsi" w:cstheme="minorHAnsi"/>
          <w:sz w:val="22"/>
          <w:szCs w:val="22"/>
          <w:u w:val="single"/>
        </w:rPr>
        <w:t xml:space="preserve"> usługi zorganizowania i przeprowadzenia szkoleń  z zakresu treningu kompetencji społecznych i pracy z emocjami  w ramach projektu „Wzmocnieni – zintegrowane wsparcie dla dzieci i rodzin”.</w:t>
      </w:r>
    </w:p>
    <w:p w14:paraId="26445DEB" w14:textId="77777777" w:rsidR="00614280" w:rsidRPr="004945D8" w:rsidRDefault="00614280" w:rsidP="004945D8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F6981">
        <w:rPr>
          <w:rFonts w:asciiTheme="minorHAnsi" w:hAnsiTheme="minorHAnsi" w:cstheme="minorHAnsi"/>
          <w:b/>
          <w:sz w:val="22"/>
          <w:szCs w:val="22"/>
        </w:rPr>
        <w:t>OFEROWANY PRZEDMIOT ZAMÓWIENIA</w:t>
      </w:r>
      <w:r w:rsidRPr="003F6981">
        <w:rPr>
          <w:rFonts w:asciiTheme="minorHAnsi" w:hAnsiTheme="minorHAnsi" w:cstheme="minorHAnsi"/>
          <w:sz w:val="22"/>
          <w:szCs w:val="22"/>
        </w:rPr>
        <w:t>:</w:t>
      </w:r>
    </w:p>
    <w:p w14:paraId="27D3C9A7" w14:textId="77777777" w:rsidR="00614280" w:rsidRPr="004945D8" w:rsidRDefault="00614280" w:rsidP="004945D8">
      <w:pPr>
        <w:spacing w:line="360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3F6981">
        <w:rPr>
          <w:rFonts w:asciiTheme="minorHAnsi" w:hAnsiTheme="minorHAnsi" w:cstheme="minorHAnsi"/>
          <w:b/>
          <w:bCs/>
          <w:sz w:val="22"/>
          <w:szCs w:val="22"/>
        </w:rPr>
        <w:t>Niniejszym oferuję realizację przedmiotu zamówienia za cenę:</w:t>
      </w:r>
    </w:p>
    <w:p w14:paraId="02EBD7E0" w14:textId="77777777" w:rsidR="00614280" w:rsidRPr="003F6981" w:rsidRDefault="00614280" w:rsidP="004945D8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F6981">
        <w:rPr>
          <w:rFonts w:asciiTheme="minorHAnsi" w:hAnsiTheme="minorHAnsi" w:cstheme="minorHAnsi"/>
          <w:sz w:val="22"/>
          <w:szCs w:val="22"/>
        </w:rPr>
        <w:t xml:space="preserve">Łączna cena ofertowa netto </w:t>
      </w:r>
      <w:r>
        <w:rPr>
          <w:rFonts w:asciiTheme="minorHAnsi" w:hAnsiTheme="minorHAnsi" w:cstheme="minorHAnsi"/>
          <w:sz w:val="22"/>
          <w:szCs w:val="22"/>
        </w:rPr>
        <w:t>(</w:t>
      </w:r>
      <w:r w:rsidR="004945D8">
        <w:rPr>
          <w:rFonts w:asciiTheme="minorHAnsi" w:hAnsiTheme="minorHAnsi" w:cstheme="minorHAnsi"/>
          <w:sz w:val="22"/>
          <w:szCs w:val="22"/>
        </w:rPr>
        <w:t>suma cen z kol.5</w:t>
      </w:r>
      <w:r>
        <w:rPr>
          <w:rFonts w:asciiTheme="minorHAnsi" w:hAnsiTheme="minorHAnsi" w:cstheme="minorHAnsi"/>
          <w:sz w:val="22"/>
          <w:szCs w:val="22"/>
        </w:rPr>
        <w:t>):</w:t>
      </w:r>
      <w:r w:rsidRPr="003F6981">
        <w:rPr>
          <w:rFonts w:asciiTheme="minorHAnsi" w:hAnsiTheme="minorHAnsi" w:cstheme="minorHAnsi"/>
          <w:sz w:val="22"/>
          <w:szCs w:val="22"/>
        </w:rPr>
        <w:t>………………………………….</w:t>
      </w:r>
    </w:p>
    <w:p w14:paraId="2CC55570" w14:textId="77777777" w:rsidR="00614280" w:rsidRPr="004945D8" w:rsidRDefault="00614280" w:rsidP="004945D8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F6981">
        <w:rPr>
          <w:rFonts w:asciiTheme="minorHAnsi" w:hAnsiTheme="minorHAnsi" w:cstheme="minorHAnsi"/>
          <w:sz w:val="22"/>
          <w:szCs w:val="22"/>
        </w:rPr>
        <w:t>Kwota podatku VAT  ………………………………</w:t>
      </w:r>
    </w:p>
    <w:p w14:paraId="296B71D9" w14:textId="77777777" w:rsidR="00614280" w:rsidRPr="004945D8" w:rsidRDefault="00614280" w:rsidP="004945D8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3F6981">
        <w:rPr>
          <w:rFonts w:asciiTheme="minorHAnsi" w:hAnsiTheme="minorHAnsi" w:cstheme="minorHAnsi"/>
          <w:b/>
          <w:sz w:val="22"/>
          <w:szCs w:val="22"/>
        </w:rPr>
        <w:t>Łączna cena ofertowa brutto PLN</w:t>
      </w:r>
      <w:r>
        <w:rPr>
          <w:rFonts w:asciiTheme="minorHAnsi" w:hAnsiTheme="minorHAnsi" w:cstheme="minorHAnsi"/>
          <w:b/>
          <w:sz w:val="22"/>
          <w:szCs w:val="22"/>
        </w:rPr>
        <w:t xml:space="preserve"> (</w:t>
      </w:r>
      <w:r w:rsidR="004945D8">
        <w:rPr>
          <w:rFonts w:asciiTheme="minorHAnsi" w:hAnsiTheme="minorHAnsi" w:cstheme="minorHAnsi"/>
          <w:b/>
          <w:sz w:val="22"/>
          <w:szCs w:val="22"/>
        </w:rPr>
        <w:t>suma cen z kol.6</w:t>
      </w:r>
      <w:r>
        <w:rPr>
          <w:rFonts w:asciiTheme="minorHAnsi" w:hAnsiTheme="minorHAnsi" w:cstheme="minorHAnsi"/>
          <w:b/>
          <w:sz w:val="22"/>
          <w:szCs w:val="22"/>
        </w:rPr>
        <w:t>)</w:t>
      </w:r>
      <w:r w:rsidRPr="003F6981">
        <w:rPr>
          <w:rFonts w:asciiTheme="minorHAnsi" w:hAnsiTheme="minorHAnsi" w:cstheme="minorHAnsi"/>
          <w:b/>
          <w:sz w:val="22"/>
          <w:szCs w:val="22"/>
        </w:rPr>
        <w:t xml:space="preserve"> ………………………………………………………....</w:t>
      </w:r>
    </w:p>
    <w:p w14:paraId="19FB593E" w14:textId="77777777" w:rsidR="00614280" w:rsidRPr="00614280" w:rsidRDefault="00614280" w:rsidP="004945D8">
      <w:p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614280">
        <w:rPr>
          <w:rFonts w:asciiTheme="minorHAnsi" w:hAnsiTheme="minorHAnsi" w:cstheme="minorHAnsi"/>
          <w:b/>
          <w:sz w:val="22"/>
          <w:szCs w:val="22"/>
        </w:rPr>
        <w:t>(słownie:…………………………………………………………………………………………………………………………………)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4"/>
        <w:gridCol w:w="2316"/>
        <w:gridCol w:w="2412"/>
        <w:gridCol w:w="2150"/>
        <w:gridCol w:w="2167"/>
        <w:gridCol w:w="2167"/>
      </w:tblGrid>
      <w:tr w:rsidR="004945D8" w:rsidRPr="00AA7CA0" w14:paraId="146451D2" w14:textId="77777777" w:rsidTr="004945D8">
        <w:trPr>
          <w:trHeight w:hRule="exact" w:val="617"/>
        </w:trPr>
        <w:tc>
          <w:tcPr>
            <w:tcW w:w="5000" w:type="pct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A9B56F8" w14:textId="77777777" w:rsidR="004945D8" w:rsidRPr="00AA7CA0" w:rsidRDefault="004945D8" w:rsidP="00424540">
            <w:pPr>
              <w:jc w:val="center"/>
              <w:rPr>
                <w:rFonts w:cs="Calibri"/>
                <w:b/>
                <w:bCs/>
              </w:rPr>
            </w:pPr>
            <w:r w:rsidRPr="0073586D">
              <w:rPr>
                <w:rFonts w:cs="Calibri"/>
                <w:b/>
                <w:bCs/>
              </w:rPr>
              <w:t>„przeprowadzenie szkoleń podnoszących kompetencje zawodowe pracowników Centrum Administracyjnego Pieczy Zastępczej w Łodzi w ramach projektu „Wzmocnieni – zintegrowane wsparcie dla dzieci i rodzin” zgodnie z Opisem przedmiotu zamówienia</w:t>
            </w:r>
          </w:p>
        </w:tc>
      </w:tr>
      <w:tr w:rsidR="004945D8" w:rsidRPr="00AA7CA0" w14:paraId="18687F28" w14:textId="77777777" w:rsidTr="004945D8">
        <w:trPr>
          <w:trHeight w:hRule="exact" w:val="711"/>
        </w:trPr>
        <w:tc>
          <w:tcPr>
            <w:tcW w:w="1026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7A3A414" w14:textId="77777777" w:rsidR="004945D8" w:rsidRPr="00AA7CA0" w:rsidRDefault="004945D8" w:rsidP="00424540">
            <w:pPr>
              <w:jc w:val="center"/>
              <w:rPr>
                <w:rFonts w:cs="Calibri"/>
                <w:b/>
                <w:bCs/>
              </w:rPr>
            </w:pPr>
            <w:r w:rsidRPr="00AA7CA0">
              <w:rPr>
                <w:rFonts w:cs="Calibri"/>
                <w:b/>
                <w:bCs/>
              </w:rPr>
              <w:t>Przedmiot zamówienia</w:t>
            </w:r>
          </w:p>
        </w:tc>
        <w:tc>
          <w:tcPr>
            <w:tcW w:w="821" w:type="pct"/>
            <w:tcBorders>
              <w:top w:val="single" w:sz="12" w:space="0" w:color="auto"/>
            </w:tcBorders>
            <w:vAlign w:val="center"/>
          </w:tcPr>
          <w:p w14:paraId="0BDA755A" w14:textId="77777777" w:rsidR="004945D8" w:rsidRPr="00AA7CA0" w:rsidRDefault="004945D8" w:rsidP="00424540">
            <w:pPr>
              <w:jc w:val="center"/>
              <w:rPr>
                <w:rFonts w:cs="Calibri"/>
                <w:b/>
                <w:bCs/>
              </w:rPr>
            </w:pPr>
            <w:r w:rsidRPr="00AA7CA0">
              <w:rPr>
                <w:rFonts w:cs="Calibri"/>
                <w:b/>
                <w:bCs/>
              </w:rPr>
              <w:t xml:space="preserve">Ilość </w:t>
            </w:r>
            <w:r>
              <w:rPr>
                <w:rFonts w:cs="Calibri"/>
                <w:b/>
                <w:bCs/>
              </w:rPr>
              <w:t>godzin</w:t>
            </w:r>
          </w:p>
        </w:tc>
        <w:tc>
          <w:tcPr>
            <w:tcW w:w="855" w:type="pct"/>
            <w:tcBorders>
              <w:top w:val="single" w:sz="12" w:space="0" w:color="auto"/>
            </w:tcBorders>
            <w:vAlign w:val="center"/>
          </w:tcPr>
          <w:p w14:paraId="56D4A841" w14:textId="77777777" w:rsidR="004945D8" w:rsidRPr="00AA7CA0" w:rsidRDefault="004945D8" w:rsidP="00424540">
            <w:pPr>
              <w:jc w:val="center"/>
              <w:rPr>
                <w:rFonts w:cs="Calibri"/>
                <w:b/>
                <w:bCs/>
              </w:rPr>
            </w:pPr>
            <w:r w:rsidRPr="00AA7CA0">
              <w:rPr>
                <w:rFonts w:cs="Calibri"/>
                <w:b/>
                <w:bCs/>
              </w:rPr>
              <w:t>Cena netto</w:t>
            </w:r>
          </w:p>
          <w:p w14:paraId="3747A60C" w14:textId="77777777" w:rsidR="004945D8" w:rsidRPr="00AA7CA0" w:rsidRDefault="004945D8" w:rsidP="00424540">
            <w:pPr>
              <w:jc w:val="center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  <w:u w:val="single"/>
              </w:rPr>
              <w:t xml:space="preserve">za </w:t>
            </w:r>
            <w:r w:rsidRPr="00AA7CA0">
              <w:rPr>
                <w:rFonts w:cs="Calibri"/>
                <w:b/>
                <w:bCs/>
                <w:u w:val="single"/>
              </w:rPr>
              <w:t>1</w:t>
            </w:r>
            <w:r>
              <w:rPr>
                <w:rFonts w:cs="Calibri"/>
                <w:b/>
                <w:bCs/>
                <w:u w:val="single"/>
              </w:rPr>
              <w:t xml:space="preserve"> h szkolenia</w:t>
            </w:r>
          </w:p>
        </w:tc>
        <w:tc>
          <w:tcPr>
            <w:tcW w:w="762" w:type="pct"/>
            <w:tcBorders>
              <w:top w:val="single" w:sz="12" w:space="0" w:color="auto"/>
            </w:tcBorders>
            <w:vAlign w:val="center"/>
          </w:tcPr>
          <w:p w14:paraId="52B9EB6E" w14:textId="77777777" w:rsidR="004945D8" w:rsidRPr="00AA7CA0" w:rsidRDefault="004945D8" w:rsidP="00424540">
            <w:pPr>
              <w:jc w:val="center"/>
              <w:rPr>
                <w:rFonts w:cs="Calibri"/>
                <w:b/>
                <w:bCs/>
              </w:rPr>
            </w:pPr>
            <w:r w:rsidRPr="00AA7CA0">
              <w:rPr>
                <w:rFonts w:cs="Calibri"/>
                <w:b/>
                <w:bCs/>
              </w:rPr>
              <w:t>Cena brutto</w:t>
            </w:r>
          </w:p>
          <w:p w14:paraId="4189C955" w14:textId="77777777" w:rsidR="004945D8" w:rsidRPr="00AA7CA0" w:rsidRDefault="004945D8" w:rsidP="00424540">
            <w:pPr>
              <w:jc w:val="center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  <w:u w:val="single"/>
              </w:rPr>
              <w:t xml:space="preserve">za </w:t>
            </w:r>
            <w:r w:rsidRPr="00AA7CA0">
              <w:rPr>
                <w:rFonts w:cs="Calibri"/>
                <w:b/>
                <w:bCs/>
                <w:u w:val="single"/>
              </w:rPr>
              <w:t>1</w:t>
            </w:r>
            <w:r>
              <w:rPr>
                <w:rFonts w:cs="Calibri"/>
                <w:b/>
                <w:bCs/>
                <w:u w:val="single"/>
              </w:rPr>
              <w:t xml:space="preserve"> h szkolenia</w:t>
            </w:r>
          </w:p>
        </w:tc>
        <w:tc>
          <w:tcPr>
            <w:tcW w:w="768" w:type="pct"/>
            <w:tcBorders>
              <w:top w:val="single" w:sz="12" w:space="0" w:color="auto"/>
            </w:tcBorders>
            <w:vAlign w:val="center"/>
          </w:tcPr>
          <w:p w14:paraId="5DFD8AB5" w14:textId="77777777" w:rsidR="004945D8" w:rsidRPr="00AA7CA0" w:rsidRDefault="004945D8" w:rsidP="00424540">
            <w:pPr>
              <w:jc w:val="center"/>
              <w:rPr>
                <w:rFonts w:cs="Calibri"/>
                <w:b/>
                <w:bCs/>
              </w:rPr>
            </w:pPr>
            <w:r w:rsidRPr="00AA7CA0">
              <w:rPr>
                <w:rFonts w:cs="Calibri"/>
                <w:b/>
                <w:bCs/>
              </w:rPr>
              <w:t xml:space="preserve">Wartość </w:t>
            </w:r>
            <w:r>
              <w:rPr>
                <w:rFonts w:cs="Calibri"/>
                <w:b/>
                <w:bCs/>
              </w:rPr>
              <w:t>netto</w:t>
            </w:r>
          </w:p>
          <w:p w14:paraId="62BF30DF" w14:textId="77777777" w:rsidR="004945D8" w:rsidRPr="00AA7CA0" w:rsidRDefault="004945D8" w:rsidP="00424540">
            <w:pPr>
              <w:jc w:val="center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(kol. 2 x kol. 3</w:t>
            </w:r>
            <w:r w:rsidRPr="00AA7CA0">
              <w:rPr>
                <w:rFonts w:cs="Calibri"/>
                <w:b/>
                <w:bCs/>
              </w:rPr>
              <w:t>)</w:t>
            </w:r>
          </w:p>
        </w:tc>
        <w:tc>
          <w:tcPr>
            <w:tcW w:w="768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BC2C329" w14:textId="77777777" w:rsidR="004945D8" w:rsidRPr="00AA7CA0" w:rsidRDefault="004945D8" w:rsidP="00424540">
            <w:pPr>
              <w:jc w:val="center"/>
              <w:rPr>
                <w:rFonts w:cs="Calibri"/>
                <w:b/>
                <w:bCs/>
              </w:rPr>
            </w:pPr>
            <w:r w:rsidRPr="00AA7CA0">
              <w:rPr>
                <w:rFonts w:cs="Calibri"/>
                <w:b/>
                <w:bCs/>
              </w:rPr>
              <w:t>Wartość brutto</w:t>
            </w:r>
          </w:p>
          <w:p w14:paraId="59C5E82A" w14:textId="77777777" w:rsidR="004945D8" w:rsidRPr="00AA7CA0" w:rsidRDefault="004945D8" w:rsidP="00424540">
            <w:pPr>
              <w:jc w:val="center"/>
              <w:rPr>
                <w:rFonts w:cs="Calibri"/>
                <w:b/>
                <w:bCs/>
              </w:rPr>
            </w:pPr>
            <w:r w:rsidRPr="00AA7CA0">
              <w:rPr>
                <w:rFonts w:cs="Calibri"/>
                <w:b/>
                <w:bCs/>
              </w:rPr>
              <w:t>(kol. 2 x kol. 4)</w:t>
            </w:r>
          </w:p>
        </w:tc>
      </w:tr>
      <w:tr w:rsidR="004945D8" w:rsidRPr="00AA7CA0" w14:paraId="58AF50A9" w14:textId="77777777" w:rsidTr="004945D8">
        <w:trPr>
          <w:trHeight w:hRule="exact" w:val="273"/>
        </w:trPr>
        <w:tc>
          <w:tcPr>
            <w:tcW w:w="1026" w:type="pct"/>
            <w:tcBorders>
              <w:left w:val="single" w:sz="12" w:space="0" w:color="auto"/>
            </w:tcBorders>
            <w:vAlign w:val="center"/>
          </w:tcPr>
          <w:p w14:paraId="7BE2EA95" w14:textId="77777777" w:rsidR="004945D8" w:rsidRPr="003E69F4" w:rsidRDefault="004945D8" w:rsidP="00424540">
            <w:pPr>
              <w:jc w:val="center"/>
              <w:rPr>
                <w:rFonts w:cs="Calibri"/>
                <w:b/>
              </w:rPr>
            </w:pPr>
            <w:r w:rsidRPr="003E69F4">
              <w:rPr>
                <w:rFonts w:cs="Calibri"/>
                <w:b/>
              </w:rPr>
              <w:t>Kol. 1</w:t>
            </w:r>
          </w:p>
        </w:tc>
        <w:tc>
          <w:tcPr>
            <w:tcW w:w="821" w:type="pct"/>
            <w:vAlign w:val="center"/>
          </w:tcPr>
          <w:p w14:paraId="4B4E5A27" w14:textId="77777777" w:rsidR="004945D8" w:rsidRPr="003E69F4" w:rsidRDefault="004945D8" w:rsidP="00424540">
            <w:pPr>
              <w:jc w:val="center"/>
              <w:rPr>
                <w:rFonts w:cs="Calibri"/>
                <w:b/>
                <w:bCs/>
              </w:rPr>
            </w:pPr>
            <w:r w:rsidRPr="003E69F4">
              <w:rPr>
                <w:rFonts w:cs="Calibri"/>
                <w:b/>
              </w:rPr>
              <w:t xml:space="preserve">Kol. </w:t>
            </w:r>
            <w:r w:rsidRPr="003E69F4">
              <w:rPr>
                <w:rFonts w:cs="Calibri"/>
                <w:b/>
                <w:bCs/>
              </w:rPr>
              <w:t>2</w:t>
            </w:r>
          </w:p>
        </w:tc>
        <w:tc>
          <w:tcPr>
            <w:tcW w:w="855" w:type="pct"/>
            <w:vAlign w:val="center"/>
          </w:tcPr>
          <w:p w14:paraId="17E5661C" w14:textId="77777777" w:rsidR="004945D8" w:rsidRPr="003E69F4" w:rsidRDefault="004945D8" w:rsidP="00424540">
            <w:pPr>
              <w:jc w:val="center"/>
              <w:rPr>
                <w:rFonts w:cs="Calibri"/>
                <w:b/>
                <w:bCs/>
              </w:rPr>
            </w:pPr>
            <w:r w:rsidRPr="003E69F4">
              <w:rPr>
                <w:rFonts w:cs="Calibri"/>
                <w:b/>
              </w:rPr>
              <w:t xml:space="preserve">Kol. </w:t>
            </w:r>
            <w:r w:rsidRPr="003E69F4">
              <w:rPr>
                <w:rFonts w:cs="Calibri"/>
                <w:b/>
                <w:bCs/>
              </w:rPr>
              <w:t>3</w:t>
            </w:r>
          </w:p>
        </w:tc>
        <w:tc>
          <w:tcPr>
            <w:tcW w:w="762" w:type="pct"/>
            <w:vAlign w:val="center"/>
          </w:tcPr>
          <w:p w14:paraId="568AEEC7" w14:textId="77777777" w:rsidR="004945D8" w:rsidRPr="003E69F4" w:rsidRDefault="004945D8" w:rsidP="00424540">
            <w:pPr>
              <w:jc w:val="center"/>
              <w:rPr>
                <w:rFonts w:cs="Calibri"/>
                <w:b/>
                <w:bCs/>
              </w:rPr>
            </w:pPr>
            <w:r w:rsidRPr="003E69F4">
              <w:rPr>
                <w:rFonts w:cs="Calibri"/>
                <w:b/>
              </w:rPr>
              <w:t xml:space="preserve">Kol. </w:t>
            </w:r>
            <w:r w:rsidRPr="003E69F4">
              <w:rPr>
                <w:rFonts w:cs="Calibri"/>
                <w:b/>
                <w:bCs/>
              </w:rPr>
              <w:t>4</w:t>
            </w:r>
          </w:p>
        </w:tc>
        <w:tc>
          <w:tcPr>
            <w:tcW w:w="768" w:type="pct"/>
          </w:tcPr>
          <w:p w14:paraId="2AF72162" w14:textId="77777777" w:rsidR="004945D8" w:rsidRPr="003E69F4" w:rsidRDefault="004945D8" w:rsidP="00424540">
            <w:pPr>
              <w:jc w:val="center"/>
              <w:rPr>
                <w:rFonts w:cs="Calibri"/>
                <w:b/>
              </w:rPr>
            </w:pPr>
            <w:r w:rsidRPr="003E69F4">
              <w:rPr>
                <w:rFonts w:cs="Calibri"/>
                <w:b/>
              </w:rPr>
              <w:t xml:space="preserve">Kol. </w:t>
            </w:r>
            <w:r w:rsidRPr="003E69F4">
              <w:rPr>
                <w:rFonts w:cs="Calibri"/>
                <w:b/>
                <w:bCs/>
              </w:rPr>
              <w:t>5</w:t>
            </w:r>
          </w:p>
        </w:tc>
        <w:tc>
          <w:tcPr>
            <w:tcW w:w="768" w:type="pct"/>
            <w:tcBorders>
              <w:right w:val="single" w:sz="12" w:space="0" w:color="auto"/>
            </w:tcBorders>
            <w:vAlign w:val="center"/>
          </w:tcPr>
          <w:p w14:paraId="65C88551" w14:textId="77777777" w:rsidR="004945D8" w:rsidRPr="003E69F4" w:rsidRDefault="004945D8" w:rsidP="00424540">
            <w:pPr>
              <w:jc w:val="center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Kol.6</w:t>
            </w:r>
          </w:p>
        </w:tc>
      </w:tr>
      <w:tr w:rsidR="004945D8" w:rsidRPr="00AA7CA0" w14:paraId="20594D13" w14:textId="77777777" w:rsidTr="00424540">
        <w:trPr>
          <w:trHeight w:hRule="exact" w:val="1175"/>
        </w:trPr>
        <w:tc>
          <w:tcPr>
            <w:tcW w:w="1026" w:type="pct"/>
            <w:tcBorders>
              <w:left w:val="single" w:sz="12" w:space="0" w:color="auto"/>
            </w:tcBorders>
            <w:vAlign w:val="center"/>
          </w:tcPr>
          <w:p w14:paraId="58B6543C" w14:textId="77777777" w:rsidR="004945D8" w:rsidRDefault="004945D8" w:rsidP="00424540">
            <w:pPr>
              <w:jc w:val="center"/>
              <w:rPr>
                <w:rFonts w:cs="Calibri"/>
              </w:rPr>
            </w:pPr>
            <w:r w:rsidRPr="000B347D">
              <w:rPr>
                <w:rFonts w:cs="Calibri"/>
              </w:rPr>
              <w:t>Temat szkolenia:</w:t>
            </w:r>
          </w:p>
          <w:p w14:paraId="65CA70C4" w14:textId="77777777" w:rsidR="004945D8" w:rsidRPr="00682D1F" w:rsidRDefault="004945D8" w:rsidP="00424540">
            <w:pPr>
              <w:jc w:val="center"/>
              <w:rPr>
                <w:rFonts w:cs="Calibri"/>
              </w:rPr>
            </w:pPr>
            <w:r w:rsidRPr="00682D1F">
              <w:rPr>
                <w:rFonts w:cs="Calibri"/>
              </w:rPr>
              <w:t>Trening kompetencji społecznych, trening radzenia sobie z emocjami</w:t>
            </w:r>
          </w:p>
          <w:p w14:paraId="2254E96B" w14:textId="77777777" w:rsidR="004945D8" w:rsidRPr="000B347D" w:rsidRDefault="004945D8" w:rsidP="00424540">
            <w:pPr>
              <w:jc w:val="center"/>
              <w:rPr>
                <w:rFonts w:cs="Calibri"/>
              </w:rPr>
            </w:pPr>
          </w:p>
        </w:tc>
        <w:tc>
          <w:tcPr>
            <w:tcW w:w="821" w:type="pct"/>
            <w:vAlign w:val="center"/>
          </w:tcPr>
          <w:p w14:paraId="2E8B7C06" w14:textId="77777777" w:rsidR="004945D8" w:rsidRDefault="004945D8" w:rsidP="00424540">
            <w:pPr>
              <w:jc w:val="center"/>
              <w:rPr>
                <w:rFonts w:cs="Calibri"/>
              </w:rPr>
            </w:pPr>
            <w:r w:rsidRPr="00315608">
              <w:rPr>
                <w:rFonts w:cs="Calibri"/>
              </w:rPr>
              <w:t xml:space="preserve">16  godzin </w:t>
            </w:r>
          </w:p>
          <w:p w14:paraId="3821B6F7" w14:textId="77777777" w:rsidR="004945D8" w:rsidRPr="00AA7CA0" w:rsidRDefault="004945D8" w:rsidP="00424540">
            <w:pPr>
              <w:jc w:val="center"/>
              <w:rPr>
                <w:rFonts w:cs="Calibri"/>
              </w:rPr>
            </w:pPr>
            <w:r w:rsidRPr="00315608">
              <w:rPr>
                <w:rFonts w:cs="Calibri"/>
              </w:rPr>
              <w:t xml:space="preserve"> (2 dni  x 8 go</w:t>
            </w:r>
            <w:r>
              <w:rPr>
                <w:rFonts w:cs="Calibri"/>
              </w:rPr>
              <w:t>dzin</w:t>
            </w:r>
            <w:r w:rsidRPr="00315608">
              <w:rPr>
                <w:rFonts w:cs="Calibri"/>
              </w:rPr>
              <w:t>)</w:t>
            </w:r>
          </w:p>
        </w:tc>
        <w:tc>
          <w:tcPr>
            <w:tcW w:w="855" w:type="pct"/>
            <w:vAlign w:val="center"/>
          </w:tcPr>
          <w:p w14:paraId="0074F1D5" w14:textId="77777777" w:rsidR="004945D8" w:rsidRPr="008273BB" w:rsidRDefault="004945D8" w:rsidP="00424540">
            <w:pPr>
              <w:jc w:val="center"/>
              <w:rPr>
                <w:rFonts w:cs="Calibri"/>
              </w:rPr>
            </w:pPr>
          </w:p>
        </w:tc>
        <w:tc>
          <w:tcPr>
            <w:tcW w:w="762" w:type="pct"/>
            <w:vAlign w:val="center"/>
          </w:tcPr>
          <w:p w14:paraId="216E3287" w14:textId="77777777" w:rsidR="004945D8" w:rsidRPr="008273BB" w:rsidRDefault="004945D8" w:rsidP="00424540">
            <w:pPr>
              <w:jc w:val="center"/>
              <w:rPr>
                <w:rFonts w:cs="Calibri"/>
              </w:rPr>
            </w:pPr>
          </w:p>
        </w:tc>
        <w:tc>
          <w:tcPr>
            <w:tcW w:w="768" w:type="pct"/>
          </w:tcPr>
          <w:p w14:paraId="1B9516B9" w14:textId="77777777" w:rsidR="004945D8" w:rsidRPr="008273BB" w:rsidRDefault="004945D8" w:rsidP="00424540">
            <w:pPr>
              <w:jc w:val="center"/>
              <w:rPr>
                <w:rFonts w:cs="Calibri"/>
              </w:rPr>
            </w:pPr>
          </w:p>
        </w:tc>
        <w:tc>
          <w:tcPr>
            <w:tcW w:w="768" w:type="pct"/>
            <w:tcBorders>
              <w:right w:val="single" w:sz="12" w:space="0" w:color="auto"/>
            </w:tcBorders>
            <w:vAlign w:val="center"/>
          </w:tcPr>
          <w:p w14:paraId="41958698" w14:textId="77777777" w:rsidR="004945D8" w:rsidRPr="008273BB" w:rsidRDefault="004945D8" w:rsidP="00424540">
            <w:pPr>
              <w:jc w:val="center"/>
              <w:rPr>
                <w:rFonts w:cs="Calibri"/>
              </w:rPr>
            </w:pPr>
          </w:p>
        </w:tc>
      </w:tr>
      <w:tr w:rsidR="004945D8" w:rsidRPr="00AA7CA0" w14:paraId="0CC40932" w14:textId="77777777" w:rsidTr="004945D8">
        <w:trPr>
          <w:trHeight w:hRule="exact" w:val="734"/>
        </w:trPr>
        <w:tc>
          <w:tcPr>
            <w:tcW w:w="1026" w:type="pct"/>
            <w:tcBorders>
              <w:left w:val="single" w:sz="12" w:space="0" w:color="auto"/>
            </w:tcBorders>
            <w:vAlign w:val="center"/>
          </w:tcPr>
          <w:p w14:paraId="1CEE9797" w14:textId="77777777" w:rsidR="004945D8" w:rsidRPr="00682D1F" w:rsidRDefault="004945D8" w:rsidP="00424540">
            <w:pPr>
              <w:jc w:val="center"/>
              <w:rPr>
                <w:rFonts w:cs="Calibri"/>
              </w:rPr>
            </w:pPr>
            <w:r w:rsidRPr="00682D1F">
              <w:rPr>
                <w:rFonts w:cs="Calibri"/>
              </w:rPr>
              <w:t>Temat szkolenia:</w:t>
            </w:r>
          </w:p>
          <w:p w14:paraId="083A2C7D" w14:textId="77777777" w:rsidR="004945D8" w:rsidRPr="00682D1F" w:rsidRDefault="004945D8" w:rsidP="00424540">
            <w:pPr>
              <w:jc w:val="center"/>
              <w:rPr>
                <w:rFonts w:cstheme="minorHAnsi"/>
                <w:sz w:val="16"/>
                <w:szCs w:val="16"/>
              </w:rPr>
            </w:pPr>
            <w:r w:rsidRPr="00682D1F">
              <w:rPr>
                <w:rFonts w:cs="Calibri"/>
              </w:rPr>
              <w:t>Wypalenie zawodowe</w:t>
            </w:r>
          </w:p>
        </w:tc>
        <w:tc>
          <w:tcPr>
            <w:tcW w:w="821" w:type="pct"/>
            <w:vAlign w:val="center"/>
          </w:tcPr>
          <w:p w14:paraId="3AC96677" w14:textId="77777777" w:rsidR="004945D8" w:rsidRDefault="004945D8" w:rsidP="00424540">
            <w:pPr>
              <w:jc w:val="center"/>
              <w:rPr>
                <w:rFonts w:cs="Calibri"/>
              </w:rPr>
            </w:pPr>
            <w:r w:rsidRPr="00315608">
              <w:rPr>
                <w:rFonts w:cs="Calibri"/>
              </w:rPr>
              <w:t>8 godzin</w:t>
            </w:r>
          </w:p>
          <w:p w14:paraId="5B6CBFC4" w14:textId="77777777" w:rsidR="004945D8" w:rsidRPr="00AA7CA0" w:rsidRDefault="004945D8" w:rsidP="00424540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(1 dzień x 8 godzin</w:t>
            </w:r>
            <w:r w:rsidRPr="00315608">
              <w:rPr>
                <w:rFonts w:cs="Calibri"/>
              </w:rPr>
              <w:t>)</w:t>
            </w:r>
          </w:p>
        </w:tc>
        <w:tc>
          <w:tcPr>
            <w:tcW w:w="855" w:type="pct"/>
            <w:vAlign w:val="center"/>
          </w:tcPr>
          <w:p w14:paraId="7605A88D" w14:textId="77777777" w:rsidR="004945D8" w:rsidRPr="008273BB" w:rsidRDefault="004945D8" w:rsidP="00424540">
            <w:pPr>
              <w:jc w:val="center"/>
              <w:rPr>
                <w:rFonts w:cs="Calibri"/>
              </w:rPr>
            </w:pPr>
          </w:p>
        </w:tc>
        <w:tc>
          <w:tcPr>
            <w:tcW w:w="762" w:type="pct"/>
            <w:vAlign w:val="center"/>
          </w:tcPr>
          <w:p w14:paraId="52202E12" w14:textId="77777777" w:rsidR="004945D8" w:rsidRPr="008273BB" w:rsidRDefault="004945D8" w:rsidP="00424540">
            <w:pPr>
              <w:jc w:val="center"/>
              <w:rPr>
                <w:rFonts w:cs="Calibri"/>
              </w:rPr>
            </w:pPr>
          </w:p>
        </w:tc>
        <w:tc>
          <w:tcPr>
            <w:tcW w:w="768" w:type="pct"/>
          </w:tcPr>
          <w:p w14:paraId="37944454" w14:textId="77777777" w:rsidR="004945D8" w:rsidRPr="008273BB" w:rsidRDefault="004945D8" w:rsidP="00424540">
            <w:pPr>
              <w:jc w:val="center"/>
              <w:rPr>
                <w:rFonts w:cs="Calibri"/>
              </w:rPr>
            </w:pPr>
          </w:p>
        </w:tc>
        <w:tc>
          <w:tcPr>
            <w:tcW w:w="768" w:type="pct"/>
            <w:tcBorders>
              <w:right w:val="single" w:sz="12" w:space="0" w:color="auto"/>
            </w:tcBorders>
            <w:vAlign w:val="center"/>
          </w:tcPr>
          <w:p w14:paraId="4E0E118C" w14:textId="77777777" w:rsidR="004945D8" w:rsidRPr="008273BB" w:rsidRDefault="004945D8" w:rsidP="00424540">
            <w:pPr>
              <w:jc w:val="center"/>
              <w:rPr>
                <w:rFonts w:cs="Calibri"/>
              </w:rPr>
            </w:pPr>
          </w:p>
        </w:tc>
      </w:tr>
      <w:tr w:rsidR="004945D8" w:rsidRPr="00AA7CA0" w14:paraId="2C6CA74E" w14:textId="77777777" w:rsidTr="00424540">
        <w:trPr>
          <w:trHeight w:hRule="exact" w:val="820"/>
        </w:trPr>
        <w:tc>
          <w:tcPr>
            <w:tcW w:w="1026" w:type="pct"/>
            <w:tcBorders>
              <w:left w:val="single" w:sz="12" w:space="0" w:color="auto"/>
            </w:tcBorders>
            <w:vAlign w:val="center"/>
          </w:tcPr>
          <w:p w14:paraId="57A174C4" w14:textId="77777777" w:rsidR="004945D8" w:rsidRDefault="004945D8" w:rsidP="00424540">
            <w:pPr>
              <w:jc w:val="center"/>
              <w:rPr>
                <w:rFonts w:cs="Calibri"/>
              </w:rPr>
            </w:pPr>
            <w:r w:rsidRPr="000B347D">
              <w:rPr>
                <w:rFonts w:cs="Calibri"/>
              </w:rPr>
              <w:t>Temat szkolenia:</w:t>
            </w:r>
          </w:p>
          <w:p w14:paraId="6809667B" w14:textId="77777777" w:rsidR="004945D8" w:rsidRPr="00682D1F" w:rsidRDefault="004945D8" w:rsidP="00424540">
            <w:pPr>
              <w:jc w:val="center"/>
              <w:rPr>
                <w:rFonts w:cs="Calibri"/>
              </w:rPr>
            </w:pPr>
            <w:r w:rsidRPr="00682D1F">
              <w:rPr>
                <w:rFonts w:cs="Calibri"/>
              </w:rPr>
              <w:t>Trening porozumiewania bez przemocy</w:t>
            </w:r>
          </w:p>
          <w:p w14:paraId="4BAD705F" w14:textId="77777777" w:rsidR="004945D8" w:rsidRPr="000B347D" w:rsidRDefault="004945D8" w:rsidP="00424540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21" w:type="pct"/>
            <w:vAlign w:val="center"/>
          </w:tcPr>
          <w:p w14:paraId="57BCD7BC" w14:textId="77777777" w:rsidR="004945D8" w:rsidRDefault="004945D8" w:rsidP="00424540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8 godzin</w:t>
            </w:r>
          </w:p>
          <w:p w14:paraId="02AD1E5E" w14:textId="77777777" w:rsidR="004945D8" w:rsidRPr="00682D1F" w:rsidRDefault="004945D8" w:rsidP="00424540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</w:rPr>
              <w:t xml:space="preserve">  (1 dzień x 8 godzin</w:t>
            </w:r>
            <w:r w:rsidRPr="00315608">
              <w:rPr>
                <w:rFonts w:cs="Calibri"/>
              </w:rPr>
              <w:t>)</w:t>
            </w:r>
          </w:p>
        </w:tc>
        <w:tc>
          <w:tcPr>
            <w:tcW w:w="855" w:type="pct"/>
            <w:vAlign w:val="center"/>
          </w:tcPr>
          <w:p w14:paraId="4672B22C" w14:textId="77777777" w:rsidR="004945D8" w:rsidRPr="008273BB" w:rsidRDefault="004945D8" w:rsidP="00424540">
            <w:pPr>
              <w:jc w:val="center"/>
              <w:rPr>
                <w:rFonts w:cs="Calibri"/>
              </w:rPr>
            </w:pPr>
          </w:p>
        </w:tc>
        <w:tc>
          <w:tcPr>
            <w:tcW w:w="762" w:type="pct"/>
            <w:vAlign w:val="center"/>
          </w:tcPr>
          <w:p w14:paraId="392A1A67" w14:textId="77777777" w:rsidR="004945D8" w:rsidRPr="008273BB" w:rsidRDefault="004945D8" w:rsidP="00424540">
            <w:pPr>
              <w:jc w:val="center"/>
              <w:rPr>
                <w:rFonts w:cs="Calibri"/>
              </w:rPr>
            </w:pPr>
          </w:p>
        </w:tc>
        <w:tc>
          <w:tcPr>
            <w:tcW w:w="768" w:type="pct"/>
          </w:tcPr>
          <w:p w14:paraId="1F43B8C9" w14:textId="77777777" w:rsidR="004945D8" w:rsidRPr="008273BB" w:rsidRDefault="004945D8" w:rsidP="00424540">
            <w:pPr>
              <w:jc w:val="center"/>
              <w:rPr>
                <w:rFonts w:cs="Calibri"/>
              </w:rPr>
            </w:pPr>
          </w:p>
        </w:tc>
        <w:tc>
          <w:tcPr>
            <w:tcW w:w="768" w:type="pct"/>
            <w:tcBorders>
              <w:right w:val="single" w:sz="12" w:space="0" w:color="auto"/>
            </w:tcBorders>
            <w:vAlign w:val="center"/>
          </w:tcPr>
          <w:p w14:paraId="0414C8EC" w14:textId="77777777" w:rsidR="004945D8" w:rsidRPr="008273BB" w:rsidRDefault="004945D8" w:rsidP="00424540">
            <w:pPr>
              <w:jc w:val="center"/>
              <w:rPr>
                <w:rFonts w:cs="Calibri"/>
              </w:rPr>
            </w:pPr>
          </w:p>
        </w:tc>
      </w:tr>
      <w:tr w:rsidR="004945D8" w:rsidRPr="00AA7CA0" w14:paraId="45332C98" w14:textId="77777777" w:rsidTr="004945D8">
        <w:trPr>
          <w:trHeight w:hRule="exact" w:val="505"/>
        </w:trPr>
        <w:tc>
          <w:tcPr>
            <w:tcW w:w="3464" w:type="pct"/>
            <w:gridSpan w:val="4"/>
            <w:tcBorders>
              <w:left w:val="single" w:sz="12" w:space="0" w:color="auto"/>
            </w:tcBorders>
            <w:vAlign w:val="center"/>
          </w:tcPr>
          <w:p w14:paraId="5F5B1D32" w14:textId="77777777" w:rsidR="004945D8" w:rsidRPr="00AA7CA0" w:rsidRDefault="004945D8" w:rsidP="00424540">
            <w:pPr>
              <w:jc w:val="right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RAZEM (wartość netto</w:t>
            </w:r>
            <w:r w:rsidRPr="00AA7CA0">
              <w:rPr>
                <w:rFonts w:cs="Calibri"/>
                <w:b/>
                <w:bCs/>
              </w:rPr>
              <w:t>):</w:t>
            </w:r>
          </w:p>
        </w:tc>
        <w:tc>
          <w:tcPr>
            <w:tcW w:w="768" w:type="pct"/>
          </w:tcPr>
          <w:p w14:paraId="457BFA67" w14:textId="77777777" w:rsidR="004945D8" w:rsidRPr="00AA7CA0" w:rsidRDefault="004945D8" w:rsidP="00424540">
            <w:pPr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768" w:type="pct"/>
            <w:tcBorders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422932" w14:textId="77777777" w:rsidR="004945D8" w:rsidRPr="00AA7CA0" w:rsidRDefault="004945D8" w:rsidP="00424540">
            <w:pPr>
              <w:jc w:val="center"/>
              <w:rPr>
                <w:rFonts w:cs="Calibri"/>
                <w:b/>
                <w:bCs/>
              </w:rPr>
            </w:pPr>
          </w:p>
        </w:tc>
      </w:tr>
      <w:tr w:rsidR="004945D8" w:rsidRPr="00AA7CA0" w14:paraId="39609837" w14:textId="77777777" w:rsidTr="004945D8">
        <w:trPr>
          <w:trHeight w:hRule="exact" w:val="569"/>
        </w:trPr>
        <w:tc>
          <w:tcPr>
            <w:tcW w:w="4232" w:type="pct"/>
            <w:gridSpan w:val="5"/>
            <w:tcBorders>
              <w:left w:val="single" w:sz="12" w:space="0" w:color="auto"/>
            </w:tcBorders>
            <w:vAlign w:val="center"/>
          </w:tcPr>
          <w:p w14:paraId="57429D5B" w14:textId="77777777" w:rsidR="004945D8" w:rsidRPr="00AA7CA0" w:rsidRDefault="004945D8" w:rsidP="00424540">
            <w:pPr>
              <w:jc w:val="right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RAZEM (wartość brutto</w:t>
            </w:r>
            <w:r w:rsidRPr="00AA7CA0">
              <w:rPr>
                <w:rFonts w:cs="Calibri"/>
                <w:b/>
                <w:bCs/>
              </w:rPr>
              <w:t>):</w:t>
            </w:r>
          </w:p>
        </w:tc>
        <w:tc>
          <w:tcPr>
            <w:tcW w:w="768" w:type="pct"/>
            <w:tcBorders>
              <w:right w:val="single" w:sz="12" w:space="0" w:color="auto"/>
            </w:tcBorders>
            <w:vAlign w:val="center"/>
          </w:tcPr>
          <w:p w14:paraId="319B999B" w14:textId="77777777" w:rsidR="004945D8" w:rsidRPr="00AA7CA0" w:rsidRDefault="004945D8" w:rsidP="00424540">
            <w:pPr>
              <w:jc w:val="center"/>
              <w:rPr>
                <w:rFonts w:cs="Calibri"/>
                <w:b/>
                <w:bCs/>
              </w:rPr>
            </w:pPr>
          </w:p>
        </w:tc>
      </w:tr>
    </w:tbl>
    <w:p w14:paraId="49BC45B4" w14:textId="77777777" w:rsidR="004945D8" w:rsidRDefault="004945D8" w:rsidP="004945D8">
      <w:pPr>
        <w:ind w:right="-286"/>
        <w:jc w:val="both"/>
        <w:rPr>
          <w:rFonts w:asciiTheme="minorHAnsi" w:hAnsiTheme="minorHAnsi" w:cstheme="minorHAnsi"/>
          <w:sz w:val="22"/>
          <w:szCs w:val="22"/>
        </w:rPr>
      </w:pPr>
      <w:r w:rsidRPr="00614280">
        <w:rPr>
          <w:rFonts w:asciiTheme="minorHAnsi" w:hAnsiTheme="minorHAnsi" w:cstheme="minorHAnsi"/>
          <w:sz w:val="22"/>
          <w:szCs w:val="22"/>
        </w:rPr>
        <w:lastRenderedPageBreak/>
        <w:t>Łączna cena ofertowa stanowi całkowite wynagrodzenie Wykonawcy, uwzględniając wszelkie koszty związane z realizacją przedmiotu zamówienia zgodnie z SWZ oraz wzorem umowy.</w:t>
      </w:r>
    </w:p>
    <w:p w14:paraId="56CAEE6B" w14:textId="77777777" w:rsidR="004945D8" w:rsidRDefault="004945D8" w:rsidP="004945D8">
      <w:pPr>
        <w:ind w:right="-286"/>
        <w:jc w:val="both"/>
        <w:rPr>
          <w:rFonts w:asciiTheme="minorHAnsi" w:hAnsiTheme="minorHAnsi" w:cstheme="minorHAnsi"/>
          <w:sz w:val="22"/>
          <w:szCs w:val="22"/>
        </w:rPr>
        <w:sectPr w:rsidR="004945D8" w:rsidSect="004945D8">
          <w:pgSz w:w="16838" w:h="11906" w:orient="landscape"/>
          <w:pgMar w:top="1418" w:right="1956" w:bottom="1418" w:left="992" w:header="709" w:footer="79" w:gutter="0"/>
          <w:cols w:space="708"/>
          <w:docGrid w:linePitch="360"/>
        </w:sectPr>
      </w:pPr>
    </w:p>
    <w:p w14:paraId="42296B84" w14:textId="77777777" w:rsidR="00230DEC" w:rsidRPr="00230DEC" w:rsidRDefault="00230DEC" w:rsidP="00230DEC">
      <w:pPr>
        <w:widowControl w:val="0"/>
        <w:spacing w:before="240"/>
        <w:rPr>
          <w:rFonts w:asciiTheme="minorHAnsi" w:hAnsiTheme="minorHAnsi" w:cstheme="minorHAnsi"/>
          <w:b/>
          <w:bCs/>
        </w:rPr>
      </w:pPr>
      <w:r w:rsidRPr="00230DEC">
        <w:rPr>
          <w:rFonts w:asciiTheme="minorHAnsi" w:hAnsiTheme="minorHAnsi" w:cstheme="minorHAnsi"/>
          <w:bCs/>
        </w:rPr>
        <w:lastRenderedPageBreak/>
        <w:t>Zgodnie z treścią art. 225 ust. 2 ustawy wybór przedmiotowej oferty</w:t>
      </w:r>
      <w:r w:rsidRPr="00230DEC">
        <w:rPr>
          <w:rFonts w:asciiTheme="minorHAnsi" w:hAnsiTheme="minorHAnsi" w:cstheme="minorHAnsi"/>
          <w:b/>
          <w:bCs/>
        </w:rPr>
        <w:t xml:space="preserve">* </w:t>
      </w:r>
      <w:r w:rsidRPr="00230DEC">
        <w:rPr>
          <w:rFonts w:asciiTheme="minorHAnsi" w:hAnsiTheme="minorHAnsi" w:cstheme="minorHAnsi"/>
          <w:b/>
          <w:bCs/>
        </w:rPr>
        <w:tab/>
      </w:r>
    </w:p>
    <w:p w14:paraId="4A0E8F54" w14:textId="77777777" w:rsidR="00230DEC" w:rsidRPr="00230DEC" w:rsidRDefault="00230DEC" w:rsidP="00230DEC">
      <w:pPr>
        <w:widowControl w:val="0"/>
        <w:spacing w:before="240"/>
        <w:jc w:val="center"/>
        <w:rPr>
          <w:rFonts w:asciiTheme="minorHAnsi" w:hAnsiTheme="minorHAnsi" w:cstheme="minorHAnsi"/>
          <w:b/>
          <w:bCs/>
          <w:u w:val="single"/>
        </w:rPr>
      </w:pPr>
      <w:r w:rsidRPr="00230DEC">
        <w:rPr>
          <w:rFonts w:asciiTheme="minorHAnsi" w:hAnsiTheme="minorHAnsi" w:cstheme="minorHAnsi"/>
          <w:b/>
          <w:bCs/>
        </w:rPr>
        <w:t>Dotyczy części nr …………….. zamówienia</w:t>
      </w:r>
    </w:p>
    <w:p w14:paraId="2B9D6455" w14:textId="77777777" w:rsidR="00230DEC" w:rsidRPr="00230DEC" w:rsidRDefault="00230DEC" w:rsidP="00230DEC">
      <w:pPr>
        <w:widowControl w:val="0"/>
        <w:numPr>
          <w:ilvl w:val="0"/>
          <w:numId w:val="26"/>
        </w:numPr>
        <w:ind w:left="709"/>
        <w:jc w:val="both"/>
        <w:rPr>
          <w:rFonts w:asciiTheme="minorHAnsi" w:hAnsiTheme="minorHAnsi" w:cstheme="minorHAnsi"/>
        </w:rPr>
      </w:pPr>
      <w:r w:rsidRPr="00230DEC">
        <w:rPr>
          <w:rFonts w:asciiTheme="minorHAnsi" w:hAnsiTheme="minorHAnsi" w:cstheme="minorHAnsi"/>
          <w:b/>
        </w:rPr>
        <w:t>nie będzie</w:t>
      </w:r>
      <w:r w:rsidRPr="00230DEC">
        <w:rPr>
          <w:rFonts w:asciiTheme="minorHAnsi" w:hAnsiTheme="minorHAnsi" w:cstheme="minorHAnsi"/>
        </w:rPr>
        <w:t xml:space="preserve"> prowadził do powstania u Zamawiającego obowiązku podatkowego zgodnie z przepisami o podatku od towarów i usług.</w:t>
      </w:r>
    </w:p>
    <w:p w14:paraId="501ECA0C" w14:textId="77777777" w:rsidR="00230DEC" w:rsidRPr="00230DEC" w:rsidRDefault="00230DEC" w:rsidP="00230DEC">
      <w:pPr>
        <w:widowControl w:val="0"/>
        <w:numPr>
          <w:ilvl w:val="0"/>
          <w:numId w:val="27"/>
        </w:numPr>
        <w:ind w:left="709"/>
        <w:jc w:val="both"/>
        <w:rPr>
          <w:rFonts w:asciiTheme="minorHAnsi" w:hAnsiTheme="minorHAnsi" w:cstheme="minorHAnsi"/>
          <w:b/>
          <w:i/>
          <w:u w:val="single"/>
        </w:rPr>
      </w:pPr>
      <w:r w:rsidRPr="00230DEC">
        <w:rPr>
          <w:rFonts w:asciiTheme="minorHAnsi" w:hAnsiTheme="minorHAnsi" w:cstheme="minorHAnsi"/>
          <w:b/>
        </w:rPr>
        <w:t>będzie</w:t>
      </w:r>
      <w:r w:rsidRPr="00230DEC">
        <w:rPr>
          <w:rFonts w:asciiTheme="minorHAnsi" w:hAnsiTheme="minorHAnsi" w:cstheme="minorHAnsi"/>
        </w:rPr>
        <w:t xml:space="preserve"> prowadził do powstania u Zamawiającego obowiązku podatkowego zgodnie z przepisami o podatku od towarów i usług w zakresie</w:t>
      </w:r>
    </w:p>
    <w:p w14:paraId="483A1EE7" w14:textId="77777777" w:rsidR="00230DEC" w:rsidRPr="00230DEC" w:rsidRDefault="00230DEC" w:rsidP="00230DEC">
      <w:pPr>
        <w:widowControl w:val="0"/>
        <w:ind w:left="142"/>
        <w:rPr>
          <w:rFonts w:asciiTheme="minorHAnsi" w:hAnsiTheme="minorHAnsi" w:cstheme="minorHAnsi"/>
          <w:b/>
          <w:i/>
          <w:u w:val="single"/>
        </w:rPr>
      </w:pPr>
      <w:r w:rsidRPr="00230DEC">
        <w:rPr>
          <w:rFonts w:asciiTheme="minorHAnsi" w:hAnsiTheme="minorHAnsi" w:cstheme="minorHAnsi"/>
        </w:rPr>
        <w:t xml:space="preserve"> …………………………………………………………………………………………………..</w:t>
      </w:r>
    </w:p>
    <w:p w14:paraId="78C05703" w14:textId="77777777" w:rsidR="00230DEC" w:rsidRPr="00230DEC" w:rsidRDefault="00230DEC" w:rsidP="00230DEC">
      <w:pPr>
        <w:widowControl w:val="0"/>
        <w:ind w:left="142"/>
        <w:rPr>
          <w:rFonts w:asciiTheme="minorHAnsi" w:hAnsiTheme="minorHAnsi" w:cstheme="minorHAnsi"/>
          <w:b/>
        </w:rPr>
      </w:pPr>
    </w:p>
    <w:p w14:paraId="05D6F8CB" w14:textId="77777777" w:rsidR="00230DEC" w:rsidRPr="00230DEC" w:rsidRDefault="00230DEC" w:rsidP="00230DEC">
      <w:pPr>
        <w:widowControl w:val="0"/>
        <w:ind w:left="142"/>
        <w:jc w:val="both"/>
        <w:rPr>
          <w:rFonts w:asciiTheme="minorHAnsi" w:hAnsiTheme="minorHAnsi" w:cstheme="minorHAnsi"/>
          <w:b/>
          <w:i/>
          <w:u w:val="single"/>
        </w:rPr>
      </w:pPr>
      <w:r w:rsidRPr="00230DEC">
        <w:rPr>
          <w:rFonts w:asciiTheme="minorHAnsi" w:hAnsiTheme="minorHAnsi" w:cstheme="minorHAnsi"/>
          <w:b/>
        </w:rPr>
        <w:t xml:space="preserve">należy wskazać nazwę (rodzaj) towaru lub usługi, których dostawa lub świadczenie będzie prowadzić do powstania takiego obowiązku podatkowego </w:t>
      </w:r>
      <w:r w:rsidRPr="00230DEC">
        <w:rPr>
          <w:rFonts w:asciiTheme="minorHAnsi" w:hAnsiTheme="minorHAnsi" w:cstheme="minorHAnsi"/>
          <w:b/>
        </w:rPr>
        <w:br/>
        <w:t xml:space="preserve">o wartości </w:t>
      </w:r>
      <w:r w:rsidRPr="00230DEC">
        <w:rPr>
          <w:rFonts w:asciiTheme="minorHAnsi" w:hAnsiTheme="minorHAnsi" w:cstheme="minorHAnsi"/>
          <w:b/>
          <w:u w:val="single"/>
        </w:rPr>
        <w:t>………………….PLN bez kwoty podatku VAT</w:t>
      </w:r>
      <w:r w:rsidRPr="00230DEC">
        <w:rPr>
          <w:rFonts w:asciiTheme="minorHAnsi" w:hAnsiTheme="minorHAnsi" w:cstheme="minorHAnsi"/>
          <w:b/>
        </w:rPr>
        <w:t xml:space="preserve"> (należy wskazać wartość tego towaru lub usługi bez kwoty podatku od towarów i usług) stawka podatku od towarów lub usług wynosi ……….%.</w:t>
      </w:r>
    </w:p>
    <w:p w14:paraId="23132A09" w14:textId="77777777" w:rsidR="00230DEC" w:rsidRPr="00230DEC" w:rsidRDefault="00230DEC" w:rsidP="00230DEC">
      <w:pPr>
        <w:widowControl w:val="0"/>
        <w:spacing w:before="120"/>
        <w:rPr>
          <w:rFonts w:asciiTheme="minorHAnsi" w:hAnsiTheme="minorHAnsi" w:cstheme="minorHAnsi"/>
        </w:rPr>
      </w:pPr>
      <w:r w:rsidRPr="00230DEC">
        <w:rPr>
          <w:rFonts w:asciiTheme="minorHAnsi" w:hAnsiTheme="minorHAnsi" w:cstheme="minorHAnsi"/>
          <w:b/>
        </w:rPr>
        <w:t>*</w:t>
      </w:r>
      <w:r w:rsidRPr="00230DEC">
        <w:rPr>
          <w:rFonts w:asciiTheme="minorHAnsi" w:hAnsiTheme="minorHAnsi" w:cstheme="minorHAnsi"/>
        </w:rPr>
        <w:t>) zaznaczyć właściwe</w:t>
      </w:r>
    </w:p>
    <w:p w14:paraId="31406E24" w14:textId="77777777" w:rsidR="00230DEC" w:rsidRPr="00230DEC" w:rsidRDefault="00230DEC" w:rsidP="00230DEC">
      <w:pPr>
        <w:widowControl w:val="0"/>
        <w:rPr>
          <w:rFonts w:asciiTheme="minorHAnsi" w:hAnsiTheme="minorHAnsi" w:cstheme="minorHAnsi"/>
          <w:b/>
          <w:bCs/>
          <w:i/>
          <w:u w:val="single"/>
        </w:rPr>
      </w:pPr>
    </w:p>
    <w:p w14:paraId="0FCE30E0" w14:textId="77777777" w:rsidR="00230DEC" w:rsidRPr="00230DEC" w:rsidRDefault="00230DEC" w:rsidP="00230DEC">
      <w:pPr>
        <w:widowControl w:val="0"/>
        <w:rPr>
          <w:rFonts w:asciiTheme="minorHAnsi" w:hAnsiTheme="minorHAnsi" w:cstheme="minorHAnsi"/>
          <w:b/>
          <w:bCs/>
          <w:i/>
          <w:u w:val="single"/>
        </w:rPr>
      </w:pPr>
      <w:r w:rsidRPr="00230DEC">
        <w:rPr>
          <w:rFonts w:asciiTheme="minorHAnsi" w:hAnsiTheme="minorHAnsi" w:cstheme="minorHAnsi"/>
          <w:b/>
          <w:bCs/>
          <w:i/>
          <w:u w:val="single"/>
        </w:rPr>
        <w:t>Uwaga:</w:t>
      </w:r>
    </w:p>
    <w:p w14:paraId="7435B406" w14:textId="77777777" w:rsidR="00230DEC" w:rsidRPr="00230DEC" w:rsidRDefault="00230DEC" w:rsidP="00230DEC">
      <w:pPr>
        <w:widowControl w:val="0"/>
        <w:jc w:val="both"/>
        <w:rPr>
          <w:rFonts w:asciiTheme="minorHAnsi" w:hAnsiTheme="minorHAnsi" w:cstheme="minorHAnsi"/>
        </w:rPr>
      </w:pPr>
      <w:r w:rsidRPr="00230DEC">
        <w:rPr>
          <w:rFonts w:asciiTheme="minorHAnsi" w:hAnsiTheme="minorHAnsi" w:cstheme="minorHAnsi"/>
          <w:i/>
        </w:rPr>
        <w:t xml:space="preserve">Zgodnie z art. 225 ust. 1 ustawy </w:t>
      </w:r>
      <w:proofErr w:type="spellStart"/>
      <w:r w:rsidRPr="00230DEC">
        <w:rPr>
          <w:rFonts w:asciiTheme="minorHAnsi" w:hAnsiTheme="minorHAnsi" w:cstheme="minorHAnsi"/>
          <w:i/>
        </w:rPr>
        <w:t>Pzp</w:t>
      </w:r>
      <w:proofErr w:type="spellEnd"/>
      <w:r w:rsidRPr="00230DEC">
        <w:rPr>
          <w:rFonts w:asciiTheme="minorHAnsi" w:hAnsiTheme="minorHAnsi" w:cstheme="minorHAnsi"/>
          <w:i/>
        </w:rPr>
        <w:t>,</w:t>
      </w:r>
      <w:r w:rsidRPr="00230DEC">
        <w:rPr>
          <w:rFonts w:asciiTheme="minorHAnsi" w:hAnsiTheme="minorHAnsi" w:cstheme="minorHAnsi"/>
          <w:b/>
        </w:rPr>
        <w:t xml:space="preserve"> </w:t>
      </w:r>
      <w:r w:rsidRPr="00230DEC">
        <w:rPr>
          <w:rFonts w:asciiTheme="minorHAnsi" w:hAnsiTheme="minorHAnsi" w:cstheme="minorHAnsi"/>
          <w:i/>
        </w:rPr>
        <w:t>w przypadku, gdy wybór oferty prowadziłby do powstania u Zamawiającego obowiązku podatkowego zgodnie z przepisami o podatku od towarów i usług, dla celów zastosowania kryterium ceny lub kosztu Zamawiający dolicza do przedstawionej w tej ofercie ceny kwotę podatku od towarów i usług, którą miałby obowiązek rozliczyć</w:t>
      </w:r>
    </w:p>
    <w:p w14:paraId="4B48424A" w14:textId="77777777" w:rsidR="00230DEC" w:rsidRDefault="00230DEC" w:rsidP="00A81D37">
      <w:pPr>
        <w:jc w:val="both"/>
        <w:rPr>
          <w:rFonts w:ascii="Calibri" w:hAnsi="Calibri" w:cs="Calibri"/>
          <w:b/>
          <w:u w:val="single"/>
        </w:rPr>
      </w:pPr>
    </w:p>
    <w:p w14:paraId="2E23F151" w14:textId="77777777" w:rsidR="00230DEC" w:rsidRDefault="00230DEC" w:rsidP="00A81D37">
      <w:pPr>
        <w:jc w:val="both"/>
        <w:rPr>
          <w:rFonts w:ascii="Calibri" w:hAnsi="Calibri" w:cs="Calibri"/>
          <w:b/>
          <w:u w:val="single"/>
        </w:rPr>
      </w:pPr>
    </w:p>
    <w:p w14:paraId="33ED8180" w14:textId="77777777" w:rsidR="00C842E9" w:rsidRPr="00230DEC" w:rsidRDefault="00215E2E" w:rsidP="00230DEC">
      <w:pPr>
        <w:jc w:val="both"/>
        <w:rPr>
          <w:rFonts w:ascii="Calibri" w:eastAsia="Calibri" w:hAnsi="Calibri" w:cs="Calibri"/>
          <w:b/>
        </w:rPr>
      </w:pPr>
      <w:r w:rsidRPr="00C842E9">
        <w:rPr>
          <w:rFonts w:ascii="Calibri" w:hAnsi="Calibri" w:cs="Calibri"/>
          <w:b/>
          <w:u w:val="single"/>
        </w:rPr>
        <w:t>KARTA OCENY KRYTERIUM</w:t>
      </w:r>
      <w:r w:rsidRPr="00C842E9">
        <w:rPr>
          <w:rFonts w:ascii="Arial" w:hAnsi="Arial" w:cs="Arial"/>
          <w:b/>
          <w:u w:val="single"/>
        </w:rPr>
        <w:t xml:space="preserve"> – </w:t>
      </w:r>
      <w:r w:rsidR="00C842E9" w:rsidRPr="00C842E9">
        <w:rPr>
          <w:rFonts w:ascii="Calibri" w:eastAsia="Calibri" w:hAnsi="Calibri" w:cs="Calibri"/>
          <w:b/>
        </w:rPr>
        <w:t>„Doświadczenie zawodowe osoby wykazanej do realizacji zamówienia przez Wykonawcę”</w:t>
      </w:r>
    </w:p>
    <w:p w14:paraId="398DD382" w14:textId="77777777" w:rsidR="00424540" w:rsidRPr="00424540" w:rsidRDefault="00C842E9" w:rsidP="00424540">
      <w:pPr>
        <w:pStyle w:val="Akapitzlist"/>
        <w:tabs>
          <w:tab w:val="left" w:pos="284"/>
        </w:tabs>
        <w:spacing w:line="276" w:lineRule="auto"/>
        <w:ind w:left="284"/>
        <w:contextualSpacing/>
        <w:jc w:val="center"/>
        <w:rPr>
          <w:rFonts w:asciiTheme="minorHAnsi" w:hAnsiTheme="minorHAnsi" w:cstheme="minorHAnsi"/>
          <w:sz w:val="22"/>
          <w:szCs w:val="22"/>
          <w:u w:val="single"/>
        </w:rPr>
      </w:pPr>
      <w:r w:rsidRPr="00424540">
        <w:rPr>
          <w:rFonts w:ascii="Calibri" w:hAnsi="Calibri" w:cs="Calibri"/>
          <w:b/>
          <w:sz w:val="22"/>
          <w:szCs w:val="22"/>
          <w:u w:val="single"/>
        </w:rPr>
        <w:t xml:space="preserve">Dotyczy cz. 1 zamówienia </w:t>
      </w:r>
      <w:r w:rsidRPr="00424540">
        <w:rPr>
          <w:rFonts w:asciiTheme="minorHAnsi" w:eastAsiaTheme="majorEastAsia" w:hAnsiTheme="minorHAnsi" w:cstheme="minorHAnsi"/>
          <w:b/>
          <w:sz w:val="22"/>
          <w:szCs w:val="22"/>
          <w:u w:val="single"/>
          <w:lang w:eastAsia="en-US"/>
        </w:rPr>
        <w:t xml:space="preserve">- </w:t>
      </w:r>
      <w:r w:rsidR="00424540" w:rsidRPr="00424540">
        <w:rPr>
          <w:rFonts w:asciiTheme="minorHAnsi" w:hAnsiTheme="minorHAnsi" w:cstheme="minorHAnsi"/>
          <w:sz w:val="22"/>
          <w:szCs w:val="22"/>
          <w:u w:val="single"/>
        </w:rPr>
        <w:t>świadczenie</w:t>
      </w:r>
      <w:r w:rsidR="00424540" w:rsidRPr="000435A1">
        <w:rPr>
          <w:rFonts w:asciiTheme="minorHAnsi" w:hAnsiTheme="minorHAnsi" w:cstheme="minorHAnsi"/>
          <w:color w:val="000000" w:themeColor="text1"/>
          <w:sz w:val="22"/>
          <w:szCs w:val="22"/>
          <w:u w:val="single"/>
        </w:rPr>
        <w:t xml:space="preserve"> usługi </w:t>
      </w:r>
      <w:r w:rsidR="00424540" w:rsidRPr="000435A1">
        <w:rPr>
          <w:rFonts w:asciiTheme="minorHAnsi" w:hAnsiTheme="minorHAnsi" w:cstheme="minorHAnsi"/>
          <w:sz w:val="22"/>
          <w:szCs w:val="22"/>
          <w:u w:val="single"/>
        </w:rPr>
        <w:t xml:space="preserve">zorganizowania i przeprowadzenia szkoleń </w:t>
      </w:r>
      <w:r w:rsidR="00424540">
        <w:rPr>
          <w:rFonts w:asciiTheme="minorHAnsi" w:hAnsiTheme="minorHAnsi" w:cstheme="minorHAnsi"/>
          <w:sz w:val="22"/>
          <w:szCs w:val="22"/>
          <w:u w:val="single"/>
        </w:rPr>
        <w:t>podnoszących</w:t>
      </w:r>
      <w:r w:rsidR="00424540" w:rsidRPr="000435A1">
        <w:rPr>
          <w:rFonts w:asciiTheme="minorHAnsi" w:hAnsiTheme="minorHAnsi" w:cstheme="minorHAnsi"/>
          <w:sz w:val="22"/>
          <w:szCs w:val="22"/>
          <w:u w:val="single"/>
        </w:rPr>
        <w:t xml:space="preserve"> kompetencje pracy z dzieckiem w ramach projektu „Wzmocnieni – zintegrowane wsparcie dla dzieci i rodzin”</w:t>
      </w:r>
    </w:p>
    <w:p w14:paraId="10F7EB0F" w14:textId="77777777" w:rsidR="004E1A3C" w:rsidRPr="00215E2E" w:rsidRDefault="00215E2E" w:rsidP="00424540">
      <w:pPr>
        <w:tabs>
          <w:tab w:val="left" w:pos="284"/>
        </w:tabs>
        <w:contextualSpacing/>
        <w:jc w:val="center"/>
        <w:rPr>
          <w:rFonts w:asciiTheme="minorHAnsi" w:hAnsiTheme="minorHAnsi" w:cstheme="minorHAnsi"/>
          <w:b/>
          <w:bCs/>
          <w:u w:val="single"/>
        </w:rPr>
      </w:pPr>
      <w:r w:rsidRPr="008D56B9">
        <w:rPr>
          <w:rFonts w:asciiTheme="minorHAnsi" w:hAnsiTheme="minorHAnsi" w:cstheme="minorHAnsi"/>
          <w:b/>
          <w:bCs/>
        </w:rPr>
        <w:t>Składając ofertę w niniejszym postępowaniu, oświadczam, że</w:t>
      </w:r>
      <w:r w:rsidR="004F11E2">
        <w:rPr>
          <w:rFonts w:asciiTheme="minorHAnsi" w:hAnsiTheme="minorHAnsi" w:cstheme="minorHAnsi"/>
          <w:b/>
          <w:bCs/>
        </w:rPr>
        <w:t>:</w:t>
      </w:r>
    </w:p>
    <w:tbl>
      <w:tblPr>
        <w:tblStyle w:val="Tabela-Siatka"/>
        <w:tblW w:w="9923" w:type="dxa"/>
        <w:tblInd w:w="-176" w:type="dxa"/>
        <w:tblLook w:val="04A0" w:firstRow="1" w:lastRow="0" w:firstColumn="1" w:lastColumn="0" w:noHBand="0" w:noVBand="1"/>
      </w:tblPr>
      <w:tblGrid>
        <w:gridCol w:w="568"/>
        <w:gridCol w:w="2702"/>
        <w:gridCol w:w="6653"/>
      </w:tblGrid>
      <w:tr w:rsidR="003B22C0" w:rsidRPr="00B8436F" w14:paraId="0334F6D2" w14:textId="77777777" w:rsidTr="00230DEC">
        <w:trPr>
          <w:trHeight w:val="600"/>
        </w:trPr>
        <w:tc>
          <w:tcPr>
            <w:tcW w:w="568" w:type="dxa"/>
          </w:tcPr>
          <w:p w14:paraId="12016735" w14:textId="77777777" w:rsidR="003B22C0" w:rsidRDefault="003B22C0" w:rsidP="00B8436F">
            <w:pPr>
              <w:pStyle w:val="western"/>
              <w:spacing w:line="276" w:lineRule="auto"/>
              <w:rPr>
                <w:rFonts w:asciiTheme="minorHAnsi" w:hAnsiTheme="minorHAnsi" w:cstheme="minorHAnsi"/>
                <w:b/>
                <w:bCs/>
                <w:color w:val="00000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</w:rPr>
              <w:t>L.p.</w:t>
            </w:r>
          </w:p>
        </w:tc>
        <w:tc>
          <w:tcPr>
            <w:tcW w:w="2702" w:type="dxa"/>
            <w:vAlign w:val="center"/>
          </w:tcPr>
          <w:p w14:paraId="5AE11E0A" w14:textId="77777777" w:rsidR="003B22C0" w:rsidRDefault="003B22C0" w:rsidP="00230DEC">
            <w:pPr>
              <w:pStyle w:val="western"/>
              <w:spacing w:before="0"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Imię i nazwisko </w:t>
            </w:r>
            <w:r w:rsidR="00614280">
              <w:rPr>
                <w:rFonts w:asciiTheme="minorHAnsi" w:hAnsiTheme="minorHAnsi" w:cstheme="minorHAnsi"/>
                <w:b/>
                <w:bCs/>
                <w:color w:val="000000"/>
              </w:rPr>
              <w:t>osoby skierowanej</w:t>
            </w:r>
            <w:r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 do realizacji zamówienia</w:t>
            </w:r>
          </w:p>
        </w:tc>
        <w:tc>
          <w:tcPr>
            <w:tcW w:w="6653" w:type="dxa"/>
            <w:vAlign w:val="center"/>
          </w:tcPr>
          <w:p w14:paraId="094A51E8" w14:textId="77777777" w:rsidR="003B22C0" w:rsidRPr="00B8436F" w:rsidRDefault="003B22C0" w:rsidP="00230DEC">
            <w:pPr>
              <w:pStyle w:val="western"/>
              <w:spacing w:before="0"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Doświadczenie zawodowe  osoby wykazanej do realizacji zamówienia </w:t>
            </w:r>
          </w:p>
        </w:tc>
      </w:tr>
      <w:tr w:rsidR="003B22C0" w:rsidRPr="00B8436F" w14:paraId="19DCD4D8" w14:textId="77777777" w:rsidTr="00230DEC">
        <w:trPr>
          <w:trHeight w:val="567"/>
        </w:trPr>
        <w:tc>
          <w:tcPr>
            <w:tcW w:w="568" w:type="dxa"/>
            <w:vMerge w:val="restart"/>
            <w:vAlign w:val="center"/>
          </w:tcPr>
          <w:p w14:paraId="21ED78FC" w14:textId="77777777" w:rsidR="003B22C0" w:rsidRDefault="003B22C0" w:rsidP="003B22C0">
            <w:pPr>
              <w:pStyle w:val="western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</w:rPr>
              <w:t>1</w:t>
            </w:r>
          </w:p>
        </w:tc>
        <w:tc>
          <w:tcPr>
            <w:tcW w:w="2702" w:type="dxa"/>
            <w:vMerge w:val="restart"/>
            <w:vAlign w:val="center"/>
          </w:tcPr>
          <w:p w14:paraId="2E4712D9" w14:textId="77777777" w:rsidR="004F11E2" w:rsidRDefault="004F11E2" w:rsidP="00C842E9">
            <w:pPr>
              <w:pStyle w:val="western"/>
              <w:spacing w:before="0" w:after="0" w:line="24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</w:p>
          <w:p w14:paraId="77AADB41" w14:textId="77777777" w:rsidR="004F11E2" w:rsidRDefault="004F11E2" w:rsidP="00C842E9">
            <w:pPr>
              <w:pStyle w:val="western"/>
              <w:spacing w:before="0" w:after="0" w:line="24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</w:p>
          <w:p w14:paraId="70AA574E" w14:textId="77777777" w:rsidR="004F11E2" w:rsidRDefault="004F11E2" w:rsidP="00C842E9">
            <w:pPr>
              <w:pStyle w:val="western"/>
              <w:spacing w:before="0" w:after="0" w:line="24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</w:p>
          <w:p w14:paraId="51E42D91" w14:textId="77777777" w:rsidR="004F11E2" w:rsidRDefault="004F11E2" w:rsidP="00C842E9">
            <w:pPr>
              <w:pStyle w:val="western"/>
              <w:spacing w:before="0" w:after="0" w:line="24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</w:p>
          <w:p w14:paraId="39B4F29C" w14:textId="77777777" w:rsidR="004F11E2" w:rsidRPr="004772FF" w:rsidRDefault="004F11E2" w:rsidP="00C842E9">
            <w:pPr>
              <w:pStyle w:val="western"/>
              <w:spacing w:before="0" w:after="0" w:line="24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4772FF">
              <w:rPr>
                <w:rFonts w:asciiTheme="minorHAnsi" w:hAnsiTheme="minorHAnsi" w:cstheme="minorHAnsi"/>
                <w:color w:val="000000"/>
              </w:rPr>
              <w:t>………………………………………….</w:t>
            </w:r>
          </w:p>
          <w:p w14:paraId="6DCC29D4" w14:textId="77777777" w:rsidR="003B22C0" w:rsidRDefault="004F11E2" w:rsidP="00C842E9">
            <w:pPr>
              <w:pStyle w:val="western"/>
              <w:spacing w:before="0"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4772FF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(wskazać imię i nazwisko)</w:t>
            </w:r>
          </w:p>
        </w:tc>
        <w:tc>
          <w:tcPr>
            <w:tcW w:w="6653" w:type="dxa"/>
            <w:vAlign w:val="center"/>
          </w:tcPr>
          <w:p w14:paraId="4C6D9E14" w14:textId="77777777" w:rsidR="00D82F38" w:rsidRPr="00223A47" w:rsidRDefault="00C842E9" w:rsidP="00223A47">
            <w:pPr>
              <w:pStyle w:val="Akapitzlist"/>
              <w:numPr>
                <w:ilvl w:val="0"/>
                <w:numId w:val="31"/>
              </w:numPr>
              <w:suppressAutoHyphens/>
              <w:ind w:left="450" w:hanging="425"/>
              <w:jc w:val="both"/>
              <w:rPr>
                <w:rFonts w:asciiTheme="minorHAnsi" w:eastAsia="Calibri" w:hAnsiTheme="minorHAnsi" w:cstheme="minorHAnsi"/>
              </w:rPr>
            </w:pPr>
            <w:r w:rsidRPr="00223A47">
              <w:rPr>
                <w:rFonts w:asciiTheme="minorHAnsi" w:eastAsia="Calibri" w:hAnsiTheme="minorHAnsi" w:cstheme="minorHAnsi"/>
              </w:rPr>
              <w:t xml:space="preserve">osoba wykazana do realizacji zamówienia tj. </w:t>
            </w:r>
            <w:r w:rsidR="00D82F38" w:rsidRPr="00223A47">
              <w:rPr>
                <w:rFonts w:asciiTheme="minorHAnsi" w:eastAsia="Calibri" w:hAnsiTheme="minorHAnsi" w:cstheme="minorHAnsi"/>
              </w:rPr>
              <w:t>posiada:</w:t>
            </w:r>
            <w:r w:rsidRPr="00223A47">
              <w:rPr>
                <w:rFonts w:asciiTheme="minorHAnsi" w:eastAsia="Calibri" w:hAnsiTheme="minorHAnsi" w:cstheme="minorHAnsi"/>
              </w:rPr>
              <w:t xml:space="preserve"> </w:t>
            </w:r>
          </w:p>
          <w:p w14:paraId="24564D0B" w14:textId="77777777" w:rsidR="00D82F38" w:rsidRPr="00223A47" w:rsidRDefault="00D82F38" w:rsidP="00223A47">
            <w:pPr>
              <w:pStyle w:val="Akapitzlist"/>
              <w:numPr>
                <w:ilvl w:val="3"/>
                <w:numId w:val="30"/>
              </w:numPr>
              <w:suppressAutoHyphens/>
              <w:ind w:left="308" w:hanging="260"/>
              <w:jc w:val="both"/>
              <w:rPr>
                <w:rFonts w:asciiTheme="minorHAnsi" w:eastAsia="Calibri" w:hAnsiTheme="minorHAnsi" w:cstheme="minorHAnsi"/>
              </w:rPr>
            </w:pPr>
            <w:r w:rsidRPr="00223A47">
              <w:rPr>
                <w:rFonts w:asciiTheme="minorHAnsi" w:hAnsiTheme="minorHAnsi" w:cstheme="minorHAnsi"/>
                <w:sz w:val="22"/>
                <w:szCs w:val="22"/>
              </w:rPr>
              <w:t xml:space="preserve">wykształcenie wyższe kierunkowe: </w:t>
            </w:r>
            <w:r w:rsidRPr="00223A47">
              <w:rPr>
                <w:rFonts w:asciiTheme="minorHAnsi" w:eastAsiaTheme="majorEastAsia" w:hAnsiTheme="minorHAnsi" w:cstheme="minorHAnsi"/>
                <w:bCs/>
                <w:sz w:val="22"/>
                <w:szCs w:val="22"/>
                <w:lang w:eastAsia="en-US"/>
              </w:rPr>
              <w:t xml:space="preserve">psycholog (tj. ukończone studia magisterskie na kierunku psychologia) lub </w:t>
            </w:r>
            <w:r w:rsidRPr="00223A47">
              <w:rPr>
                <w:rFonts w:asciiTheme="minorHAnsi" w:hAnsiTheme="minorHAnsi" w:cstheme="minorHAnsi"/>
                <w:sz w:val="22"/>
                <w:szCs w:val="22"/>
              </w:rPr>
              <w:t xml:space="preserve">na kierunku psychoterapia </w:t>
            </w:r>
            <w:r w:rsidRPr="00223A47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oraz </w:t>
            </w:r>
          </w:p>
          <w:p w14:paraId="1DD6686E" w14:textId="77777777" w:rsidR="00D82F38" w:rsidRPr="00223A47" w:rsidRDefault="00D82F38" w:rsidP="00223A47">
            <w:pPr>
              <w:pStyle w:val="Akapitzlist"/>
              <w:numPr>
                <w:ilvl w:val="3"/>
                <w:numId w:val="30"/>
              </w:numPr>
              <w:suppressAutoHyphens/>
              <w:ind w:left="308" w:hanging="260"/>
              <w:jc w:val="both"/>
              <w:rPr>
                <w:rFonts w:asciiTheme="minorHAnsi" w:eastAsia="Calibri" w:hAnsiTheme="minorHAnsi" w:cstheme="minorHAnsi"/>
              </w:rPr>
            </w:pPr>
            <w:r w:rsidRPr="00223A47">
              <w:rPr>
                <w:rFonts w:asciiTheme="minorHAnsi" w:hAnsiTheme="minorHAnsi" w:cstheme="minorHAnsi"/>
                <w:sz w:val="22"/>
                <w:szCs w:val="22"/>
              </w:rPr>
              <w:t>ukończone studia podyplomowe na kierunku psychoterapia</w:t>
            </w:r>
            <w:r w:rsidRPr="00223A47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 oraz</w:t>
            </w:r>
          </w:p>
          <w:p w14:paraId="4570F7BD" w14:textId="77777777" w:rsidR="00D82F38" w:rsidRPr="00223A47" w:rsidRDefault="00D82F38" w:rsidP="00223A47">
            <w:pPr>
              <w:pStyle w:val="Akapitzlist"/>
              <w:numPr>
                <w:ilvl w:val="3"/>
                <w:numId w:val="30"/>
              </w:numPr>
              <w:suppressAutoHyphens/>
              <w:ind w:left="308" w:hanging="260"/>
              <w:jc w:val="both"/>
              <w:rPr>
                <w:rFonts w:eastAsia="Calibri"/>
              </w:rPr>
            </w:pPr>
            <w:r w:rsidRPr="00223A47">
              <w:rPr>
                <w:rFonts w:asciiTheme="minorHAnsi" w:hAnsiTheme="minorHAnsi" w:cstheme="minorHAnsi"/>
                <w:sz w:val="22"/>
                <w:szCs w:val="22"/>
              </w:rPr>
              <w:t xml:space="preserve">doświadczenie zawodowe – </w:t>
            </w:r>
            <w:r w:rsidR="00223A47" w:rsidRPr="00223A47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do 24 miesięcy</w:t>
            </w:r>
            <w:r w:rsidRPr="00223A47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 doświadcz</w:t>
            </w:r>
            <w:r w:rsidR="00223A47" w:rsidRPr="00223A47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enia</w:t>
            </w:r>
            <w:r w:rsidRPr="00223A47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 zawodowe</w:t>
            </w:r>
            <w:r w:rsidR="00223A47" w:rsidRPr="00223A47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go</w:t>
            </w:r>
            <w:r w:rsidRPr="00223A47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 w wykonywaniu zawodu psychoterapeuty liczone od dnia uzyskania dyplomu psychoterapeuty (tj. ukończenia studiów podyplomowych z psychoterapii)</w:t>
            </w:r>
            <w:r w:rsidR="00215E2E" w:rsidRPr="00223A47">
              <w:rPr>
                <w:rFonts w:asciiTheme="minorHAnsi" w:hAnsiTheme="minorHAnsi" w:cstheme="minorHAnsi"/>
                <w:b/>
                <w:bCs/>
                <w:u w:val="single"/>
              </w:rPr>
              <w:t>*</w:t>
            </w:r>
          </w:p>
        </w:tc>
      </w:tr>
      <w:tr w:rsidR="003B22C0" w:rsidRPr="00B8436F" w14:paraId="6240790D" w14:textId="77777777" w:rsidTr="00230DEC">
        <w:trPr>
          <w:trHeight w:val="567"/>
        </w:trPr>
        <w:tc>
          <w:tcPr>
            <w:tcW w:w="568" w:type="dxa"/>
            <w:vMerge/>
          </w:tcPr>
          <w:p w14:paraId="47DE2B60" w14:textId="77777777" w:rsidR="003B22C0" w:rsidRDefault="003B22C0" w:rsidP="00B8436F">
            <w:pPr>
              <w:pStyle w:val="western"/>
              <w:spacing w:line="276" w:lineRule="auto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</w:tc>
        <w:tc>
          <w:tcPr>
            <w:tcW w:w="2702" w:type="dxa"/>
            <w:vMerge/>
          </w:tcPr>
          <w:p w14:paraId="3132D19A" w14:textId="77777777" w:rsidR="003B22C0" w:rsidRDefault="003B22C0" w:rsidP="00B8436F">
            <w:pPr>
              <w:pStyle w:val="western"/>
              <w:spacing w:line="276" w:lineRule="auto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</w:tc>
        <w:tc>
          <w:tcPr>
            <w:tcW w:w="6653" w:type="dxa"/>
            <w:vAlign w:val="center"/>
          </w:tcPr>
          <w:p w14:paraId="059FBE9D" w14:textId="77777777" w:rsidR="00223A47" w:rsidRPr="00223A47" w:rsidRDefault="00C842E9" w:rsidP="00223A47">
            <w:pPr>
              <w:pStyle w:val="western"/>
              <w:numPr>
                <w:ilvl w:val="0"/>
                <w:numId w:val="24"/>
              </w:numPr>
              <w:spacing w:before="0" w:after="0" w:line="240" w:lineRule="auto"/>
              <w:ind w:left="409" w:hanging="409"/>
              <w:jc w:val="both"/>
              <w:rPr>
                <w:color w:val="auto"/>
              </w:rPr>
            </w:pPr>
            <w:r w:rsidRPr="00223A47">
              <w:rPr>
                <w:color w:val="auto"/>
              </w:rPr>
              <w:t xml:space="preserve">osoba wykazana do realizacji zamówienia tj. </w:t>
            </w:r>
            <w:r w:rsidR="00D82F38" w:rsidRPr="00223A47">
              <w:rPr>
                <w:color w:val="auto"/>
              </w:rPr>
              <w:t>posiada:</w:t>
            </w:r>
            <w:r w:rsidRPr="00223A47">
              <w:rPr>
                <w:color w:val="auto"/>
              </w:rPr>
              <w:t xml:space="preserve"> </w:t>
            </w:r>
          </w:p>
          <w:p w14:paraId="5C605351" w14:textId="77777777" w:rsidR="00223A47" w:rsidRPr="00223A47" w:rsidRDefault="00D82F38" w:rsidP="00223A47">
            <w:pPr>
              <w:pStyle w:val="western"/>
              <w:numPr>
                <w:ilvl w:val="0"/>
                <w:numId w:val="32"/>
              </w:numPr>
              <w:spacing w:before="0" w:after="0" w:line="240" w:lineRule="auto"/>
              <w:ind w:left="450" w:hanging="283"/>
              <w:jc w:val="both"/>
              <w:rPr>
                <w:color w:val="auto"/>
              </w:rPr>
            </w:pPr>
            <w:r w:rsidRPr="00223A47">
              <w:rPr>
                <w:rFonts w:eastAsia="Calibri"/>
                <w:color w:val="auto"/>
              </w:rPr>
              <w:t xml:space="preserve">wykształcenie wyższe kierunkowe: </w:t>
            </w:r>
            <w:r w:rsidRPr="00223A47">
              <w:rPr>
                <w:rFonts w:eastAsia="Calibri"/>
                <w:bCs/>
                <w:color w:val="auto"/>
              </w:rPr>
              <w:t xml:space="preserve">psycholog (tj. ukończone studia magisterskie na kierunku psychologia) lub </w:t>
            </w:r>
            <w:r w:rsidRPr="00223A47">
              <w:rPr>
                <w:rFonts w:eastAsia="Calibri"/>
                <w:color w:val="auto"/>
              </w:rPr>
              <w:t xml:space="preserve">na kierunku psychoterapia </w:t>
            </w:r>
            <w:r w:rsidRPr="00223A47">
              <w:rPr>
                <w:rFonts w:eastAsia="Calibri"/>
                <w:color w:val="auto"/>
                <w:u w:val="single"/>
              </w:rPr>
              <w:t xml:space="preserve">oraz </w:t>
            </w:r>
          </w:p>
          <w:p w14:paraId="766932CC" w14:textId="77777777" w:rsidR="00223A47" w:rsidRPr="00223A47" w:rsidRDefault="00D82F38" w:rsidP="00223A47">
            <w:pPr>
              <w:pStyle w:val="western"/>
              <w:numPr>
                <w:ilvl w:val="0"/>
                <w:numId w:val="32"/>
              </w:numPr>
              <w:spacing w:before="0" w:after="0" w:line="240" w:lineRule="auto"/>
              <w:ind w:left="450" w:hanging="283"/>
              <w:jc w:val="both"/>
              <w:rPr>
                <w:color w:val="auto"/>
              </w:rPr>
            </w:pPr>
            <w:r w:rsidRPr="00223A47">
              <w:rPr>
                <w:rFonts w:eastAsia="Calibri"/>
                <w:color w:val="auto"/>
              </w:rPr>
              <w:t>ukończone studia podyplomowe na kierunku psychoterapia</w:t>
            </w:r>
            <w:r w:rsidRPr="00223A47">
              <w:rPr>
                <w:rFonts w:eastAsia="Calibri"/>
                <w:color w:val="auto"/>
                <w:u w:val="single"/>
              </w:rPr>
              <w:t xml:space="preserve"> oraz</w:t>
            </w:r>
          </w:p>
          <w:p w14:paraId="3CCEBD49" w14:textId="77777777" w:rsidR="003B22C0" w:rsidRPr="00223A47" w:rsidRDefault="00D82F38" w:rsidP="00223A47">
            <w:pPr>
              <w:pStyle w:val="western"/>
              <w:numPr>
                <w:ilvl w:val="0"/>
                <w:numId w:val="32"/>
              </w:numPr>
              <w:spacing w:before="0" w:after="0" w:line="240" w:lineRule="auto"/>
              <w:ind w:left="450" w:hanging="283"/>
              <w:jc w:val="both"/>
              <w:rPr>
                <w:color w:val="FF0000"/>
              </w:rPr>
            </w:pPr>
            <w:r w:rsidRPr="00223A47">
              <w:rPr>
                <w:rFonts w:eastAsia="Calibri"/>
                <w:color w:val="auto"/>
              </w:rPr>
              <w:t>doświadczenie zawodowe –</w:t>
            </w:r>
            <w:r w:rsidR="00223A47">
              <w:rPr>
                <w:rFonts w:eastAsia="Calibri"/>
                <w:color w:val="auto"/>
              </w:rPr>
              <w:t xml:space="preserve"> </w:t>
            </w:r>
            <w:r w:rsidR="00223A47" w:rsidRPr="00223A47">
              <w:rPr>
                <w:rFonts w:eastAsia="Calibri"/>
                <w:color w:val="auto"/>
                <w:u w:val="single"/>
              </w:rPr>
              <w:t xml:space="preserve">w przedziale od 25 miesięcy  do 36 miesięcy </w:t>
            </w:r>
            <w:r w:rsidR="00223A47" w:rsidRPr="00223A47">
              <w:rPr>
                <w:rFonts w:asciiTheme="minorHAnsi" w:eastAsiaTheme="majorEastAsia" w:hAnsiTheme="minorHAnsi" w:cstheme="minorHAnsi"/>
                <w:bCs/>
                <w:color w:val="auto"/>
                <w:u w:val="single"/>
                <w:lang w:eastAsia="en-US"/>
              </w:rPr>
              <w:t>w wykonywaniu zawodu psychoterapeuty liczone od dnia uzyskania dyplomu psychoterapeuty (tj. ukończenia studiów podyplomowych z psychoterapii)*</w:t>
            </w:r>
          </w:p>
        </w:tc>
      </w:tr>
      <w:tr w:rsidR="00223A47" w:rsidRPr="00B8436F" w14:paraId="6DC3A7DE" w14:textId="77777777" w:rsidTr="00223A47">
        <w:trPr>
          <w:trHeight w:val="2963"/>
        </w:trPr>
        <w:tc>
          <w:tcPr>
            <w:tcW w:w="568" w:type="dxa"/>
            <w:vMerge/>
          </w:tcPr>
          <w:p w14:paraId="5E70D843" w14:textId="77777777" w:rsidR="00223A47" w:rsidRDefault="00223A47" w:rsidP="00B8436F">
            <w:pPr>
              <w:pStyle w:val="western"/>
              <w:spacing w:line="276" w:lineRule="auto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</w:tc>
        <w:tc>
          <w:tcPr>
            <w:tcW w:w="2702" w:type="dxa"/>
            <w:vMerge/>
          </w:tcPr>
          <w:p w14:paraId="2A257BCD" w14:textId="77777777" w:rsidR="00223A47" w:rsidRDefault="00223A47" w:rsidP="00B8436F">
            <w:pPr>
              <w:pStyle w:val="western"/>
              <w:spacing w:line="276" w:lineRule="auto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</w:tc>
        <w:tc>
          <w:tcPr>
            <w:tcW w:w="6653" w:type="dxa"/>
            <w:vAlign w:val="center"/>
          </w:tcPr>
          <w:p w14:paraId="7B0B2BCE" w14:textId="77777777" w:rsidR="00223A47" w:rsidRPr="00223A47" w:rsidRDefault="00223A47" w:rsidP="00223A47">
            <w:pPr>
              <w:pStyle w:val="western"/>
              <w:numPr>
                <w:ilvl w:val="0"/>
                <w:numId w:val="24"/>
              </w:numPr>
              <w:spacing w:before="0" w:after="0" w:line="240" w:lineRule="auto"/>
              <w:ind w:left="409" w:hanging="409"/>
              <w:jc w:val="both"/>
              <w:rPr>
                <w:color w:val="auto"/>
              </w:rPr>
            </w:pPr>
            <w:r w:rsidRPr="00223A47">
              <w:rPr>
                <w:color w:val="auto"/>
              </w:rPr>
              <w:t xml:space="preserve">osoba wykazana do realizacji zamówienia tj. posiada: </w:t>
            </w:r>
          </w:p>
          <w:p w14:paraId="769C70D9" w14:textId="77777777" w:rsidR="00223A47" w:rsidRPr="00223A47" w:rsidRDefault="00223A47" w:rsidP="00223A47">
            <w:pPr>
              <w:pStyle w:val="western"/>
              <w:numPr>
                <w:ilvl w:val="0"/>
                <w:numId w:val="32"/>
              </w:numPr>
              <w:spacing w:before="0" w:after="0" w:line="240" w:lineRule="auto"/>
              <w:ind w:left="450" w:hanging="283"/>
              <w:jc w:val="both"/>
              <w:rPr>
                <w:color w:val="auto"/>
              </w:rPr>
            </w:pPr>
            <w:r w:rsidRPr="00223A47">
              <w:rPr>
                <w:rFonts w:eastAsia="Calibri"/>
                <w:color w:val="auto"/>
              </w:rPr>
              <w:t xml:space="preserve">wykształcenie wyższe kierunkowe: </w:t>
            </w:r>
            <w:r w:rsidRPr="00223A47">
              <w:rPr>
                <w:rFonts w:eastAsia="Calibri"/>
                <w:bCs/>
                <w:color w:val="auto"/>
              </w:rPr>
              <w:t xml:space="preserve">psycholog (tj. ukończone studia magisterskie na kierunku psychologia) lub </w:t>
            </w:r>
            <w:r w:rsidRPr="00223A47">
              <w:rPr>
                <w:rFonts w:eastAsia="Calibri"/>
                <w:color w:val="auto"/>
              </w:rPr>
              <w:t xml:space="preserve">na kierunku psychoterapia </w:t>
            </w:r>
            <w:r w:rsidRPr="00223A47">
              <w:rPr>
                <w:rFonts w:eastAsia="Calibri"/>
                <w:color w:val="auto"/>
                <w:u w:val="single"/>
              </w:rPr>
              <w:t xml:space="preserve">oraz </w:t>
            </w:r>
          </w:p>
          <w:p w14:paraId="6AA22E23" w14:textId="77777777" w:rsidR="00223A47" w:rsidRDefault="00223A47" w:rsidP="00223A47">
            <w:pPr>
              <w:pStyle w:val="western"/>
              <w:numPr>
                <w:ilvl w:val="0"/>
                <w:numId w:val="32"/>
              </w:numPr>
              <w:spacing w:before="0" w:after="0" w:line="240" w:lineRule="auto"/>
              <w:ind w:left="450" w:hanging="283"/>
              <w:jc w:val="both"/>
              <w:rPr>
                <w:color w:val="auto"/>
              </w:rPr>
            </w:pPr>
            <w:r w:rsidRPr="00223A47">
              <w:rPr>
                <w:rFonts w:eastAsia="Calibri"/>
                <w:color w:val="auto"/>
              </w:rPr>
              <w:t>ukończone studia podyplomowe na kierunku psychoterapia</w:t>
            </w:r>
            <w:r w:rsidRPr="00223A47">
              <w:rPr>
                <w:rFonts w:eastAsia="Calibri"/>
                <w:color w:val="auto"/>
                <w:u w:val="single"/>
              </w:rPr>
              <w:t xml:space="preserve"> oraz</w:t>
            </w:r>
          </w:p>
          <w:p w14:paraId="6AD0F7E9" w14:textId="77777777" w:rsidR="00223A47" w:rsidRPr="00223A47" w:rsidRDefault="00223A47" w:rsidP="00223A47">
            <w:pPr>
              <w:pStyle w:val="western"/>
              <w:numPr>
                <w:ilvl w:val="0"/>
                <w:numId w:val="32"/>
              </w:numPr>
              <w:spacing w:before="0" w:after="0" w:line="240" w:lineRule="auto"/>
              <w:ind w:left="450" w:hanging="283"/>
              <w:jc w:val="both"/>
              <w:rPr>
                <w:color w:val="auto"/>
              </w:rPr>
            </w:pPr>
            <w:r w:rsidRPr="00223A47">
              <w:rPr>
                <w:rFonts w:eastAsia="Calibri"/>
                <w:color w:val="auto"/>
              </w:rPr>
              <w:t>doświadczenie zawodowe –</w:t>
            </w:r>
            <w:r>
              <w:rPr>
                <w:rFonts w:eastAsia="Calibri"/>
                <w:color w:val="auto"/>
                <w:u w:val="single"/>
              </w:rPr>
              <w:t xml:space="preserve"> powyżej </w:t>
            </w:r>
            <w:r w:rsidRPr="00223A47">
              <w:rPr>
                <w:rFonts w:eastAsia="Calibri"/>
                <w:color w:val="auto"/>
                <w:u w:val="single"/>
              </w:rPr>
              <w:t xml:space="preserve">36 miesięcy </w:t>
            </w:r>
            <w:r w:rsidRPr="00223A47">
              <w:rPr>
                <w:rFonts w:asciiTheme="minorHAnsi" w:eastAsiaTheme="majorEastAsia" w:hAnsiTheme="minorHAnsi" w:cstheme="minorHAnsi"/>
                <w:bCs/>
                <w:color w:val="auto"/>
                <w:u w:val="single"/>
                <w:lang w:eastAsia="en-US"/>
              </w:rPr>
              <w:t>w wykonywaniu zawodu psychoterapeuty liczone od dnia uzyskania dyplomu psychoterapeuty (tj. ukończenia studiów podyplomowych z psychoterapii)*</w:t>
            </w:r>
          </w:p>
        </w:tc>
      </w:tr>
    </w:tbl>
    <w:p w14:paraId="060BE42A" w14:textId="77777777" w:rsidR="00C842E9" w:rsidRPr="00230DEC" w:rsidRDefault="00B8436F" w:rsidP="00230DEC">
      <w:pPr>
        <w:pStyle w:val="western"/>
        <w:spacing w:before="0" w:after="0" w:line="240" w:lineRule="auto"/>
        <w:jc w:val="both"/>
        <w:rPr>
          <w:rFonts w:asciiTheme="minorHAnsi" w:hAnsiTheme="minorHAnsi" w:cstheme="minorHAnsi"/>
          <w:b/>
          <w:bCs/>
          <w:i/>
          <w:iCs/>
          <w:color w:val="000000"/>
          <w:sz w:val="20"/>
          <w:szCs w:val="20"/>
        </w:rPr>
      </w:pPr>
      <w:r w:rsidRPr="00230DEC">
        <w:rPr>
          <w:rFonts w:asciiTheme="minorHAnsi" w:hAnsiTheme="minorHAnsi" w:cstheme="minorHAnsi"/>
          <w:b/>
          <w:bCs/>
          <w:i/>
          <w:iCs/>
          <w:color w:val="000000"/>
          <w:sz w:val="20"/>
          <w:szCs w:val="20"/>
        </w:rPr>
        <w:t>*Prosimy o zaznaczenie symbolem  - X-  doświadczeni</w:t>
      </w:r>
      <w:r w:rsidR="008D56B9" w:rsidRPr="00230DEC">
        <w:rPr>
          <w:rFonts w:asciiTheme="minorHAnsi" w:hAnsiTheme="minorHAnsi" w:cstheme="minorHAnsi"/>
          <w:b/>
          <w:bCs/>
          <w:i/>
          <w:iCs/>
          <w:color w:val="000000"/>
          <w:sz w:val="20"/>
          <w:szCs w:val="20"/>
        </w:rPr>
        <w:t>a</w:t>
      </w:r>
      <w:r w:rsidR="003B22C0" w:rsidRPr="00230DEC">
        <w:rPr>
          <w:rFonts w:asciiTheme="minorHAnsi" w:hAnsiTheme="minorHAnsi" w:cstheme="minorHAnsi"/>
          <w:b/>
          <w:bCs/>
          <w:i/>
          <w:iCs/>
          <w:color w:val="000000"/>
          <w:sz w:val="20"/>
          <w:szCs w:val="20"/>
        </w:rPr>
        <w:t xml:space="preserve"> zawodowego</w:t>
      </w:r>
      <w:r w:rsidR="00EC6D1B" w:rsidRPr="00230DEC">
        <w:rPr>
          <w:rFonts w:asciiTheme="minorHAnsi" w:hAnsiTheme="minorHAnsi" w:cstheme="minorHAnsi"/>
          <w:b/>
          <w:bCs/>
          <w:i/>
          <w:iCs/>
          <w:color w:val="000000"/>
          <w:sz w:val="20"/>
          <w:szCs w:val="20"/>
        </w:rPr>
        <w:t xml:space="preserve"> osoby wskazanej do realizacji zamówienia</w:t>
      </w:r>
      <w:r w:rsidR="008D56B9" w:rsidRPr="00230DEC">
        <w:rPr>
          <w:rFonts w:asciiTheme="minorHAnsi" w:hAnsiTheme="minorHAnsi" w:cstheme="minorHAnsi"/>
          <w:b/>
          <w:bCs/>
          <w:i/>
          <w:iCs/>
          <w:color w:val="000000"/>
          <w:sz w:val="20"/>
          <w:szCs w:val="20"/>
        </w:rPr>
        <w:t>,</w:t>
      </w:r>
    </w:p>
    <w:p w14:paraId="113CE41F" w14:textId="77777777" w:rsidR="00223A47" w:rsidRDefault="00223A47" w:rsidP="00230DEC">
      <w:pPr>
        <w:tabs>
          <w:tab w:val="left" w:pos="284"/>
        </w:tabs>
        <w:contextualSpacing/>
        <w:jc w:val="center"/>
        <w:rPr>
          <w:rFonts w:asciiTheme="minorHAnsi" w:hAnsiTheme="minorHAnsi" w:cstheme="minorHAnsi"/>
          <w:b/>
          <w:color w:val="FF0000"/>
          <w:sz w:val="22"/>
          <w:szCs w:val="22"/>
          <w:u w:val="single"/>
        </w:rPr>
      </w:pPr>
    </w:p>
    <w:p w14:paraId="680829F7" w14:textId="77777777" w:rsidR="006F1F26" w:rsidRPr="004945D8" w:rsidRDefault="00C842E9" w:rsidP="006F1F26">
      <w:pPr>
        <w:pStyle w:val="Akapitzlist"/>
        <w:spacing w:line="276" w:lineRule="auto"/>
        <w:ind w:left="720"/>
        <w:jc w:val="center"/>
        <w:rPr>
          <w:rFonts w:asciiTheme="minorHAnsi" w:hAnsiTheme="minorHAnsi" w:cstheme="minorHAnsi"/>
          <w:b/>
          <w:color w:val="FF0000"/>
          <w:sz w:val="22"/>
          <w:szCs w:val="22"/>
          <w:u w:val="single"/>
        </w:rPr>
      </w:pPr>
      <w:r w:rsidRPr="006F1F26">
        <w:rPr>
          <w:rFonts w:asciiTheme="minorHAnsi" w:hAnsiTheme="minorHAnsi" w:cstheme="minorHAnsi"/>
          <w:b/>
          <w:sz w:val="22"/>
          <w:szCs w:val="22"/>
          <w:u w:val="single"/>
        </w:rPr>
        <w:t xml:space="preserve">Dotyczy cz.2 zamówienia - </w:t>
      </w:r>
      <w:r w:rsidR="006F1F26" w:rsidRPr="006F1F26">
        <w:rPr>
          <w:rFonts w:asciiTheme="minorHAnsi" w:hAnsiTheme="minorHAnsi" w:cstheme="minorHAnsi"/>
          <w:b/>
          <w:sz w:val="22"/>
          <w:szCs w:val="22"/>
          <w:u w:val="single"/>
        </w:rPr>
        <w:t xml:space="preserve">- </w:t>
      </w:r>
      <w:r w:rsidR="006F1F26" w:rsidRPr="006F1F26">
        <w:rPr>
          <w:rFonts w:asciiTheme="minorHAnsi" w:hAnsiTheme="minorHAnsi" w:cstheme="minorHAnsi"/>
          <w:sz w:val="22"/>
          <w:szCs w:val="22"/>
          <w:u w:val="single"/>
        </w:rPr>
        <w:t>świadczenie</w:t>
      </w:r>
      <w:r w:rsidR="006F1F26" w:rsidRPr="000435A1">
        <w:rPr>
          <w:rFonts w:asciiTheme="minorHAnsi" w:hAnsiTheme="minorHAnsi" w:cstheme="minorHAnsi"/>
          <w:sz w:val="22"/>
          <w:szCs w:val="22"/>
          <w:u w:val="single"/>
        </w:rPr>
        <w:t xml:space="preserve"> usługi zorganizowania i przeprowadzenia szkoleń  z zakresu treningu kompetencji społecznych i pracy z emocjami  w ramach projektu „Wzmocnieni – zintegrowane wsparcie dla dzieci i rodzin”.</w:t>
      </w:r>
    </w:p>
    <w:p w14:paraId="1C3EC51F" w14:textId="77777777" w:rsidR="00C842E9" w:rsidRPr="00C842E9" w:rsidRDefault="00C842E9" w:rsidP="006F1F26">
      <w:pPr>
        <w:tabs>
          <w:tab w:val="left" w:pos="284"/>
        </w:tabs>
        <w:contextualSpacing/>
        <w:jc w:val="center"/>
        <w:rPr>
          <w:rFonts w:asciiTheme="minorHAnsi" w:hAnsiTheme="minorHAnsi" w:cstheme="minorHAnsi"/>
          <w:b/>
          <w:bCs/>
          <w:u w:val="single"/>
        </w:rPr>
      </w:pPr>
      <w:r w:rsidRPr="008D56B9">
        <w:rPr>
          <w:rFonts w:asciiTheme="minorHAnsi" w:hAnsiTheme="minorHAnsi" w:cstheme="minorHAnsi"/>
          <w:b/>
          <w:bCs/>
        </w:rPr>
        <w:t>Składając ofertę w niniejszym postępowaniu, oświadczam, że</w:t>
      </w:r>
      <w:r>
        <w:rPr>
          <w:rFonts w:asciiTheme="minorHAnsi" w:hAnsiTheme="minorHAnsi" w:cstheme="minorHAnsi"/>
          <w:b/>
          <w:bCs/>
        </w:rPr>
        <w:t>:</w:t>
      </w:r>
    </w:p>
    <w:tbl>
      <w:tblPr>
        <w:tblStyle w:val="Tabela-Siatka"/>
        <w:tblW w:w="10065" w:type="dxa"/>
        <w:tblInd w:w="-318" w:type="dxa"/>
        <w:tblLook w:val="04A0" w:firstRow="1" w:lastRow="0" w:firstColumn="1" w:lastColumn="0" w:noHBand="0" w:noVBand="1"/>
      </w:tblPr>
      <w:tblGrid>
        <w:gridCol w:w="568"/>
        <w:gridCol w:w="2702"/>
        <w:gridCol w:w="6795"/>
      </w:tblGrid>
      <w:tr w:rsidR="00C842E9" w:rsidRPr="00B8436F" w14:paraId="1C768072" w14:textId="77777777" w:rsidTr="00230DEC">
        <w:trPr>
          <w:trHeight w:val="884"/>
        </w:trPr>
        <w:tc>
          <w:tcPr>
            <w:tcW w:w="568" w:type="dxa"/>
          </w:tcPr>
          <w:p w14:paraId="2F1CE851" w14:textId="77777777" w:rsidR="00C842E9" w:rsidRDefault="00C842E9" w:rsidP="00230DEC">
            <w:pPr>
              <w:pStyle w:val="western"/>
              <w:spacing w:line="276" w:lineRule="auto"/>
              <w:rPr>
                <w:rFonts w:asciiTheme="minorHAnsi" w:hAnsiTheme="minorHAnsi" w:cstheme="minorHAnsi"/>
                <w:b/>
                <w:bCs/>
                <w:color w:val="00000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</w:rPr>
              <w:t>L.p.</w:t>
            </w:r>
          </w:p>
        </w:tc>
        <w:tc>
          <w:tcPr>
            <w:tcW w:w="2702" w:type="dxa"/>
            <w:vAlign w:val="center"/>
          </w:tcPr>
          <w:p w14:paraId="03092BCB" w14:textId="77777777" w:rsidR="00C842E9" w:rsidRDefault="00C842E9" w:rsidP="00230DEC">
            <w:pPr>
              <w:pStyle w:val="western"/>
              <w:spacing w:before="0"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</w:rPr>
              <w:t>Imię i nazwisko osoby skierowanej do realizacji zamówienia</w:t>
            </w:r>
          </w:p>
        </w:tc>
        <w:tc>
          <w:tcPr>
            <w:tcW w:w="6795" w:type="dxa"/>
            <w:vAlign w:val="center"/>
          </w:tcPr>
          <w:p w14:paraId="11E1BF59" w14:textId="77777777" w:rsidR="00C842E9" w:rsidRPr="00B8436F" w:rsidRDefault="00C842E9" w:rsidP="00230DEC">
            <w:pPr>
              <w:pStyle w:val="western"/>
              <w:spacing w:before="0"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Doświadczenie zawodowe  osoby wykazanej do realizacji zamówienia </w:t>
            </w:r>
          </w:p>
        </w:tc>
      </w:tr>
      <w:tr w:rsidR="00C842E9" w:rsidRPr="00B8436F" w14:paraId="326FC07B" w14:textId="77777777" w:rsidTr="00230DEC">
        <w:trPr>
          <w:trHeight w:val="2688"/>
        </w:trPr>
        <w:tc>
          <w:tcPr>
            <w:tcW w:w="568" w:type="dxa"/>
            <w:vMerge w:val="restart"/>
            <w:vAlign w:val="center"/>
          </w:tcPr>
          <w:p w14:paraId="092A47FF" w14:textId="77777777" w:rsidR="00C842E9" w:rsidRDefault="00C842E9" w:rsidP="00230DEC">
            <w:pPr>
              <w:pStyle w:val="western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</w:rPr>
              <w:t>1</w:t>
            </w:r>
          </w:p>
        </w:tc>
        <w:tc>
          <w:tcPr>
            <w:tcW w:w="2702" w:type="dxa"/>
            <w:vMerge w:val="restart"/>
            <w:vAlign w:val="center"/>
          </w:tcPr>
          <w:p w14:paraId="3618A60E" w14:textId="77777777" w:rsidR="00C842E9" w:rsidRDefault="00C842E9" w:rsidP="00826D74">
            <w:pPr>
              <w:pStyle w:val="western"/>
              <w:spacing w:before="0" w:after="0" w:line="24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</w:p>
          <w:p w14:paraId="6AA72533" w14:textId="77777777" w:rsidR="00C842E9" w:rsidRDefault="00C842E9" w:rsidP="00826D74">
            <w:pPr>
              <w:pStyle w:val="western"/>
              <w:spacing w:before="0" w:after="0" w:line="24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</w:p>
          <w:p w14:paraId="294B059F" w14:textId="77777777" w:rsidR="00C842E9" w:rsidRDefault="00C842E9" w:rsidP="00826D74">
            <w:pPr>
              <w:pStyle w:val="western"/>
              <w:spacing w:before="0" w:after="0" w:line="24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</w:p>
          <w:p w14:paraId="3E237469" w14:textId="77777777" w:rsidR="00C842E9" w:rsidRDefault="00C842E9" w:rsidP="00826D74">
            <w:pPr>
              <w:pStyle w:val="western"/>
              <w:spacing w:before="0" w:after="0" w:line="24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</w:p>
          <w:p w14:paraId="7135BD34" w14:textId="77777777" w:rsidR="00C842E9" w:rsidRPr="004772FF" w:rsidRDefault="00C842E9" w:rsidP="00826D74">
            <w:pPr>
              <w:pStyle w:val="western"/>
              <w:spacing w:before="0" w:after="0" w:line="24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4772FF">
              <w:rPr>
                <w:rFonts w:asciiTheme="minorHAnsi" w:hAnsiTheme="minorHAnsi" w:cstheme="minorHAnsi"/>
                <w:color w:val="000000"/>
              </w:rPr>
              <w:t>………………………………………….</w:t>
            </w:r>
          </w:p>
          <w:p w14:paraId="35A864A9" w14:textId="77777777" w:rsidR="00C842E9" w:rsidRDefault="00C842E9" w:rsidP="00826D74">
            <w:pPr>
              <w:pStyle w:val="western"/>
              <w:spacing w:before="0"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4772FF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(wskazać imię i nazwisko)</w:t>
            </w:r>
          </w:p>
        </w:tc>
        <w:tc>
          <w:tcPr>
            <w:tcW w:w="6795" w:type="dxa"/>
            <w:vAlign w:val="center"/>
          </w:tcPr>
          <w:p w14:paraId="182A691C" w14:textId="77777777" w:rsidR="00FD4CF9" w:rsidRPr="008D3258" w:rsidRDefault="00C842E9" w:rsidP="006F1F26">
            <w:pPr>
              <w:pStyle w:val="western"/>
              <w:numPr>
                <w:ilvl w:val="0"/>
                <w:numId w:val="24"/>
              </w:numPr>
              <w:spacing w:before="0" w:after="0" w:line="240" w:lineRule="auto"/>
              <w:ind w:left="408" w:hanging="408"/>
              <w:jc w:val="both"/>
              <w:rPr>
                <w:rFonts w:asciiTheme="minorHAnsi" w:hAnsiTheme="minorHAnsi" w:cstheme="minorHAnsi"/>
                <w:b/>
                <w:bCs/>
                <w:color w:val="auto"/>
              </w:rPr>
            </w:pPr>
            <w:r w:rsidRPr="008D3258">
              <w:rPr>
                <w:rFonts w:eastAsia="Calibri"/>
                <w:color w:val="auto"/>
              </w:rPr>
              <w:t xml:space="preserve">osoba wykazana do realizacji zamówienia </w:t>
            </w:r>
            <w:r w:rsidR="00FD4CF9" w:rsidRPr="008D3258">
              <w:rPr>
                <w:rFonts w:eastAsia="Calibri"/>
                <w:color w:val="auto"/>
              </w:rPr>
              <w:t>posiada</w:t>
            </w:r>
          </w:p>
          <w:p w14:paraId="2E0F161D" w14:textId="77777777" w:rsidR="006F1F26" w:rsidRPr="008D3258" w:rsidRDefault="006F1F26" w:rsidP="006F1F26">
            <w:pPr>
              <w:pStyle w:val="Akapitzlist"/>
              <w:numPr>
                <w:ilvl w:val="0"/>
                <w:numId w:val="29"/>
              </w:num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D3258">
              <w:rPr>
                <w:rFonts w:ascii="Calibri" w:hAnsi="Calibri" w:cs="Calibri"/>
                <w:sz w:val="22"/>
                <w:szCs w:val="22"/>
              </w:rPr>
              <w:t xml:space="preserve">wykształcenie wyższe kierunkowe: </w:t>
            </w:r>
            <w:r w:rsidRPr="008D3258">
              <w:rPr>
                <w:rFonts w:asciiTheme="minorHAnsi" w:eastAsiaTheme="majorEastAsia" w:hAnsiTheme="minorHAnsi" w:cstheme="minorHAnsi"/>
                <w:bCs/>
                <w:sz w:val="22"/>
                <w:szCs w:val="22"/>
                <w:lang w:eastAsia="en-US"/>
              </w:rPr>
              <w:t xml:space="preserve">psycholog (tj. ukończone studia magisterskie na kierunku psychologia) </w:t>
            </w:r>
            <w:r w:rsidRPr="008D3258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oraz </w:t>
            </w:r>
          </w:p>
          <w:p w14:paraId="13D02031" w14:textId="77777777" w:rsidR="00826D74" w:rsidRPr="008D3258" w:rsidRDefault="006F1F26" w:rsidP="006F1F26">
            <w:pPr>
              <w:pStyle w:val="Akapitzlist"/>
              <w:numPr>
                <w:ilvl w:val="0"/>
                <w:numId w:val="29"/>
              </w:num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D3258">
              <w:rPr>
                <w:rFonts w:ascii="Calibri" w:hAnsi="Calibri" w:cs="Calibri"/>
                <w:sz w:val="22"/>
                <w:szCs w:val="22"/>
              </w:rPr>
              <w:t xml:space="preserve">doświadczenie zawodowe – </w:t>
            </w:r>
            <w:r w:rsidRPr="008D3258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do 24 miesięcy doświadczenie zawodowe w wykonywaniu zawodu psychologa liczone od dnia uzyskania dyplomu psychologa (tj. ukończenia </w:t>
            </w:r>
            <w:r w:rsidRPr="008D3258">
              <w:rPr>
                <w:rFonts w:asciiTheme="minorHAnsi" w:eastAsiaTheme="majorEastAsia" w:hAnsiTheme="minorHAnsi" w:cstheme="minorHAnsi"/>
                <w:bCs/>
                <w:sz w:val="22"/>
                <w:szCs w:val="22"/>
                <w:u w:val="single"/>
                <w:lang w:eastAsia="en-US"/>
              </w:rPr>
              <w:t>studiów magisterskich na kierunku psychologia</w:t>
            </w:r>
            <w:r w:rsidRPr="008D3258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)*</w:t>
            </w:r>
          </w:p>
        </w:tc>
      </w:tr>
      <w:tr w:rsidR="00C842E9" w:rsidRPr="00B8436F" w14:paraId="61FE47C8" w14:textId="77777777" w:rsidTr="00230DEC">
        <w:trPr>
          <w:trHeight w:val="567"/>
        </w:trPr>
        <w:tc>
          <w:tcPr>
            <w:tcW w:w="568" w:type="dxa"/>
            <w:vMerge/>
          </w:tcPr>
          <w:p w14:paraId="04380FDF" w14:textId="77777777" w:rsidR="00C842E9" w:rsidRDefault="00C842E9" w:rsidP="00230DEC">
            <w:pPr>
              <w:pStyle w:val="western"/>
              <w:spacing w:line="276" w:lineRule="auto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</w:tc>
        <w:tc>
          <w:tcPr>
            <w:tcW w:w="2702" w:type="dxa"/>
            <w:vMerge/>
          </w:tcPr>
          <w:p w14:paraId="75C581AD" w14:textId="77777777" w:rsidR="00C842E9" w:rsidRDefault="00C842E9" w:rsidP="00230DEC">
            <w:pPr>
              <w:pStyle w:val="western"/>
              <w:spacing w:line="276" w:lineRule="auto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</w:tc>
        <w:tc>
          <w:tcPr>
            <w:tcW w:w="6795" w:type="dxa"/>
            <w:vAlign w:val="center"/>
          </w:tcPr>
          <w:p w14:paraId="350CB55F" w14:textId="77777777" w:rsidR="006F1F26" w:rsidRPr="008D3258" w:rsidRDefault="006F1F26" w:rsidP="006F1F26">
            <w:pPr>
              <w:pStyle w:val="western"/>
              <w:numPr>
                <w:ilvl w:val="0"/>
                <w:numId w:val="24"/>
              </w:numPr>
              <w:spacing w:before="0" w:after="0" w:line="240" w:lineRule="auto"/>
              <w:ind w:left="408" w:hanging="408"/>
              <w:jc w:val="both"/>
              <w:rPr>
                <w:rFonts w:asciiTheme="minorHAnsi" w:hAnsiTheme="minorHAnsi" w:cstheme="minorHAnsi"/>
                <w:b/>
                <w:bCs/>
                <w:color w:val="auto"/>
              </w:rPr>
            </w:pPr>
            <w:r w:rsidRPr="008D3258">
              <w:rPr>
                <w:rFonts w:eastAsia="Calibri"/>
                <w:color w:val="auto"/>
              </w:rPr>
              <w:t>osoba wykazana do realizacji zamówienia posiada</w:t>
            </w:r>
          </w:p>
          <w:p w14:paraId="4396CA2A" w14:textId="77777777" w:rsidR="006F1F26" w:rsidRPr="008D3258" w:rsidRDefault="006F1F26" w:rsidP="006F1F26">
            <w:pPr>
              <w:pStyle w:val="Akapitzlist"/>
              <w:numPr>
                <w:ilvl w:val="0"/>
                <w:numId w:val="29"/>
              </w:num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D3258">
              <w:rPr>
                <w:rFonts w:ascii="Calibri" w:hAnsi="Calibri" w:cs="Calibri"/>
                <w:sz w:val="22"/>
                <w:szCs w:val="22"/>
              </w:rPr>
              <w:t xml:space="preserve">wykształcenie wyższe kierunkowe: </w:t>
            </w:r>
            <w:r w:rsidRPr="008D3258">
              <w:rPr>
                <w:rFonts w:asciiTheme="minorHAnsi" w:eastAsiaTheme="majorEastAsia" w:hAnsiTheme="minorHAnsi" w:cstheme="minorHAnsi"/>
                <w:bCs/>
                <w:sz w:val="22"/>
                <w:szCs w:val="22"/>
                <w:lang w:eastAsia="en-US"/>
              </w:rPr>
              <w:t xml:space="preserve">psycholog (tj. ukończone studia magisterskie na kierunku psychologia) </w:t>
            </w:r>
            <w:r w:rsidRPr="008D3258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oraz </w:t>
            </w:r>
          </w:p>
          <w:p w14:paraId="0AD68022" w14:textId="77777777" w:rsidR="00C842E9" w:rsidRPr="008D3258" w:rsidRDefault="006F1F26" w:rsidP="006F1F26">
            <w:pPr>
              <w:pStyle w:val="Akapitzlist"/>
              <w:numPr>
                <w:ilvl w:val="0"/>
                <w:numId w:val="29"/>
              </w:num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D3258">
              <w:rPr>
                <w:rFonts w:ascii="Calibri" w:hAnsi="Calibri" w:cs="Calibri"/>
                <w:sz w:val="22"/>
                <w:szCs w:val="22"/>
              </w:rPr>
              <w:t xml:space="preserve">doświadczenie zawodowe – w </w:t>
            </w:r>
            <w:r w:rsidRPr="008D3258">
              <w:rPr>
                <w:rFonts w:ascii="Calibri" w:eastAsia="Calibri" w:hAnsi="Calibri" w:cs="Calibri"/>
                <w:sz w:val="22"/>
                <w:szCs w:val="22"/>
              </w:rPr>
              <w:t xml:space="preserve">przedziale od 25 miesięcy  do 36 miesięcy </w:t>
            </w:r>
            <w:r w:rsidRPr="008D3258">
              <w:rPr>
                <w:rFonts w:asciiTheme="minorHAnsi" w:eastAsiaTheme="majorEastAsia" w:hAnsiTheme="minorHAnsi" w:cstheme="minorHAnsi"/>
                <w:bCs/>
                <w:sz w:val="22"/>
                <w:szCs w:val="22"/>
                <w:lang w:eastAsia="en-US"/>
              </w:rPr>
              <w:t xml:space="preserve">w wykonywaniu zawodu psychologa liczone od dnia </w:t>
            </w:r>
            <w:r w:rsidRPr="008D3258">
              <w:rPr>
                <w:rFonts w:asciiTheme="minorHAnsi" w:eastAsiaTheme="majorEastAsia" w:hAnsiTheme="minorHAnsi" w:cstheme="minorHAnsi"/>
                <w:bCs/>
                <w:sz w:val="22"/>
                <w:szCs w:val="22"/>
                <w:lang w:eastAsia="en-US"/>
              </w:rPr>
              <w:lastRenderedPageBreak/>
              <w:t xml:space="preserve">uzyskania dyplomu </w:t>
            </w:r>
            <w:r w:rsidRPr="008D3258">
              <w:rPr>
                <w:rFonts w:asciiTheme="minorHAnsi" w:hAnsiTheme="minorHAnsi" w:cstheme="minorHAnsi"/>
                <w:sz w:val="22"/>
                <w:szCs w:val="22"/>
              </w:rPr>
              <w:t xml:space="preserve">psychologa (tj. ukończenia </w:t>
            </w:r>
            <w:r w:rsidRPr="008D3258">
              <w:rPr>
                <w:rFonts w:asciiTheme="minorHAnsi" w:eastAsiaTheme="majorEastAsia" w:hAnsiTheme="minorHAnsi" w:cstheme="minorHAnsi"/>
                <w:bCs/>
                <w:sz w:val="22"/>
                <w:szCs w:val="22"/>
                <w:lang w:eastAsia="en-US"/>
              </w:rPr>
              <w:t>studiów magisterskich na kierunku psychologia</w:t>
            </w:r>
            <w:r w:rsidRPr="008D3258">
              <w:rPr>
                <w:rFonts w:asciiTheme="minorHAnsi" w:hAnsiTheme="minorHAnsi" w:cstheme="minorHAnsi"/>
                <w:sz w:val="22"/>
                <w:szCs w:val="22"/>
              </w:rPr>
              <w:t>)*</w:t>
            </w:r>
          </w:p>
        </w:tc>
      </w:tr>
      <w:tr w:rsidR="006F1F26" w:rsidRPr="00B8436F" w14:paraId="2B9AE1B4" w14:textId="77777777" w:rsidTr="006F1F26">
        <w:trPr>
          <w:trHeight w:val="2543"/>
        </w:trPr>
        <w:tc>
          <w:tcPr>
            <w:tcW w:w="568" w:type="dxa"/>
            <w:vMerge/>
          </w:tcPr>
          <w:p w14:paraId="73149CAB" w14:textId="77777777" w:rsidR="006F1F26" w:rsidRDefault="006F1F26" w:rsidP="00230DEC">
            <w:pPr>
              <w:pStyle w:val="western"/>
              <w:spacing w:line="276" w:lineRule="auto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</w:tc>
        <w:tc>
          <w:tcPr>
            <w:tcW w:w="2702" w:type="dxa"/>
            <w:vMerge/>
          </w:tcPr>
          <w:p w14:paraId="78CB443A" w14:textId="77777777" w:rsidR="006F1F26" w:rsidRDefault="006F1F26" w:rsidP="00230DEC">
            <w:pPr>
              <w:pStyle w:val="western"/>
              <w:spacing w:line="276" w:lineRule="auto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</w:tc>
        <w:tc>
          <w:tcPr>
            <w:tcW w:w="6795" w:type="dxa"/>
            <w:vAlign w:val="center"/>
          </w:tcPr>
          <w:p w14:paraId="29056BDE" w14:textId="77777777" w:rsidR="006F1F26" w:rsidRPr="008D3258" w:rsidRDefault="006F1F26" w:rsidP="006F1F26">
            <w:pPr>
              <w:pStyle w:val="western"/>
              <w:numPr>
                <w:ilvl w:val="0"/>
                <w:numId w:val="24"/>
              </w:numPr>
              <w:spacing w:before="0" w:after="0" w:line="240" w:lineRule="auto"/>
              <w:ind w:left="408" w:hanging="408"/>
              <w:jc w:val="both"/>
              <w:rPr>
                <w:rFonts w:asciiTheme="minorHAnsi" w:hAnsiTheme="minorHAnsi" w:cstheme="minorHAnsi"/>
                <w:b/>
                <w:bCs/>
                <w:color w:val="auto"/>
              </w:rPr>
            </w:pPr>
            <w:r w:rsidRPr="006F1F26">
              <w:rPr>
                <w:rFonts w:eastAsia="Calibri"/>
                <w:color w:val="auto"/>
              </w:rPr>
              <w:t xml:space="preserve">osoba </w:t>
            </w:r>
            <w:r w:rsidRPr="008D3258">
              <w:rPr>
                <w:rFonts w:eastAsia="Calibri"/>
                <w:color w:val="auto"/>
              </w:rPr>
              <w:t>wykazana do realizacji zamówienia posiada</w:t>
            </w:r>
          </w:p>
          <w:p w14:paraId="5007F4CC" w14:textId="77777777" w:rsidR="006F1F26" w:rsidRPr="008D3258" w:rsidRDefault="006F1F26" w:rsidP="006F1F26">
            <w:pPr>
              <w:pStyle w:val="Akapitzlist"/>
              <w:numPr>
                <w:ilvl w:val="0"/>
                <w:numId w:val="29"/>
              </w:num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D3258">
              <w:rPr>
                <w:rFonts w:ascii="Calibri" w:hAnsi="Calibri" w:cs="Calibri"/>
                <w:sz w:val="22"/>
                <w:szCs w:val="22"/>
              </w:rPr>
              <w:t xml:space="preserve">wykształcenie wyższe kierunkowe: </w:t>
            </w:r>
            <w:r w:rsidRPr="008D3258">
              <w:rPr>
                <w:rFonts w:asciiTheme="minorHAnsi" w:eastAsiaTheme="majorEastAsia" w:hAnsiTheme="minorHAnsi" w:cstheme="minorHAnsi"/>
                <w:bCs/>
                <w:sz w:val="22"/>
                <w:szCs w:val="22"/>
                <w:lang w:eastAsia="en-US"/>
              </w:rPr>
              <w:t xml:space="preserve">psycholog (tj. ukończone studia magisterskie na kierunku psychologia) </w:t>
            </w:r>
            <w:r w:rsidRPr="008D3258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oraz </w:t>
            </w:r>
          </w:p>
          <w:p w14:paraId="5C470515" w14:textId="77777777" w:rsidR="006F1F26" w:rsidRPr="006F1F26" w:rsidRDefault="006F1F26" w:rsidP="006F1F26">
            <w:pPr>
              <w:pStyle w:val="Akapitzlist"/>
              <w:numPr>
                <w:ilvl w:val="0"/>
                <w:numId w:val="29"/>
              </w:num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D3258">
              <w:rPr>
                <w:rFonts w:ascii="Calibri" w:hAnsi="Calibri" w:cs="Calibri"/>
                <w:sz w:val="22"/>
                <w:szCs w:val="22"/>
              </w:rPr>
              <w:t>doświadczenie zawodowe – powyżej</w:t>
            </w:r>
            <w:r w:rsidRPr="008D3258">
              <w:rPr>
                <w:rFonts w:ascii="Calibri" w:eastAsia="Calibri" w:hAnsi="Calibri" w:cs="Calibri"/>
                <w:sz w:val="22"/>
                <w:szCs w:val="22"/>
              </w:rPr>
              <w:t xml:space="preserve"> 36 miesięcy </w:t>
            </w:r>
            <w:r w:rsidRPr="008D3258">
              <w:rPr>
                <w:rFonts w:asciiTheme="minorHAnsi" w:eastAsiaTheme="majorEastAsia" w:hAnsiTheme="minorHAnsi" w:cstheme="minorHAnsi"/>
                <w:bCs/>
                <w:sz w:val="22"/>
                <w:szCs w:val="22"/>
                <w:lang w:eastAsia="en-US"/>
              </w:rPr>
              <w:t xml:space="preserve">w wykonywaniu zawodu psychologa liczone od dnia uzyskania dyplomu </w:t>
            </w:r>
            <w:r w:rsidRPr="008D3258">
              <w:rPr>
                <w:rFonts w:asciiTheme="minorHAnsi" w:hAnsiTheme="minorHAnsi" w:cstheme="minorHAnsi"/>
                <w:sz w:val="22"/>
                <w:szCs w:val="22"/>
              </w:rPr>
              <w:t xml:space="preserve">psychologa (tj. ukończenia </w:t>
            </w:r>
            <w:r w:rsidRPr="008D3258">
              <w:rPr>
                <w:rFonts w:asciiTheme="minorHAnsi" w:eastAsiaTheme="majorEastAsia" w:hAnsiTheme="minorHAnsi" w:cstheme="minorHAnsi"/>
                <w:bCs/>
                <w:sz w:val="22"/>
                <w:szCs w:val="22"/>
                <w:lang w:eastAsia="en-US"/>
              </w:rPr>
              <w:t>studiów magisterskich na kierunku psychologia</w:t>
            </w:r>
            <w:r w:rsidRPr="008D3258">
              <w:rPr>
                <w:rFonts w:asciiTheme="minorHAnsi" w:hAnsiTheme="minorHAnsi" w:cstheme="minorHAnsi"/>
                <w:sz w:val="22"/>
                <w:szCs w:val="22"/>
              </w:rPr>
              <w:t>)*</w:t>
            </w:r>
          </w:p>
        </w:tc>
      </w:tr>
    </w:tbl>
    <w:p w14:paraId="6FD17F85" w14:textId="77777777" w:rsidR="006F1F26" w:rsidRPr="00230DEC" w:rsidRDefault="006F1F26" w:rsidP="006F1F26">
      <w:pPr>
        <w:pStyle w:val="western"/>
        <w:spacing w:before="0" w:after="0" w:line="240" w:lineRule="auto"/>
        <w:jc w:val="both"/>
        <w:rPr>
          <w:rFonts w:asciiTheme="minorHAnsi" w:hAnsiTheme="minorHAnsi" w:cstheme="minorHAnsi"/>
          <w:b/>
          <w:bCs/>
          <w:i/>
          <w:iCs/>
          <w:color w:val="000000"/>
          <w:sz w:val="20"/>
          <w:szCs w:val="20"/>
        </w:rPr>
      </w:pPr>
      <w:r w:rsidRPr="00230DEC">
        <w:rPr>
          <w:rFonts w:asciiTheme="minorHAnsi" w:hAnsiTheme="minorHAnsi" w:cstheme="minorHAnsi"/>
          <w:b/>
          <w:bCs/>
          <w:i/>
          <w:iCs/>
          <w:color w:val="000000"/>
          <w:sz w:val="20"/>
          <w:szCs w:val="20"/>
        </w:rPr>
        <w:t>*Prosimy o zaznaczenie symbolem  - X-  doświadczenia zawodowego osoby wskazanej do realizacji zamówienia,</w:t>
      </w:r>
    </w:p>
    <w:p w14:paraId="5315F5F2" w14:textId="77777777" w:rsidR="006F1F26" w:rsidRDefault="006F1F26" w:rsidP="00A20007">
      <w:pPr>
        <w:pStyle w:val="western"/>
        <w:spacing w:line="276" w:lineRule="auto"/>
        <w:jc w:val="both"/>
        <w:rPr>
          <w:b/>
          <w:u w:val="single"/>
        </w:rPr>
      </w:pPr>
    </w:p>
    <w:p w14:paraId="0C891CA9" w14:textId="77777777" w:rsidR="00A20007" w:rsidRDefault="00A20007" w:rsidP="00A20007">
      <w:pPr>
        <w:pStyle w:val="western"/>
        <w:spacing w:line="276" w:lineRule="auto"/>
        <w:jc w:val="both"/>
        <w:rPr>
          <w:b/>
          <w:bCs/>
          <w:color w:val="000000" w:themeColor="text1"/>
          <w:u w:val="single"/>
        </w:rPr>
      </w:pPr>
      <w:r w:rsidRPr="004F11E2">
        <w:rPr>
          <w:b/>
          <w:u w:val="single"/>
        </w:rPr>
        <w:t>KARTA OCENY KRYTERIUM</w:t>
      </w:r>
      <w:r w:rsidRPr="004F11E2">
        <w:rPr>
          <w:rFonts w:ascii="Arial" w:hAnsi="Arial" w:cs="Arial"/>
          <w:b/>
          <w:u w:val="single"/>
        </w:rPr>
        <w:t xml:space="preserve"> – </w:t>
      </w:r>
      <w:r w:rsidR="00826D74" w:rsidRPr="00606E81">
        <w:rPr>
          <w:b/>
          <w:bCs/>
          <w:color w:val="000000" w:themeColor="text1"/>
          <w:u w:val="single"/>
        </w:rPr>
        <w:t>„zatrudnienie osoby/osób niepełnosprawnych w rozumieniu ustawy z dnia 27 sierpnia 1997 r. o rehabilitacji zawodowej i społecznej oraz zatrudnianiu osób niepełnosprawnych</w:t>
      </w:r>
      <w:r w:rsidR="00D348BF">
        <w:rPr>
          <w:b/>
          <w:bCs/>
          <w:color w:val="000000" w:themeColor="text1"/>
          <w:u w:val="single"/>
        </w:rPr>
        <w:t xml:space="preserve"> </w:t>
      </w:r>
      <w:r w:rsidR="00D348BF" w:rsidRPr="00933BCA">
        <w:rPr>
          <w:b/>
          <w:bCs/>
          <w:color w:val="000000" w:themeColor="text1"/>
          <w:u w:val="single"/>
        </w:rPr>
        <w:t>do realizacji zamówienia (tj. osoba prowadząca szkolenie)</w:t>
      </w:r>
      <w:r w:rsidR="00D348BF" w:rsidRPr="00606E81">
        <w:rPr>
          <w:b/>
          <w:bCs/>
          <w:color w:val="000000" w:themeColor="text1"/>
          <w:u w:val="single"/>
        </w:rPr>
        <w:t>”</w:t>
      </w:r>
    </w:p>
    <w:p w14:paraId="031D2769" w14:textId="77777777" w:rsidR="00874844" w:rsidRPr="00874844" w:rsidRDefault="00874844" w:rsidP="00874844">
      <w:pPr>
        <w:suppressAutoHyphens/>
        <w:spacing w:line="276" w:lineRule="auto"/>
        <w:jc w:val="center"/>
        <w:rPr>
          <w:rFonts w:ascii="Calibri" w:hAnsi="Calibri" w:cs="Calibri"/>
          <w:b/>
          <w:bCs/>
          <w:color w:val="000000" w:themeColor="text1"/>
          <w:sz w:val="22"/>
          <w:szCs w:val="22"/>
          <w:u w:val="single"/>
        </w:rPr>
      </w:pPr>
      <w:r>
        <w:rPr>
          <w:rFonts w:ascii="Calibri" w:hAnsi="Calibri" w:cs="Calibri"/>
          <w:b/>
          <w:bCs/>
          <w:color w:val="000000" w:themeColor="text1"/>
          <w:sz w:val="22"/>
          <w:szCs w:val="22"/>
          <w:u w:val="single"/>
        </w:rPr>
        <w:t xml:space="preserve">dotyczy części 1 </w:t>
      </w:r>
      <w:r w:rsidRPr="0050144D">
        <w:rPr>
          <w:rFonts w:ascii="Calibri" w:hAnsi="Calibri" w:cs="Calibri"/>
          <w:b/>
          <w:bCs/>
          <w:color w:val="000000" w:themeColor="text1"/>
          <w:sz w:val="22"/>
          <w:szCs w:val="22"/>
          <w:u w:val="single"/>
        </w:rPr>
        <w:t>zamówienia:</w:t>
      </w:r>
    </w:p>
    <w:p w14:paraId="107D9A79" w14:textId="77777777" w:rsidR="004772FF" w:rsidRPr="00A20007" w:rsidRDefault="00A20007" w:rsidP="008D56B9">
      <w:pPr>
        <w:pStyle w:val="western"/>
        <w:spacing w:before="120" w:after="120" w:line="276" w:lineRule="auto"/>
        <w:rPr>
          <w:rFonts w:asciiTheme="minorHAnsi" w:hAnsiTheme="minorHAnsi" w:cstheme="minorHAnsi"/>
          <w:b/>
          <w:bCs/>
        </w:rPr>
      </w:pPr>
      <w:r w:rsidRPr="008D56B9">
        <w:rPr>
          <w:rFonts w:asciiTheme="minorHAnsi" w:hAnsiTheme="minorHAnsi" w:cstheme="minorHAnsi"/>
          <w:b/>
          <w:bCs/>
        </w:rPr>
        <w:t>Składając ofertę w niniejszym postępowaniu, oświadczam, że</w:t>
      </w:r>
    </w:p>
    <w:p w14:paraId="3D9BD7B2" w14:textId="77777777" w:rsidR="008D56B9" w:rsidRPr="00A20007" w:rsidRDefault="008D56B9" w:rsidP="00230DEC">
      <w:pPr>
        <w:pStyle w:val="western"/>
        <w:numPr>
          <w:ilvl w:val="0"/>
          <w:numId w:val="21"/>
        </w:numPr>
        <w:spacing w:before="0" w:after="0" w:line="240" w:lineRule="auto"/>
        <w:ind w:left="714" w:hanging="357"/>
        <w:jc w:val="both"/>
        <w:rPr>
          <w:rFonts w:asciiTheme="minorHAnsi" w:hAnsiTheme="minorHAnsi" w:cstheme="minorHAnsi"/>
        </w:rPr>
      </w:pPr>
      <w:r w:rsidRPr="00A20007">
        <w:rPr>
          <w:rFonts w:asciiTheme="minorHAnsi" w:hAnsiTheme="minorHAnsi" w:cstheme="minorHAnsi"/>
          <w:u w:val="single"/>
        </w:rPr>
        <w:t>deklaruje</w:t>
      </w:r>
      <w:r w:rsidRPr="00A20007">
        <w:rPr>
          <w:rFonts w:asciiTheme="minorHAnsi" w:hAnsiTheme="minorHAnsi" w:cstheme="minorHAnsi"/>
        </w:rPr>
        <w:t xml:space="preserve"> </w:t>
      </w:r>
      <w:r w:rsidR="00A20007" w:rsidRPr="00A20007">
        <w:rPr>
          <w:rFonts w:eastAsia="Times New Roman"/>
          <w:color w:val="000000" w:themeColor="text1"/>
          <w:lang w:eastAsia="pl-PL"/>
        </w:rPr>
        <w:t xml:space="preserve">zatrudnienie co najmniej 1 osoby </w:t>
      </w:r>
      <w:r w:rsidR="00A20007" w:rsidRPr="00A20007">
        <w:rPr>
          <w:color w:val="000000" w:themeColor="text1"/>
        </w:rPr>
        <w:t>niepełnosprawnej w rozumieniu ustawy z dnia 27 sierpnia 1997 r. o rehabilitacji zawodowej i społecznej oraz zatrudnianiu osób niepełnosprawnych”</w:t>
      </w:r>
      <w:r w:rsidR="00D348BF">
        <w:rPr>
          <w:color w:val="000000" w:themeColor="text1"/>
        </w:rPr>
        <w:t xml:space="preserve"> </w:t>
      </w:r>
      <w:r w:rsidR="00D348BF" w:rsidRPr="00D348BF">
        <w:rPr>
          <w:bCs/>
          <w:color w:val="000000" w:themeColor="text1"/>
          <w:u w:val="single"/>
        </w:rPr>
        <w:t>do realizacji zamówienia (tj. osoba prowadząca szkolenie)”</w:t>
      </w:r>
    </w:p>
    <w:p w14:paraId="1EAE99F0" w14:textId="77777777" w:rsidR="006A5CA8" w:rsidRPr="00745A33" w:rsidRDefault="008D56B9" w:rsidP="00230DEC">
      <w:pPr>
        <w:pStyle w:val="western"/>
        <w:numPr>
          <w:ilvl w:val="0"/>
          <w:numId w:val="21"/>
        </w:numPr>
        <w:spacing w:before="0" w:after="0" w:line="240" w:lineRule="auto"/>
        <w:jc w:val="both"/>
        <w:rPr>
          <w:rFonts w:asciiTheme="minorHAnsi" w:hAnsiTheme="minorHAnsi" w:cstheme="minorHAnsi"/>
        </w:rPr>
      </w:pPr>
      <w:r w:rsidRPr="00225D0E">
        <w:rPr>
          <w:rFonts w:asciiTheme="minorHAnsi" w:hAnsiTheme="minorHAnsi" w:cstheme="minorHAnsi"/>
          <w:u w:val="single"/>
        </w:rPr>
        <w:t>nie deklaruje</w:t>
      </w:r>
      <w:r w:rsidR="00A20007" w:rsidRPr="00A20007">
        <w:rPr>
          <w:rFonts w:asciiTheme="minorHAnsi" w:hAnsiTheme="minorHAnsi" w:cstheme="minorHAnsi"/>
        </w:rPr>
        <w:t xml:space="preserve"> </w:t>
      </w:r>
      <w:r w:rsidR="00A20007" w:rsidRPr="00A20007">
        <w:rPr>
          <w:rFonts w:eastAsia="Times New Roman"/>
          <w:color w:val="000000" w:themeColor="text1"/>
          <w:lang w:eastAsia="pl-PL"/>
        </w:rPr>
        <w:t>zatrudnieni</w:t>
      </w:r>
      <w:r w:rsidR="00A20007">
        <w:rPr>
          <w:rFonts w:eastAsia="Times New Roman"/>
          <w:color w:val="000000" w:themeColor="text1"/>
          <w:lang w:eastAsia="pl-PL"/>
        </w:rPr>
        <w:t>a</w:t>
      </w:r>
      <w:r w:rsidR="00A20007" w:rsidRPr="00A20007">
        <w:rPr>
          <w:rFonts w:eastAsia="Times New Roman"/>
          <w:color w:val="000000" w:themeColor="text1"/>
          <w:lang w:eastAsia="pl-PL"/>
        </w:rPr>
        <w:t xml:space="preserve"> co najmniej 1 osoby </w:t>
      </w:r>
      <w:r w:rsidR="00A20007" w:rsidRPr="00A20007">
        <w:rPr>
          <w:color w:val="000000" w:themeColor="text1"/>
        </w:rPr>
        <w:t>niepełnosprawnej w rozumieniu ustawy z dnia 27 sierpnia 1997 r. o rehabilitacji zawodowej i społecznej oraz zatrudnianiu osób niepełnosprawnych”</w:t>
      </w:r>
      <w:r w:rsidR="00D348BF">
        <w:rPr>
          <w:color w:val="000000" w:themeColor="text1"/>
        </w:rPr>
        <w:t xml:space="preserve"> </w:t>
      </w:r>
      <w:r w:rsidR="00D348BF" w:rsidRPr="00D348BF">
        <w:rPr>
          <w:bCs/>
          <w:color w:val="000000" w:themeColor="text1"/>
          <w:u w:val="single"/>
        </w:rPr>
        <w:t>do realizacji zamówienia (tj. osoba prowadząca szkolenie)”</w:t>
      </w:r>
    </w:p>
    <w:p w14:paraId="2B545099" w14:textId="77777777" w:rsidR="00225D0E" w:rsidRPr="00D348BF" w:rsidRDefault="00225D0E" w:rsidP="00D348BF">
      <w:pPr>
        <w:tabs>
          <w:tab w:val="left" w:pos="6810"/>
        </w:tabs>
        <w:suppressAutoHyphens/>
        <w:spacing w:line="276" w:lineRule="auto"/>
        <w:ind w:left="360"/>
        <w:jc w:val="both"/>
        <w:rPr>
          <w:rFonts w:ascii="Calibri" w:hAnsi="Calibri" w:cs="Calibri"/>
          <w:i/>
          <w:color w:val="000000" w:themeColor="text1"/>
          <w:sz w:val="22"/>
          <w:szCs w:val="22"/>
        </w:rPr>
      </w:pPr>
      <w:r w:rsidRPr="00D348BF">
        <w:rPr>
          <w:rFonts w:ascii="Calibri" w:hAnsi="Calibri" w:cs="Calibri"/>
          <w:i/>
          <w:color w:val="000000" w:themeColor="text1"/>
          <w:sz w:val="22"/>
          <w:szCs w:val="22"/>
        </w:rPr>
        <w:t>Uwaga:</w:t>
      </w:r>
      <w:r w:rsidR="00D348BF" w:rsidRPr="00D348BF">
        <w:rPr>
          <w:rFonts w:ascii="Calibri" w:hAnsi="Calibri" w:cs="Calibri"/>
          <w:i/>
          <w:color w:val="000000" w:themeColor="text1"/>
          <w:sz w:val="22"/>
          <w:szCs w:val="22"/>
        </w:rPr>
        <w:tab/>
      </w:r>
    </w:p>
    <w:p w14:paraId="5CA4D133" w14:textId="77777777" w:rsidR="00D348BF" w:rsidRPr="005F4C22" w:rsidRDefault="00D348BF" w:rsidP="00D348BF">
      <w:pPr>
        <w:suppressAutoHyphens/>
        <w:jc w:val="both"/>
        <w:rPr>
          <w:rFonts w:ascii="Calibri" w:hAnsi="Calibri" w:cs="Calibri"/>
          <w:color w:val="000000" w:themeColor="text1"/>
          <w:sz w:val="22"/>
          <w:szCs w:val="22"/>
        </w:rPr>
      </w:pPr>
      <w:bookmarkStart w:id="0" w:name="_Hlk139892854"/>
      <w:r w:rsidRPr="005F4C22">
        <w:rPr>
          <w:rFonts w:ascii="Calibri" w:hAnsi="Calibri" w:cs="Calibri"/>
          <w:i/>
          <w:color w:val="000000" w:themeColor="text1"/>
          <w:sz w:val="22"/>
          <w:szCs w:val="22"/>
        </w:rPr>
        <w:t xml:space="preserve">W przypadku, kiedy Wykonawca nie zaznaczy żadnego z kwadratów lub zaznaczy więcej </w:t>
      </w:r>
      <w:r w:rsidRPr="005F4C22">
        <w:rPr>
          <w:rFonts w:ascii="Calibri" w:hAnsi="Calibri" w:cs="Calibri"/>
          <w:i/>
          <w:color w:val="000000" w:themeColor="text1"/>
          <w:sz w:val="22"/>
          <w:szCs w:val="22"/>
        </w:rPr>
        <w:br/>
        <w:t>niż jeden kwadrat w kryterium oceny „zatrudnienie na podstawie stosunku pracy osoby/osób niepełnosprawnych w rozumieniu ustawy z dnia 27 sierpnia 1997 r. o rehabilitacji zawodowej</w:t>
      </w:r>
      <w:r>
        <w:rPr>
          <w:rFonts w:ascii="Calibri" w:hAnsi="Calibri" w:cs="Calibri"/>
          <w:i/>
          <w:color w:val="000000" w:themeColor="text1"/>
          <w:sz w:val="22"/>
          <w:szCs w:val="22"/>
        </w:rPr>
        <w:br/>
      </w:r>
      <w:r w:rsidRPr="005F4C22">
        <w:rPr>
          <w:rFonts w:ascii="Calibri" w:hAnsi="Calibri" w:cs="Calibri"/>
          <w:i/>
          <w:color w:val="000000" w:themeColor="text1"/>
          <w:sz w:val="22"/>
          <w:szCs w:val="22"/>
        </w:rPr>
        <w:t xml:space="preserve"> i społecznej oraz zatrudnianiu osób niepełnosprawnych</w:t>
      </w:r>
      <w:r>
        <w:rPr>
          <w:rFonts w:ascii="Calibri" w:hAnsi="Calibri" w:cs="Calibri"/>
          <w:i/>
          <w:color w:val="000000" w:themeColor="text1"/>
          <w:sz w:val="22"/>
          <w:szCs w:val="22"/>
        </w:rPr>
        <w:t xml:space="preserve"> </w:t>
      </w:r>
      <w:r w:rsidRPr="00933BCA">
        <w:rPr>
          <w:rFonts w:ascii="Calibri" w:hAnsi="Calibri" w:cs="Calibri"/>
          <w:bCs/>
          <w:i/>
          <w:color w:val="000000" w:themeColor="text1"/>
          <w:sz w:val="22"/>
          <w:szCs w:val="22"/>
        </w:rPr>
        <w:t>do realizacji zamówienia (tj. osoba prowadząca szkolenie)</w:t>
      </w:r>
      <w:r w:rsidRPr="00933BCA">
        <w:rPr>
          <w:rFonts w:ascii="Calibri" w:hAnsi="Calibri" w:cs="Calibri"/>
          <w:i/>
          <w:color w:val="000000" w:themeColor="text1"/>
          <w:sz w:val="22"/>
          <w:szCs w:val="22"/>
        </w:rPr>
        <w:t>”</w:t>
      </w:r>
      <w:r w:rsidRPr="005F4C22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Pr="005F4C22">
        <w:rPr>
          <w:rFonts w:ascii="Calibri" w:hAnsi="Calibri" w:cs="Calibri"/>
          <w:i/>
          <w:color w:val="000000" w:themeColor="text1"/>
          <w:sz w:val="22"/>
          <w:szCs w:val="22"/>
        </w:rPr>
        <w:t xml:space="preserve">na karcie ocen zawartej w Formularzu ofertowym (Załącznik nr 2 do SWZ), Zamawiający przyjmie, że Wykonawca </w:t>
      </w:r>
      <w:r w:rsidRPr="0050144D">
        <w:rPr>
          <w:rFonts w:ascii="Calibri" w:hAnsi="Calibri" w:cs="Calibri"/>
          <w:i/>
          <w:color w:val="000000" w:themeColor="text1"/>
          <w:sz w:val="22"/>
          <w:szCs w:val="22"/>
          <w:u w:val="single"/>
        </w:rPr>
        <w:t xml:space="preserve">nie deklaruje zatrudnienia co najmniej 1 osoby niepełnosprawnej </w:t>
      </w:r>
      <w:r w:rsidRPr="005F4C22">
        <w:rPr>
          <w:rFonts w:ascii="Calibri" w:hAnsi="Calibri" w:cs="Calibri"/>
          <w:i/>
          <w:color w:val="000000" w:themeColor="text1"/>
          <w:sz w:val="22"/>
          <w:szCs w:val="22"/>
        </w:rPr>
        <w:t xml:space="preserve">w rozumieniu ustawy z dnia 27 sierpnia 1997 r. o rehabilitacji zawodowej </w:t>
      </w:r>
      <w:r>
        <w:rPr>
          <w:rFonts w:ascii="Calibri" w:hAnsi="Calibri" w:cs="Calibri"/>
          <w:i/>
          <w:color w:val="000000" w:themeColor="text1"/>
          <w:sz w:val="22"/>
          <w:szCs w:val="22"/>
        </w:rPr>
        <w:br/>
      </w:r>
      <w:r w:rsidRPr="005F4C22">
        <w:rPr>
          <w:rFonts w:ascii="Calibri" w:hAnsi="Calibri" w:cs="Calibri"/>
          <w:i/>
          <w:color w:val="000000" w:themeColor="text1"/>
          <w:sz w:val="22"/>
          <w:szCs w:val="22"/>
        </w:rPr>
        <w:t>i społecznej oraz zatr</w:t>
      </w:r>
      <w:r>
        <w:rPr>
          <w:rFonts w:ascii="Calibri" w:hAnsi="Calibri" w:cs="Calibri"/>
          <w:i/>
          <w:color w:val="000000" w:themeColor="text1"/>
          <w:sz w:val="22"/>
          <w:szCs w:val="22"/>
        </w:rPr>
        <w:t xml:space="preserve">udnianiu osób niepełnosprawnych </w:t>
      </w:r>
      <w:r w:rsidRPr="00933BCA">
        <w:rPr>
          <w:rFonts w:ascii="Calibri" w:hAnsi="Calibri" w:cs="Calibri"/>
          <w:bCs/>
          <w:i/>
          <w:color w:val="000000" w:themeColor="text1"/>
          <w:sz w:val="22"/>
          <w:szCs w:val="22"/>
        </w:rPr>
        <w:t>do realizacji zamówienia (tj. osoba prowadząca szkolenie)</w:t>
      </w:r>
      <w:r w:rsidRPr="00933BCA">
        <w:rPr>
          <w:rFonts w:ascii="Calibri" w:hAnsi="Calibri" w:cs="Calibri"/>
          <w:i/>
          <w:color w:val="000000" w:themeColor="text1"/>
          <w:sz w:val="22"/>
          <w:szCs w:val="22"/>
        </w:rPr>
        <w:t>,</w:t>
      </w:r>
      <w:r w:rsidRPr="005F4C22">
        <w:rPr>
          <w:rFonts w:ascii="Calibri" w:hAnsi="Calibri" w:cs="Calibri"/>
          <w:i/>
          <w:color w:val="000000" w:themeColor="text1"/>
          <w:sz w:val="22"/>
          <w:szCs w:val="22"/>
        </w:rPr>
        <w:t xml:space="preserve"> a w kryterium oceny „zatrudnienie na podstawie stosunku pracy osoby/osób niepełnosprawnych w rozumieniu ustawy z dnia 27 sierpnia 1997 r. o rehabilitacji zawodowej</w:t>
      </w:r>
      <w:r>
        <w:rPr>
          <w:rFonts w:ascii="Calibri" w:hAnsi="Calibri" w:cs="Calibri"/>
          <w:i/>
          <w:color w:val="000000" w:themeColor="text1"/>
          <w:sz w:val="22"/>
          <w:szCs w:val="22"/>
        </w:rPr>
        <w:br/>
      </w:r>
      <w:r w:rsidRPr="005F4C22">
        <w:rPr>
          <w:rFonts w:ascii="Calibri" w:hAnsi="Calibri" w:cs="Calibri"/>
          <w:i/>
          <w:color w:val="000000" w:themeColor="text1"/>
          <w:sz w:val="22"/>
          <w:szCs w:val="22"/>
        </w:rPr>
        <w:t xml:space="preserve"> i społecznej oraz zatrudnianiu osób niepełnosprawnych</w:t>
      </w:r>
      <w:r>
        <w:rPr>
          <w:rFonts w:ascii="Calibri" w:hAnsi="Calibri" w:cs="Calibri"/>
          <w:i/>
          <w:color w:val="000000" w:themeColor="text1"/>
          <w:sz w:val="22"/>
          <w:szCs w:val="22"/>
        </w:rPr>
        <w:t xml:space="preserve"> </w:t>
      </w:r>
      <w:r w:rsidRPr="00933BCA">
        <w:rPr>
          <w:rFonts w:ascii="Calibri" w:hAnsi="Calibri" w:cs="Calibri"/>
          <w:bCs/>
          <w:i/>
          <w:color w:val="000000" w:themeColor="text1"/>
          <w:sz w:val="22"/>
          <w:szCs w:val="22"/>
        </w:rPr>
        <w:t>do realizacji zamówienia (tj. osoba prowadząca szkolenie)</w:t>
      </w:r>
      <w:r w:rsidRPr="00933BCA">
        <w:rPr>
          <w:rFonts w:ascii="Calibri" w:hAnsi="Calibri" w:cs="Calibri"/>
          <w:i/>
          <w:color w:val="000000" w:themeColor="text1"/>
          <w:sz w:val="22"/>
          <w:szCs w:val="22"/>
        </w:rPr>
        <w:t>”</w:t>
      </w:r>
      <w:r w:rsidRPr="005F4C22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Pr="005F4C22">
        <w:rPr>
          <w:rFonts w:ascii="Calibri" w:hAnsi="Calibri" w:cs="Calibri"/>
          <w:i/>
          <w:color w:val="000000" w:themeColor="text1"/>
          <w:sz w:val="22"/>
          <w:szCs w:val="22"/>
        </w:rPr>
        <w:t>otrzyma 0 pkt.</w:t>
      </w:r>
      <w:bookmarkEnd w:id="0"/>
    </w:p>
    <w:p w14:paraId="39FA86A4" w14:textId="77777777" w:rsidR="00A81D37" w:rsidRPr="008D56B9" w:rsidRDefault="00A81D37" w:rsidP="00A81D37">
      <w:pPr>
        <w:jc w:val="both"/>
        <w:rPr>
          <w:rFonts w:asciiTheme="minorHAnsi" w:hAnsiTheme="minorHAnsi" w:cstheme="minorHAnsi"/>
          <w:b/>
          <w:strike/>
          <w:sz w:val="22"/>
          <w:szCs w:val="22"/>
        </w:rPr>
      </w:pPr>
    </w:p>
    <w:p w14:paraId="5B0C17BF" w14:textId="77777777" w:rsidR="00D348BF" w:rsidRDefault="00D348BF" w:rsidP="00874844">
      <w:pPr>
        <w:suppressAutoHyphens/>
        <w:spacing w:line="276" w:lineRule="auto"/>
        <w:jc w:val="center"/>
        <w:rPr>
          <w:rFonts w:ascii="Calibri" w:hAnsi="Calibri" w:cs="Calibri"/>
          <w:b/>
          <w:bCs/>
          <w:color w:val="000000" w:themeColor="text1"/>
          <w:sz w:val="22"/>
          <w:szCs w:val="22"/>
          <w:u w:val="single"/>
        </w:rPr>
      </w:pPr>
    </w:p>
    <w:p w14:paraId="79F7CFE0" w14:textId="77777777" w:rsidR="00D348BF" w:rsidRDefault="00D348BF" w:rsidP="00874844">
      <w:pPr>
        <w:suppressAutoHyphens/>
        <w:spacing w:line="276" w:lineRule="auto"/>
        <w:jc w:val="center"/>
        <w:rPr>
          <w:rFonts w:ascii="Calibri" w:hAnsi="Calibri" w:cs="Calibri"/>
          <w:b/>
          <w:bCs/>
          <w:color w:val="000000" w:themeColor="text1"/>
          <w:sz w:val="22"/>
          <w:szCs w:val="22"/>
          <w:u w:val="single"/>
        </w:rPr>
      </w:pPr>
    </w:p>
    <w:p w14:paraId="32EECE3F" w14:textId="77777777" w:rsidR="00874844" w:rsidRPr="00874844" w:rsidRDefault="00874844" w:rsidP="00874844">
      <w:pPr>
        <w:suppressAutoHyphens/>
        <w:spacing w:line="276" w:lineRule="auto"/>
        <w:jc w:val="center"/>
        <w:rPr>
          <w:rFonts w:ascii="Calibri" w:hAnsi="Calibri" w:cs="Calibri"/>
          <w:b/>
          <w:bCs/>
          <w:color w:val="000000" w:themeColor="text1"/>
          <w:sz w:val="22"/>
          <w:szCs w:val="22"/>
          <w:u w:val="single"/>
        </w:rPr>
      </w:pPr>
      <w:r>
        <w:rPr>
          <w:rFonts w:ascii="Calibri" w:hAnsi="Calibri" w:cs="Calibri"/>
          <w:b/>
          <w:bCs/>
          <w:color w:val="000000" w:themeColor="text1"/>
          <w:sz w:val="22"/>
          <w:szCs w:val="22"/>
          <w:u w:val="single"/>
        </w:rPr>
        <w:lastRenderedPageBreak/>
        <w:t xml:space="preserve">dotyczy części 2 </w:t>
      </w:r>
      <w:r w:rsidRPr="0050144D">
        <w:rPr>
          <w:rFonts w:ascii="Calibri" w:hAnsi="Calibri" w:cs="Calibri"/>
          <w:b/>
          <w:bCs/>
          <w:color w:val="000000" w:themeColor="text1"/>
          <w:sz w:val="22"/>
          <w:szCs w:val="22"/>
          <w:u w:val="single"/>
        </w:rPr>
        <w:t>zamówienia:</w:t>
      </w:r>
    </w:p>
    <w:p w14:paraId="0E6B02C2" w14:textId="77777777" w:rsidR="00874844" w:rsidRPr="00A20007" w:rsidRDefault="00874844" w:rsidP="00874844">
      <w:pPr>
        <w:pStyle w:val="western"/>
        <w:spacing w:before="120" w:after="120" w:line="276" w:lineRule="auto"/>
        <w:rPr>
          <w:rFonts w:asciiTheme="minorHAnsi" w:hAnsiTheme="minorHAnsi" w:cstheme="minorHAnsi"/>
          <w:b/>
          <w:bCs/>
        </w:rPr>
      </w:pPr>
      <w:r w:rsidRPr="008D56B9">
        <w:rPr>
          <w:rFonts w:asciiTheme="minorHAnsi" w:hAnsiTheme="minorHAnsi" w:cstheme="minorHAnsi"/>
          <w:b/>
          <w:bCs/>
        </w:rPr>
        <w:t>Składając ofertę w niniejszym postępowaniu, oświadczam, że</w:t>
      </w:r>
    </w:p>
    <w:p w14:paraId="3A5584F9" w14:textId="77777777" w:rsidR="00D348BF" w:rsidRPr="00A20007" w:rsidRDefault="00D348BF" w:rsidP="00D348BF">
      <w:pPr>
        <w:pStyle w:val="western"/>
        <w:numPr>
          <w:ilvl w:val="0"/>
          <w:numId w:val="21"/>
        </w:numPr>
        <w:spacing w:before="0" w:after="0" w:line="240" w:lineRule="auto"/>
        <w:ind w:left="714" w:hanging="357"/>
        <w:jc w:val="both"/>
        <w:rPr>
          <w:rFonts w:asciiTheme="minorHAnsi" w:hAnsiTheme="minorHAnsi" w:cstheme="minorHAnsi"/>
        </w:rPr>
      </w:pPr>
      <w:r w:rsidRPr="00A20007">
        <w:rPr>
          <w:rFonts w:asciiTheme="minorHAnsi" w:hAnsiTheme="minorHAnsi" w:cstheme="minorHAnsi"/>
          <w:u w:val="single"/>
        </w:rPr>
        <w:t>deklaruje</w:t>
      </w:r>
      <w:r w:rsidRPr="00A20007">
        <w:rPr>
          <w:rFonts w:asciiTheme="minorHAnsi" w:hAnsiTheme="minorHAnsi" w:cstheme="minorHAnsi"/>
        </w:rPr>
        <w:t xml:space="preserve"> </w:t>
      </w:r>
      <w:r w:rsidRPr="00A20007">
        <w:rPr>
          <w:rFonts w:eastAsia="Times New Roman"/>
          <w:color w:val="000000" w:themeColor="text1"/>
          <w:lang w:eastAsia="pl-PL"/>
        </w:rPr>
        <w:t xml:space="preserve">zatrudnienie co najmniej 1 osoby </w:t>
      </w:r>
      <w:r w:rsidRPr="00A20007">
        <w:rPr>
          <w:color w:val="000000" w:themeColor="text1"/>
        </w:rPr>
        <w:t>niepełnosprawnej w rozumieniu ustawy z dnia 27 sierpnia 1997 r. o rehabilitacji zawodowej i społecznej oraz zatrudnianiu osób niepełnosprawnych”</w:t>
      </w:r>
      <w:r>
        <w:rPr>
          <w:color w:val="000000" w:themeColor="text1"/>
        </w:rPr>
        <w:t xml:space="preserve"> </w:t>
      </w:r>
      <w:r w:rsidRPr="00D348BF">
        <w:rPr>
          <w:bCs/>
          <w:color w:val="000000" w:themeColor="text1"/>
          <w:u w:val="single"/>
        </w:rPr>
        <w:t>do realizacji zamówienia (tj. osoba prowadząca szkolenie)”</w:t>
      </w:r>
    </w:p>
    <w:p w14:paraId="7DDB1CA5" w14:textId="77777777" w:rsidR="00D348BF" w:rsidRPr="00745A33" w:rsidRDefault="00D348BF" w:rsidP="00D348BF">
      <w:pPr>
        <w:pStyle w:val="western"/>
        <w:numPr>
          <w:ilvl w:val="0"/>
          <w:numId w:val="21"/>
        </w:numPr>
        <w:spacing w:before="0" w:after="0" w:line="240" w:lineRule="auto"/>
        <w:jc w:val="both"/>
        <w:rPr>
          <w:rFonts w:asciiTheme="minorHAnsi" w:hAnsiTheme="minorHAnsi" w:cstheme="minorHAnsi"/>
        </w:rPr>
      </w:pPr>
      <w:r w:rsidRPr="00225D0E">
        <w:rPr>
          <w:rFonts w:asciiTheme="minorHAnsi" w:hAnsiTheme="minorHAnsi" w:cstheme="minorHAnsi"/>
          <w:u w:val="single"/>
        </w:rPr>
        <w:t>nie deklaruje</w:t>
      </w:r>
      <w:r w:rsidRPr="00A20007">
        <w:rPr>
          <w:rFonts w:asciiTheme="minorHAnsi" w:hAnsiTheme="minorHAnsi" w:cstheme="minorHAnsi"/>
        </w:rPr>
        <w:t xml:space="preserve"> </w:t>
      </w:r>
      <w:r w:rsidRPr="00A20007">
        <w:rPr>
          <w:rFonts w:eastAsia="Times New Roman"/>
          <w:color w:val="000000" w:themeColor="text1"/>
          <w:lang w:eastAsia="pl-PL"/>
        </w:rPr>
        <w:t>zatrudnieni</w:t>
      </w:r>
      <w:r>
        <w:rPr>
          <w:rFonts w:eastAsia="Times New Roman"/>
          <w:color w:val="000000" w:themeColor="text1"/>
          <w:lang w:eastAsia="pl-PL"/>
        </w:rPr>
        <w:t>a</w:t>
      </w:r>
      <w:r w:rsidRPr="00A20007">
        <w:rPr>
          <w:rFonts w:eastAsia="Times New Roman"/>
          <w:color w:val="000000" w:themeColor="text1"/>
          <w:lang w:eastAsia="pl-PL"/>
        </w:rPr>
        <w:t xml:space="preserve"> co najmniej 1 osoby </w:t>
      </w:r>
      <w:r w:rsidRPr="00A20007">
        <w:rPr>
          <w:color w:val="000000" w:themeColor="text1"/>
        </w:rPr>
        <w:t>niepełnosprawnej w rozumieniu ustawy z dnia 27 sierpnia 1997 r. o rehabilitacji zawodowej i społecznej oraz zatrudnianiu osób niepełnosprawnych”</w:t>
      </w:r>
      <w:r>
        <w:rPr>
          <w:color w:val="000000" w:themeColor="text1"/>
        </w:rPr>
        <w:t xml:space="preserve"> </w:t>
      </w:r>
      <w:r w:rsidRPr="00D348BF">
        <w:rPr>
          <w:bCs/>
          <w:color w:val="000000" w:themeColor="text1"/>
          <w:u w:val="single"/>
        </w:rPr>
        <w:t>do realizacji zamówienia (tj. osoba prowadząca szkolenie)”</w:t>
      </w:r>
    </w:p>
    <w:p w14:paraId="59E6DE20" w14:textId="77777777" w:rsidR="00D348BF" w:rsidRDefault="00D348BF" w:rsidP="00D348BF">
      <w:pPr>
        <w:tabs>
          <w:tab w:val="left" w:pos="6810"/>
        </w:tabs>
        <w:suppressAutoHyphens/>
        <w:spacing w:line="276" w:lineRule="auto"/>
        <w:ind w:left="360"/>
        <w:jc w:val="both"/>
        <w:rPr>
          <w:rFonts w:ascii="Calibri" w:hAnsi="Calibri" w:cs="Calibri"/>
          <w:i/>
          <w:color w:val="000000" w:themeColor="text1"/>
          <w:sz w:val="22"/>
          <w:szCs w:val="22"/>
        </w:rPr>
      </w:pPr>
    </w:p>
    <w:p w14:paraId="08E458F4" w14:textId="77777777" w:rsidR="00D348BF" w:rsidRPr="00D348BF" w:rsidRDefault="00D348BF" w:rsidP="00D348BF">
      <w:pPr>
        <w:tabs>
          <w:tab w:val="left" w:pos="6810"/>
        </w:tabs>
        <w:suppressAutoHyphens/>
        <w:spacing w:line="276" w:lineRule="auto"/>
        <w:ind w:left="360"/>
        <w:jc w:val="both"/>
        <w:rPr>
          <w:rFonts w:ascii="Calibri" w:hAnsi="Calibri" w:cs="Calibri"/>
          <w:i/>
          <w:color w:val="000000" w:themeColor="text1"/>
          <w:sz w:val="22"/>
          <w:szCs w:val="22"/>
        </w:rPr>
      </w:pPr>
      <w:r w:rsidRPr="00D348BF">
        <w:rPr>
          <w:rFonts w:ascii="Calibri" w:hAnsi="Calibri" w:cs="Calibri"/>
          <w:i/>
          <w:color w:val="000000" w:themeColor="text1"/>
          <w:sz w:val="22"/>
          <w:szCs w:val="22"/>
        </w:rPr>
        <w:t>Uwaga:</w:t>
      </w:r>
      <w:r w:rsidRPr="00D348BF">
        <w:rPr>
          <w:rFonts w:ascii="Calibri" w:hAnsi="Calibri" w:cs="Calibri"/>
          <w:i/>
          <w:color w:val="000000" w:themeColor="text1"/>
          <w:sz w:val="22"/>
          <w:szCs w:val="22"/>
        </w:rPr>
        <w:tab/>
      </w:r>
    </w:p>
    <w:p w14:paraId="3B354EA0" w14:textId="77777777" w:rsidR="00D348BF" w:rsidRPr="005F4C22" w:rsidRDefault="00D348BF" w:rsidP="00D348BF">
      <w:pPr>
        <w:suppressAutoHyphens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5F4C22">
        <w:rPr>
          <w:rFonts w:ascii="Calibri" w:hAnsi="Calibri" w:cs="Calibri"/>
          <w:i/>
          <w:color w:val="000000" w:themeColor="text1"/>
          <w:sz w:val="22"/>
          <w:szCs w:val="22"/>
        </w:rPr>
        <w:t xml:space="preserve">W przypadku, kiedy Wykonawca nie zaznaczy żadnego z kwadratów lub zaznaczy więcej </w:t>
      </w:r>
      <w:r w:rsidRPr="005F4C22">
        <w:rPr>
          <w:rFonts w:ascii="Calibri" w:hAnsi="Calibri" w:cs="Calibri"/>
          <w:i/>
          <w:color w:val="000000" w:themeColor="text1"/>
          <w:sz w:val="22"/>
          <w:szCs w:val="22"/>
        </w:rPr>
        <w:br/>
        <w:t>niż jeden kwadrat w kryterium oceny „zatrudnienie na podstawie stosunku pracy osoby/osób niepełnosprawnych w rozumieniu ustawy z dnia 27 sierpnia 1997 r. o rehabilitacji zawodowej</w:t>
      </w:r>
      <w:r>
        <w:rPr>
          <w:rFonts w:ascii="Calibri" w:hAnsi="Calibri" w:cs="Calibri"/>
          <w:i/>
          <w:color w:val="000000" w:themeColor="text1"/>
          <w:sz w:val="22"/>
          <w:szCs w:val="22"/>
        </w:rPr>
        <w:br/>
      </w:r>
      <w:r w:rsidRPr="005F4C22">
        <w:rPr>
          <w:rFonts w:ascii="Calibri" w:hAnsi="Calibri" w:cs="Calibri"/>
          <w:i/>
          <w:color w:val="000000" w:themeColor="text1"/>
          <w:sz w:val="22"/>
          <w:szCs w:val="22"/>
        </w:rPr>
        <w:t xml:space="preserve"> i społecznej oraz zatrudnianiu osób niepełnosprawnych</w:t>
      </w:r>
      <w:r>
        <w:rPr>
          <w:rFonts w:ascii="Calibri" w:hAnsi="Calibri" w:cs="Calibri"/>
          <w:i/>
          <w:color w:val="000000" w:themeColor="text1"/>
          <w:sz w:val="22"/>
          <w:szCs w:val="22"/>
        </w:rPr>
        <w:t xml:space="preserve"> </w:t>
      </w:r>
      <w:r w:rsidRPr="00933BCA">
        <w:rPr>
          <w:rFonts w:ascii="Calibri" w:hAnsi="Calibri" w:cs="Calibri"/>
          <w:bCs/>
          <w:i/>
          <w:color w:val="000000" w:themeColor="text1"/>
          <w:sz w:val="22"/>
          <w:szCs w:val="22"/>
        </w:rPr>
        <w:t>do realizacji zamówienia (tj. osoba prowadząca szkolenie)</w:t>
      </w:r>
      <w:r w:rsidRPr="00933BCA">
        <w:rPr>
          <w:rFonts w:ascii="Calibri" w:hAnsi="Calibri" w:cs="Calibri"/>
          <w:i/>
          <w:color w:val="000000" w:themeColor="text1"/>
          <w:sz w:val="22"/>
          <w:szCs w:val="22"/>
        </w:rPr>
        <w:t>”</w:t>
      </w:r>
      <w:r w:rsidRPr="005F4C22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Pr="005F4C22">
        <w:rPr>
          <w:rFonts w:ascii="Calibri" w:hAnsi="Calibri" w:cs="Calibri"/>
          <w:i/>
          <w:color w:val="000000" w:themeColor="text1"/>
          <w:sz w:val="22"/>
          <w:szCs w:val="22"/>
        </w:rPr>
        <w:t xml:space="preserve">na karcie ocen zawartej w Formularzu ofertowym (Załącznik nr 2 do SWZ), Zamawiający przyjmie, że Wykonawca </w:t>
      </w:r>
      <w:r w:rsidRPr="0050144D">
        <w:rPr>
          <w:rFonts w:ascii="Calibri" w:hAnsi="Calibri" w:cs="Calibri"/>
          <w:i/>
          <w:color w:val="000000" w:themeColor="text1"/>
          <w:sz w:val="22"/>
          <w:szCs w:val="22"/>
          <w:u w:val="single"/>
        </w:rPr>
        <w:t xml:space="preserve">nie deklaruje zatrudnienia co najmniej 1 osoby niepełnosprawnej </w:t>
      </w:r>
      <w:r w:rsidRPr="005F4C22">
        <w:rPr>
          <w:rFonts w:ascii="Calibri" w:hAnsi="Calibri" w:cs="Calibri"/>
          <w:i/>
          <w:color w:val="000000" w:themeColor="text1"/>
          <w:sz w:val="22"/>
          <w:szCs w:val="22"/>
        </w:rPr>
        <w:t xml:space="preserve">w rozumieniu ustawy z dnia 27 sierpnia 1997 r. o rehabilitacji zawodowej </w:t>
      </w:r>
      <w:r>
        <w:rPr>
          <w:rFonts w:ascii="Calibri" w:hAnsi="Calibri" w:cs="Calibri"/>
          <w:i/>
          <w:color w:val="000000" w:themeColor="text1"/>
          <w:sz w:val="22"/>
          <w:szCs w:val="22"/>
        </w:rPr>
        <w:br/>
      </w:r>
      <w:r w:rsidRPr="005F4C22">
        <w:rPr>
          <w:rFonts w:ascii="Calibri" w:hAnsi="Calibri" w:cs="Calibri"/>
          <w:i/>
          <w:color w:val="000000" w:themeColor="text1"/>
          <w:sz w:val="22"/>
          <w:szCs w:val="22"/>
        </w:rPr>
        <w:t>i społecznej oraz zatr</w:t>
      </w:r>
      <w:r>
        <w:rPr>
          <w:rFonts w:ascii="Calibri" w:hAnsi="Calibri" w:cs="Calibri"/>
          <w:i/>
          <w:color w:val="000000" w:themeColor="text1"/>
          <w:sz w:val="22"/>
          <w:szCs w:val="22"/>
        </w:rPr>
        <w:t xml:space="preserve">udnianiu osób niepełnosprawnych </w:t>
      </w:r>
      <w:r w:rsidRPr="00933BCA">
        <w:rPr>
          <w:rFonts w:ascii="Calibri" w:hAnsi="Calibri" w:cs="Calibri"/>
          <w:bCs/>
          <w:i/>
          <w:color w:val="000000" w:themeColor="text1"/>
          <w:sz w:val="22"/>
          <w:szCs w:val="22"/>
        </w:rPr>
        <w:t>do realizacji zamówienia (tj. osoba prowadząca szkolenie)</w:t>
      </w:r>
      <w:r w:rsidRPr="00933BCA">
        <w:rPr>
          <w:rFonts w:ascii="Calibri" w:hAnsi="Calibri" w:cs="Calibri"/>
          <w:i/>
          <w:color w:val="000000" w:themeColor="text1"/>
          <w:sz w:val="22"/>
          <w:szCs w:val="22"/>
        </w:rPr>
        <w:t>,</w:t>
      </w:r>
      <w:r w:rsidRPr="005F4C22">
        <w:rPr>
          <w:rFonts w:ascii="Calibri" w:hAnsi="Calibri" w:cs="Calibri"/>
          <w:i/>
          <w:color w:val="000000" w:themeColor="text1"/>
          <w:sz w:val="22"/>
          <w:szCs w:val="22"/>
        </w:rPr>
        <w:t xml:space="preserve"> a w kryterium oceny „zatrudnienie na podstawie stosunku pracy osoby/osób niepełnosprawnych w rozumieniu ustawy z dnia 27 sierpnia 1997 r. o rehabilitacji zawodowej</w:t>
      </w:r>
      <w:r>
        <w:rPr>
          <w:rFonts w:ascii="Calibri" w:hAnsi="Calibri" w:cs="Calibri"/>
          <w:i/>
          <w:color w:val="000000" w:themeColor="text1"/>
          <w:sz w:val="22"/>
          <w:szCs w:val="22"/>
        </w:rPr>
        <w:br/>
      </w:r>
      <w:r w:rsidRPr="005F4C22">
        <w:rPr>
          <w:rFonts w:ascii="Calibri" w:hAnsi="Calibri" w:cs="Calibri"/>
          <w:i/>
          <w:color w:val="000000" w:themeColor="text1"/>
          <w:sz w:val="22"/>
          <w:szCs w:val="22"/>
        </w:rPr>
        <w:t xml:space="preserve"> i społecznej oraz zatrudnianiu osób niepełnosprawnych</w:t>
      </w:r>
      <w:r>
        <w:rPr>
          <w:rFonts w:ascii="Calibri" w:hAnsi="Calibri" w:cs="Calibri"/>
          <w:i/>
          <w:color w:val="000000" w:themeColor="text1"/>
          <w:sz w:val="22"/>
          <w:szCs w:val="22"/>
        </w:rPr>
        <w:t xml:space="preserve"> </w:t>
      </w:r>
      <w:r w:rsidRPr="00933BCA">
        <w:rPr>
          <w:rFonts w:ascii="Calibri" w:hAnsi="Calibri" w:cs="Calibri"/>
          <w:bCs/>
          <w:i/>
          <w:color w:val="000000" w:themeColor="text1"/>
          <w:sz w:val="22"/>
          <w:szCs w:val="22"/>
        </w:rPr>
        <w:t>do realizacji zamówienia (tj. osoba prowadząca szkolenie)</w:t>
      </w:r>
      <w:r w:rsidRPr="00933BCA">
        <w:rPr>
          <w:rFonts w:ascii="Calibri" w:hAnsi="Calibri" w:cs="Calibri"/>
          <w:i/>
          <w:color w:val="000000" w:themeColor="text1"/>
          <w:sz w:val="22"/>
          <w:szCs w:val="22"/>
        </w:rPr>
        <w:t>”</w:t>
      </w:r>
      <w:r w:rsidRPr="005F4C22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Pr="005F4C22">
        <w:rPr>
          <w:rFonts w:ascii="Calibri" w:hAnsi="Calibri" w:cs="Calibri"/>
          <w:i/>
          <w:color w:val="000000" w:themeColor="text1"/>
          <w:sz w:val="22"/>
          <w:szCs w:val="22"/>
        </w:rPr>
        <w:t>otrzyma 0 pkt.</w:t>
      </w:r>
    </w:p>
    <w:p w14:paraId="07161CA1" w14:textId="77777777" w:rsidR="00D348BF" w:rsidRDefault="00D348BF" w:rsidP="00230DEC">
      <w:pPr>
        <w:suppressAutoHyphens/>
        <w:jc w:val="both"/>
        <w:rPr>
          <w:rFonts w:ascii="Calibri" w:hAnsi="Calibri" w:cs="Calibri"/>
          <w:color w:val="000000" w:themeColor="text1"/>
          <w:sz w:val="22"/>
          <w:szCs w:val="22"/>
        </w:rPr>
      </w:pPr>
    </w:p>
    <w:p w14:paraId="7655116B" w14:textId="77777777" w:rsidR="00A81D37" w:rsidRPr="00230DEC" w:rsidRDefault="00A81D37" w:rsidP="00230DEC">
      <w:pPr>
        <w:suppressAutoHyphens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3F6981">
        <w:rPr>
          <w:rFonts w:asciiTheme="minorHAnsi" w:hAnsiTheme="minorHAnsi" w:cstheme="minorHAnsi"/>
          <w:b/>
          <w:sz w:val="22"/>
          <w:szCs w:val="22"/>
        </w:rPr>
        <w:t>OŚWIADCZENIA:</w:t>
      </w:r>
    </w:p>
    <w:p w14:paraId="388A3A45" w14:textId="77777777" w:rsidR="00A81D37" w:rsidRPr="003F6981" w:rsidRDefault="00A81D37" w:rsidP="00A81D37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3F6981">
        <w:rPr>
          <w:rFonts w:asciiTheme="minorHAnsi" w:hAnsiTheme="minorHAnsi" w:cstheme="minorHAnsi"/>
          <w:b/>
          <w:sz w:val="22"/>
          <w:szCs w:val="22"/>
        </w:rPr>
        <w:t>Ja (my) niżej podpisany(i) oświadczam(y), że:</w:t>
      </w:r>
    </w:p>
    <w:p w14:paraId="29EA4169" w14:textId="77777777" w:rsidR="00A81D37" w:rsidRPr="003F6981" w:rsidRDefault="00A81D37" w:rsidP="00345235">
      <w:pPr>
        <w:numPr>
          <w:ilvl w:val="0"/>
          <w:numId w:val="1"/>
        </w:numPr>
        <w:suppressAutoHyphens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3F6981">
        <w:rPr>
          <w:rFonts w:asciiTheme="minorHAnsi" w:hAnsiTheme="minorHAnsi" w:cstheme="minorHAnsi"/>
          <w:sz w:val="22"/>
          <w:szCs w:val="22"/>
        </w:rPr>
        <w:t xml:space="preserve">Zapoznałem(liśmy) się z SWZ (w tym ze wzorem umowy i opisem przedmiotu zamówienia) </w:t>
      </w:r>
      <w:r w:rsidR="00874844">
        <w:rPr>
          <w:rFonts w:asciiTheme="minorHAnsi" w:hAnsiTheme="minorHAnsi" w:cstheme="minorHAnsi"/>
          <w:sz w:val="22"/>
          <w:szCs w:val="22"/>
        </w:rPr>
        <w:br/>
      </w:r>
      <w:r w:rsidRPr="003F6981">
        <w:rPr>
          <w:rFonts w:asciiTheme="minorHAnsi" w:hAnsiTheme="minorHAnsi" w:cstheme="minorHAnsi"/>
          <w:sz w:val="22"/>
          <w:szCs w:val="22"/>
        </w:rPr>
        <w:t>i nie wnoszę(wnosimy) do niego zastrzeżeń oraz przyjmuję(</w:t>
      </w:r>
      <w:proofErr w:type="spellStart"/>
      <w:r w:rsidRPr="003F6981">
        <w:rPr>
          <w:rFonts w:asciiTheme="minorHAnsi" w:hAnsiTheme="minorHAnsi" w:cstheme="minorHAnsi"/>
          <w:sz w:val="22"/>
          <w:szCs w:val="22"/>
        </w:rPr>
        <w:t>emy</w:t>
      </w:r>
      <w:proofErr w:type="spellEnd"/>
      <w:r w:rsidRPr="003F6981">
        <w:rPr>
          <w:rFonts w:asciiTheme="minorHAnsi" w:hAnsiTheme="minorHAnsi" w:cstheme="minorHAnsi"/>
          <w:sz w:val="22"/>
          <w:szCs w:val="22"/>
        </w:rPr>
        <w:t>) warunki w nim zawarte;</w:t>
      </w:r>
    </w:p>
    <w:p w14:paraId="1ADC128B" w14:textId="77777777" w:rsidR="00A81D37" w:rsidRPr="003F6981" w:rsidRDefault="00A81D37" w:rsidP="00345235">
      <w:pPr>
        <w:numPr>
          <w:ilvl w:val="0"/>
          <w:numId w:val="1"/>
        </w:numPr>
        <w:suppressAutoHyphens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3F6981">
        <w:rPr>
          <w:rFonts w:asciiTheme="minorHAnsi" w:hAnsiTheme="minorHAnsi" w:cstheme="minorHAnsi"/>
          <w:sz w:val="22"/>
          <w:szCs w:val="22"/>
        </w:rPr>
        <w:t>Gwarantuję(</w:t>
      </w:r>
      <w:proofErr w:type="spellStart"/>
      <w:r w:rsidRPr="003F6981">
        <w:rPr>
          <w:rFonts w:asciiTheme="minorHAnsi" w:hAnsiTheme="minorHAnsi" w:cstheme="minorHAnsi"/>
          <w:sz w:val="22"/>
          <w:szCs w:val="22"/>
        </w:rPr>
        <w:t>emy</w:t>
      </w:r>
      <w:proofErr w:type="spellEnd"/>
      <w:r w:rsidRPr="003F6981">
        <w:rPr>
          <w:rFonts w:asciiTheme="minorHAnsi" w:hAnsiTheme="minorHAnsi" w:cstheme="minorHAnsi"/>
          <w:sz w:val="22"/>
          <w:szCs w:val="22"/>
        </w:rPr>
        <w:t>) wykonanie niniejszego zamówienia zgodnie z treścią SWZ, wyjaśnieniami do SWZ oraz wprowadzonymi do niego zmianami;</w:t>
      </w:r>
    </w:p>
    <w:p w14:paraId="07C01738" w14:textId="77777777" w:rsidR="00A81D37" w:rsidRPr="003F6981" w:rsidRDefault="00A81D37" w:rsidP="00345235">
      <w:pPr>
        <w:numPr>
          <w:ilvl w:val="0"/>
          <w:numId w:val="1"/>
        </w:numPr>
        <w:suppressAutoHyphens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3F6981">
        <w:rPr>
          <w:rFonts w:asciiTheme="minorHAnsi" w:hAnsiTheme="minorHAnsi" w:cstheme="minorHAnsi"/>
          <w:sz w:val="22"/>
          <w:szCs w:val="22"/>
        </w:rPr>
        <w:t>W przypadku uznania mojej(naszej) oferty za najkorzystniejszą zobowiązuję(</w:t>
      </w:r>
      <w:proofErr w:type="spellStart"/>
      <w:r w:rsidRPr="003F6981">
        <w:rPr>
          <w:rFonts w:asciiTheme="minorHAnsi" w:hAnsiTheme="minorHAnsi" w:cstheme="minorHAnsi"/>
          <w:sz w:val="22"/>
          <w:szCs w:val="22"/>
        </w:rPr>
        <w:t>emy</w:t>
      </w:r>
      <w:proofErr w:type="spellEnd"/>
      <w:r w:rsidRPr="003F6981">
        <w:rPr>
          <w:rFonts w:asciiTheme="minorHAnsi" w:hAnsiTheme="minorHAnsi" w:cstheme="minorHAnsi"/>
          <w:sz w:val="22"/>
          <w:szCs w:val="22"/>
        </w:rPr>
        <w:t>) się zawrzeć umowę w miejscu i terminie wskazanym przez Zamawiającego oraz dopełnić wszelkich obowiązków wynikających z jej zawarcia;</w:t>
      </w:r>
    </w:p>
    <w:p w14:paraId="6F478613" w14:textId="77777777" w:rsidR="00A81D37" w:rsidRPr="003F6981" w:rsidRDefault="00A81D37" w:rsidP="00345235">
      <w:pPr>
        <w:numPr>
          <w:ilvl w:val="0"/>
          <w:numId w:val="1"/>
        </w:numPr>
        <w:suppressAutoHyphens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3F6981">
        <w:rPr>
          <w:rFonts w:asciiTheme="minorHAnsi" w:hAnsiTheme="minorHAnsi" w:cstheme="minorHAnsi"/>
          <w:sz w:val="22"/>
          <w:szCs w:val="22"/>
        </w:rPr>
        <w:t>Uważam(y) się za związanego(</w:t>
      </w:r>
      <w:proofErr w:type="spellStart"/>
      <w:r w:rsidRPr="003F6981">
        <w:rPr>
          <w:rFonts w:asciiTheme="minorHAnsi" w:hAnsiTheme="minorHAnsi" w:cstheme="minorHAnsi"/>
          <w:sz w:val="22"/>
          <w:szCs w:val="22"/>
        </w:rPr>
        <w:t>ych</w:t>
      </w:r>
      <w:proofErr w:type="spellEnd"/>
      <w:r w:rsidRPr="003F6981">
        <w:rPr>
          <w:rFonts w:asciiTheme="minorHAnsi" w:hAnsiTheme="minorHAnsi" w:cstheme="minorHAnsi"/>
          <w:sz w:val="22"/>
          <w:szCs w:val="22"/>
        </w:rPr>
        <w:t>) niniejszą ofertą zgodnie z zapisami SWZ,</w:t>
      </w:r>
    </w:p>
    <w:p w14:paraId="25EF72BA" w14:textId="77777777" w:rsidR="00A81D37" w:rsidRPr="003F6981" w:rsidRDefault="00A81D37" w:rsidP="00345235">
      <w:pPr>
        <w:numPr>
          <w:ilvl w:val="0"/>
          <w:numId w:val="1"/>
        </w:numPr>
        <w:suppressAutoHyphens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3F6981">
        <w:rPr>
          <w:rFonts w:asciiTheme="minorHAnsi" w:hAnsiTheme="minorHAnsi" w:cstheme="minorHAnsi"/>
          <w:sz w:val="22"/>
          <w:szCs w:val="22"/>
        </w:rPr>
        <w:t>Akceptuję(my), iż zapłata za zrealizowanie zamówienia następować będzie na zasadach opisanych we wzorze umowy,</w:t>
      </w:r>
    </w:p>
    <w:p w14:paraId="6E110BBB" w14:textId="77777777" w:rsidR="00A81D37" w:rsidRPr="003F6981" w:rsidRDefault="00A81D37" w:rsidP="00345235">
      <w:pPr>
        <w:numPr>
          <w:ilvl w:val="0"/>
          <w:numId w:val="1"/>
        </w:numPr>
        <w:suppressAutoHyphens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3F6981">
        <w:rPr>
          <w:rFonts w:asciiTheme="minorHAnsi" w:hAnsiTheme="minorHAnsi" w:cstheme="minorHAnsi"/>
          <w:sz w:val="22"/>
          <w:szCs w:val="22"/>
        </w:rPr>
        <w:t>Oświadczam(y), że wszystkie informacje podane w załączonych do oferty oświadczeniach są aktualne i zgodne z prawdą oraz zostały przedstawione z pełną świadomością konsekwencji wprowadzenia Zamawiającego w błąd przy przedstawieniu informacji.</w:t>
      </w:r>
    </w:p>
    <w:p w14:paraId="1EFBEDB0" w14:textId="77777777" w:rsidR="009746A6" w:rsidRPr="009746A6" w:rsidRDefault="00A81D37" w:rsidP="009746A6">
      <w:pPr>
        <w:numPr>
          <w:ilvl w:val="0"/>
          <w:numId w:val="1"/>
        </w:numPr>
        <w:suppressAutoHyphens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3F6981">
        <w:rPr>
          <w:rFonts w:asciiTheme="minorHAnsi" w:hAnsiTheme="minorHAnsi" w:cstheme="minorHAnsi"/>
          <w:sz w:val="22"/>
          <w:szCs w:val="22"/>
        </w:rPr>
        <w:t xml:space="preserve">Oświadczam(y), że </w:t>
      </w:r>
      <w:r w:rsidRPr="009746A6">
        <w:rPr>
          <w:rFonts w:ascii="Calibri" w:hAnsi="Calibri" w:cs="Calibri"/>
          <w:sz w:val="22"/>
          <w:szCs w:val="22"/>
        </w:rPr>
        <w:t xml:space="preserve">wypełniłem obowiązki informacyjne przewidziane  w art. 13 lub art. 14 RODO wobec osób fizycznych, od których dane osobowe bezpośrednio lub pośrednio pozyskałem </w:t>
      </w:r>
      <w:r w:rsidR="00874844">
        <w:rPr>
          <w:rFonts w:ascii="Calibri" w:hAnsi="Calibri" w:cs="Calibri"/>
          <w:sz w:val="22"/>
          <w:szCs w:val="22"/>
        </w:rPr>
        <w:br/>
      </w:r>
      <w:r w:rsidRPr="009746A6">
        <w:rPr>
          <w:rFonts w:ascii="Calibri" w:hAnsi="Calibri" w:cs="Calibri"/>
          <w:sz w:val="22"/>
          <w:szCs w:val="22"/>
        </w:rPr>
        <w:t>w celu ubiegania się o udzielenie Zamówienia publicznego w niniejszym postępowaniu.</w:t>
      </w:r>
    </w:p>
    <w:p w14:paraId="41DA2A04" w14:textId="77777777" w:rsidR="009746A6" w:rsidRPr="009746A6" w:rsidRDefault="009746A6" w:rsidP="009746A6">
      <w:pPr>
        <w:numPr>
          <w:ilvl w:val="0"/>
          <w:numId w:val="1"/>
        </w:numPr>
        <w:suppressAutoHyphens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9746A6">
        <w:rPr>
          <w:rFonts w:ascii="Calibri" w:hAnsi="Calibri" w:cs="Calibri"/>
          <w:sz w:val="22"/>
          <w:szCs w:val="22"/>
        </w:rPr>
        <w:t xml:space="preserve">zamierzam(y) powierzyć wykonanie następujących części zamówienia podmiotowi, jako </w:t>
      </w:r>
      <w:r w:rsidRPr="009746A6">
        <w:rPr>
          <w:rFonts w:ascii="Calibri" w:hAnsi="Calibri" w:cs="Calibri"/>
          <w:b/>
          <w:sz w:val="22"/>
          <w:szCs w:val="22"/>
        </w:rPr>
        <w:t>podwykonawcy</w:t>
      </w:r>
      <w:r w:rsidRPr="009746A6">
        <w:rPr>
          <w:rFonts w:ascii="Calibri" w:hAnsi="Calibri" w:cs="Calibri"/>
          <w:sz w:val="22"/>
          <w:szCs w:val="22"/>
        </w:rPr>
        <w:t xml:space="preserve">, </w:t>
      </w:r>
      <w:r w:rsidRPr="009746A6">
        <w:rPr>
          <w:rFonts w:ascii="Calibri" w:hAnsi="Calibri" w:cs="Calibri"/>
          <w:b/>
          <w:sz w:val="22"/>
          <w:szCs w:val="22"/>
          <w:u w:val="single"/>
        </w:rPr>
        <w:t>udostępniającemu swoje zasoby</w:t>
      </w:r>
      <w:r w:rsidR="00230DEC">
        <w:rPr>
          <w:rFonts w:ascii="Calibri" w:hAnsi="Calibri" w:cs="Calibri"/>
          <w:b/>
          <w:sz w:val="22"/>
          <w:szCs w:val="22"/>
          <w:u w:val="single"/>
        </w:rPr>
        <w:t xml:space="preserve"> </w:t>
      </w:r>
      <w:r w:rsidRPr="009746A6">
        <w:rPr>
          <w:rFonts w:ascii="Calibri" w:hAnsi="Calibri" w:cs="Calibri"/>
          <w:b/>
          <w:sz w:val="22"/>
          <w:szCs w:val="22"/>
          <w:u w:val="single"/>
        </w:rPr>
        <w:t xml:space="preserve">w celu spełnienia warunków udziału </w:t>
      </w:r>
      <w:r w:rsidR="00874844">
        <w:rPr>
          <w:rFonts w:ascii="Calibri" w:hAnsi="Calibri" w:cs="Calibri"/>
          <w:b/>
          <w:sz w:val="22"/>
          <w:szCs w:val="22"/>
          <w:u w:val="single"/>
        </w:rPr>
        <w:br/>
      </w:r>
      <w:r w:rsidRPr="009746A6">
        <w:rPr>
          <w:rFonts w:ascii="Calibri" w:hAnsi="Calibri" w:cs="Calibri"/>
          <w:b/>
          <w:sz w:val="22"/>
          <w:szCs w:val="22"/>
          <w:u w:val="single"/>
        </w:rPr>
        <w:t>w postępowaniu</w:t>
      </w:r>
      <w:r w:rsidRPr="009746A6">
        <w:rPr>
          <w:rFonts w:ascii="Calibri" w:hAnsi="Calibri" w:cs="Calibri"/>
          <w:sz w:val="22"/>
          <w:szCs w:val="22"/>
        </w:rPr>
        <w:t>: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2880"/>
        <w:gridCol w:w="5592"/>
      </w:tblGrid>
      <w:tr w:rsidR="009746A6" w:rsidRPr="003F6981" w14:paraId="09764B6F" w14:textId="77777777" w:rsidTr="009746A6">
        <w:trPr>
          <w:trHeight w:val="646"/>
        </w:trPr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  <w:vAlign w:val="center"/>
          </w:tcPr>
          <w:p w14:paraId="698AB451" w14:textId="77777777" w:rsidR="009746A6" w:rsidRPr="003F6981" w:rsidRDefault="009746A6" w:rsidP="009746A6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b/>
              </w:rPr>
            </w:pPr>
            <w:r w:rsidRPr="003F6981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Lp.</w:t>
            </w:r>
          </w:p>
        </w:tc>
        <w:tc>
          <w:tcPr>
            <w:tcW w:w="2880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0934719A" w14:textId="77777777" w:rsidR="009746A6" w:rsidRPr="003F6981" w:rsidRDefault="009746A6" w:rsidP="009746A6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b/>
              </w:rPr>
            </w:pPr>
            <w:r w:rsidRPr="003F6981">
              <w:rPr>
                <w:rFonts w:asciiTheme="minorHAnsi" w:hAnsiTheme="minorHAnsi" w:cstheme="minorHAnsi"/>
                <w:b/>
                <w:sz w:val="22"/>
                <w:szCs w:val="22"/>
              </w:rPr>
              <w:t>Firma podwykonawcy</w:t>
            </w:r>
          </w:p>
        </w:tc>
        <w:tc>
          <w:tcPr>
            <w:tcW w:w="5592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3BF6E32F" w14:textId="77777777" w:rsidR="009746A6" w:rsidRPr="003F6981" w:rsidRDefault="009746A6" w:rsidP="009746A6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b/>
              </w:rPr>
            </w:pPr>
            <w:r w:rsidRPr="003F6981">
              <w:rPr>
                <w:rFonts w:asciiTheme="minorHAnsi" w:hAnsiTheme="minorHAnsi" w:cstheme="minorHAnsi"/>
                <w:b/>
                <w:sz w:val="22"/>
                <w:szCs w:val="22"/>
              </w:rPr>
              <w:t>Część zamówienia</w:t>
            </w:r>
          </w:p>
        </w:tc>
      </w:tr>
      <w:tr w:rsidR="009746A6" w:rsidRPr="003F6981" w14:paraId="28F7698F" w14:textId="77777777" w:rsidTr="009746A6">
        <w:trPr>
          <w:trHeight w:val="621"/>
        </w:trPr>
        <w:tc>
          <w:tcPr>
            <w:tcW w:w="708" w:type="dxa"/>
            <w:tcBorders>
              <w:top w:val="double" w:sz="4" w:space="0" w:color="auto"/>
              <w:left w:val="single" w:sz="12" w:space="0" w:color="auto"/>
            </w:tcBorders>
            <w:vAlign w:val="center"/>
          </w:tcPr>
          <w:p w14:paraId="1A388E22" w14:textId="77777777" w:rsidR="009746A6" w:rsidRPr="003F6981" w:rsidRDefault="009746A6" w:rsidP="009746A6">
            <w:pPr>
              <w:widowControl w:val="0"/>
              <w:spacing w:before="120" w:after="120" w:line="480" w:lineRule="auto"/>
              <w:jc w:val="center"/>
              <w:rPr>
                <w:rFonts w:asciiTheme="minorHAnsi" w:hAnsiTheme="minorHAnsi" w:cstheme="minorHAnsi"/>
              </w:rPr>
            </w:pPr>
            <w:r w:rsidRPr="003F6981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2880" w:type="dxa"/>
            <w:tcBorders>
              <w:top w:val="double" w:sz="4" w:space="0" w:color="auto"/>
            </w:tcBorders>
          </w:tcPr>
          <w:p w14:paraId="06B179A9" w14:textId="77777777" w:rsidR="009746A6" w:rsidRPr="003F6981" w:rsidRDefault="009746A6" w:rsidP="009746A6">
            <w:pPr>
              <w:widowControl w:val="0"/>
              <w:spacing w:line="48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592" w:type="dxa"/>
            <w:tcBorders>
              <w:top w:val="double" w:sz="4" w:space="0" w:color="auto"/>
              <w:right w:val="single" w:sz="12" w:space="0" w:color="auto"/>
            </w:tcBorders>
          </w:tcPr>
          <w:p w14:paraId="6194EA8F" w14:textId="77777777" w:rsidR="009746A6" w:rsidRPr="003F6981" w:rsidRDefault="009746A6" w:rsidP="009746A6">
            <w:pPr>
              <w:widowControl w:val="0"/>
              <w:spacing w:line="48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9746A6" w:rsidRPr="003F6981" w14:paraId="198C8712" w14:textId="77777777" w:rsidTr="009746A6">
        <w:trPr>
          <w:trHeight w:val="425"/>
        </w:trPr>
        <w:tc>
          <w:tcPr>
            <w:tcW w:w="70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6996539" w14:textId="77777777" w:rsidR="009746A6" w:rsidRPr="003F6981" w:rsidRDefault="009746A6" w:rsidP="009746A6">
            <w:pPr>
              <w:widowControl w:val="0"/>
              <w:spacing w:before="120" w:after="120" w:line="480" w:lineRule="auto"/>
              <w:jc w:val="center"/>
              <w:rPr>
                <w:rFonts w:asciiTheme="minorHAnsi" w:hAnsiTheme="minorHAnsi" w:cstheme="minorHAnsi"/>
              </w:rPr>
            </w:pPr>
            <w:r w:rsidRPr="003F6981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880" w:type="dxa"/>
            <w:tcBorders>
              <w:bottom w:val="single" w:sz="12" w:space="0" w:color="auto"/>
            </w:tcBorders>
          </w:tcPr>
          <w:p w14:paraId="35CD001E" w14:textId="77777777" w:rsidR="009746A6" w:rsidRPr="003F6981" w:rsidRDefault="009746A6" w:rsidP="009746A6">
            <w:pPr>
              <w:widowControl w:val="0"/>
              <w:spacing w:line="48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592" w:type="dxa"/>
            <w:tcBorders>
              <w:bottom w:val="single" w:sz="12" w:space="0" w:color="auto"/>
              <w:right w:val="single" w:sz="12" w:space="0" w:color="auto"/>
            </w:tcBorders>
          </w:tcPr>
          <w:p w14:paraId="148A5285" w14:textId="77777777" w:rsidR="009746A6" w:rsidRPr="003F6981" w:rsidRDefault="009746A6" w:rsidP="009746A6">
            <w:pPr>
              <w:widowControl w:val="0"/>
              <w:spacing w:line="48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3F266D58" w14:textId="77777777" w:rsidR="00A81D37" w:rsidRPr="003F6981" w:rsidRDefault="00A81D37" w:rsidP="00345235">
      <w:pPr>
        <w:numPr>
          <w:ilvl w:val="0"/>
          <w:numId w:val="1"/>
        </w:numPr>
        <w:suppressAutoHyphens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3F6981">
        <w:rPr>
          <w:rFonts w:asciiTheme="minorHAnsi" w:hAnsiTheme="minorHAnsi" w:cstheme="minorHAnsi"/>
          <w:sz w:val="22"/>
          <w:szCs w:val="22"/>
        </w:rPr>
        <w:t xml:space="preserve">Zamierzam(y) powierzyć podwykonawcom, na których zdolnościach Wykonawca </w:t>
      </w:r>
      <w:r w:rsidRPr="003F6981">
        <w:rPr>
          <w:rFonts w:asciiTheme="minorHAnsi" w:hAnsiTheme="minorHAnsi" w:cstheme="minorHAnsi"/>
          <w:b/>
          <w:sz w:val="22"/>
          <w:szCs w:val="22"/>
          <w:u w:val="single"/>
        </w:rPr>
        <w:t>nie polega,</w:t>
      </w:r>
      <w:r w:rsidRPr="003F6981">
        <w:rPr>
          <w:rFonts w:asciiTheme="minorHAnsi" w:hAnsiTheme="minorHAnsi" w:cstheme="minorHAnsi"/>
          <w:sz w:val="22"/>
          <w:szCs w:val="22"/>
        </w:rPr>
        <w:t xml:space="preserve"> następujące części zamówienia: 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2880"/>
        <w:gridCol w:w="5592"/>
      </w:tblGrid>
      <w:tr w:rsidR="00A81D37" w:rsidRPr="003F6981" w14:paraId="63E5F5E1" w14:textId="77777777" w:rsidTr="009746A6">
        <w:trPr>
          <w:trHeight w:val="646"/>
        </w:trPr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  <w:vAlign w:val="center"/>
          </w:tcPr>
          <w:p w14:paraId="403D9E76" w14:textId="77777777" w:rsidR="00A81D37" w:rsidRPr="003F6981" w:rsidRDefault="00A81D37" w:rsidP="009746A6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b/>
              </w:rPr>
            </w:pPr>
            <w:r w:rsidRPr="003F6981">
              <w:rPr>
                <w:rFonts w:asciiTheme="minorHAnsi" w:hAnsiTheme="min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2880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16F4F860" w14:textId="77777777" w:rsidR="00A81D37" w:rsidRPr="003F6981" w:rsidRDefault="00A81D37" w:rsidP="009746A6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b/>
              </w:rPr>
            </w:pPr>
            <w:r w:rsidRPr="003F6981">
              <w:rPr>
                <w:rFonts w:asciiTheme="minorHAnsi" w:hAnsiTheme="minorHAnsi" w:cstheme="minorHAnsi"/>
                <w:b/>
                <w:sz w:val="22"/>
                <w:szCs w:val="22"/>
              </w:rPr>
              <w:t>Firma podwykonawcy</w:t>
            </w:r>
          </w:p>
        </w:tc>
        <w:tc>
          <w:tcPr>
            <w:tcW w:w="5592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4EE936BE" w14:textId="77777777" w:rsidR="00A81D37" w:rsidRPr="003F6981" w:rsidRDefault="00A81D37" w:rsidP="009746A6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b/>
              </w:rPr>
            </w:pPr>
            <w:r w:rsidRPr="003F6981">
              <w:rPr>
                <w:rFonts w:asciiTheme="minorHAnsi" w:hAnsiTheme="minorHAnsi" w:cstheme="minorHAnsi"/>
                <w:b/>
                <w:sz w:val="22"/>
                <w:szCs w:val="22"/>
              </w:rPr>
              <w:t>Część zamówienia</w:t>
            </w:r>
          </w:p>
        </w:tc>
      </w:tr>
      <w:tr w:rsidR="00A81D37" w:rsidRPr="003F6981" w14:paraId="312F3BD9" w14:textId="77777777" w:rsidTr="009746A6">
        <w:trPr>
          <w:trHeight w:val="621"/>
        </w:trPr>
        <w:tc>
          <w:tcPr>
            <w:tcW w:w="708" w:type="dxa"/>
            <w:tcBorders>
              <w:top w:val="double" w:sz="4" w:space="0" w:color="auto"/>
              <w:left w:val="single" w:sz="12" w:space="0" w:color="auto"/>
            </w:tcBorders>
            <w:vAlign w:val="center"/>
          </w:tcPr>
          <w:p w14:paraId="0816B74C" w14:textId="77777777" w:rsidR="00A81D37" w:rsidRPr="003F6981" w:rsidRDefault="00A81D37" w:rsidP="009746A6">
            <w:pPr>
              <w:widowControl w:val="0"/>
              <w:spacing w:before="120" w:after="120" w:line="480" w:lineRule="auto"/>
              <w:jc w:val="center"/>
              <w:rPr>
                <w:rFonts w:asciiTheme="minorHAnsi" w:hAnsiTheme="minorHAnsi" w:cstheme="minorHAnsi"/>
              </w:rPr>
            </w:pPr>
            <w:r w:rsidRPr="003F6981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2880" w:type="dxa"/>
            <w:tcBorders>
              <w:top w:val="double" w:sz="4" w:space="0" w:color="auto"/>
            </w:tcBorders>
          </w:tcPr>
          <w:p w14:paraId="6A828A11" w14:textId="77777777" w:rsidR="00A81D37" w:rsidRPr="003F6981" w:rsidRDefault="00A81D37" w:rsidP="009746A6">
            <w:pPr>
              <w:widowControl w:val="0"/>
              <w:spacing w:line="48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592" w:type="dxa"/>
            <w:tcBorders>
              <w:top w:val="double" w:sz="4" w:space="0" w:color="auto"/>
              <w:right w:val="single" w:sz="12" w:space="0" w:color="auto"/>
            </w:tcBorders>
          </w:tcPr>
          <w:p w14:paraId="2CF79581" w14:textId="77777777" w:rsidR="00A81D37" w:rsidRPr="003F6981" w:rsidRDefault="00A81D37" w:rsidP="009746A6">
            <w:pPr>
              <w:widowControl w:val="0"/>
              <w:spacing w:line="48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A81D37" w:rsidRPr="003F6981" w14:paraId="2506DBDE" w14:textId="77777777" w:rsidTr="009746A6">
        <w:trPr>
          <w:trHeight w:val="425"/>
        </w:trPr>
        <w:tc>
          <w:tcPr>
            <w:tcW w:w="70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C17C055" w14:textId="77777777" w:rsidR="00A81D37" w:rsidRPr="003F6981" w:rsidRDefault="00A81D37" w:rsidP="009746A6">
            <w:pPr>
              <w:widowControl w:val="0"/>
              <w:spacing w:before="120" w:after="120" w:line="480" w:lineRule="auto"/>
              <w:jc w:val="center"/>
              <w:rPr>
                <w:rFonts w:asciiTheme="minorHAnsi" w:hAnsiTheme="minorHAnsi" w:cstheme="minorHAnsi"/>
              </w:rPr>
            </w:pPr>
            <w:r w:rsidRPr="003F6981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880" w:type="dxa"/>
            <w:tcBorders>
              <w:bottom w:val="single" w:sz="12" w:space="0" w:color="auto"/>
            </w:tcBorders>
          </w:tcPr>
          <w:p w14:paraId="363A682D" w14:textId="77777777" w:rsidR="00A81D37" w:rsidRPr="003F6981" w:rsidRDefault="00A81D37" w:rsidP="009746A6">
            <w:pPr>
              <w:widowControl w:val="0"/>
              <w:spacing w:line="48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592" w:type="dxa"/>
            <w:tcBorders>
              <w:bottom w:val="single" w:sz="12" w:space="0" w:color="auto"/>
              <w:right w:val="single" w:sz="12" w:space="0" w:color="auto"/>
            </w:tcBorders>
          </w:tcPr>
          <w:p w14:paraId="79BB6461" w14:textId="77777777" w:rsidR="00A81D37" w:rsidRPr="003F6981" w:rsidRDefault="00A81D37" w:rsidP="009746A6">
            <w:pPr>
              <w:widowControl w:val="0"/>
              <w:spacing w:line="48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132DAC97" w14:textId="77777777" w:rsidR="00896AC5" w:rsidRDefault="00A81D37" w:rsidP="00230DEC">
      <w:pPr>
        <w:pStyle w:val="Akapitzlist"/>
        <w:widowControl w:val="0"/>
        <w:numPr>
          <w:ilvl w:val="0"/>
          <w:numId w:val="1"/>
        </w:numPr>
        <w:tabs>
          <w:tab w:val="clear" w:pos="0"/>
        </w:tabs>
        <w:ind w:left="0" w:hanging="426"/>
        <w:contextualSpacing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3F6981">
        <w:rPr>
          <w:rFonts w:asciiTheme="minorHAnsi" w:hAnsiTheme="minorHAnsi" w:cstheme="minorHAnsi"/>
          <w:sz w:val="22"/>
          <w:szCs w:val="22"/>
        </w:rPr>
        <w:t>Na podstawie art. 127 ust. 2 ustawy z dnia 11 września 2019 r. Prawo zamówień publicznych (</w:t>
      </w:r>
      <w:proofErr w:type="spellStart"/>
      <w:r w:rsidRPr="003F6981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3F6981">
        <w:rPr>
          <w:rFonts w:asciiTheme="minorHAnsi" w:hAnsiTheme="minorHAnsi" w:cstheme="minorHAnsi"/>
          <w:sz w:val="22"/>
          <w:szCs w:val="22"/>
        </w:rPr>
        <w:t xml:space="preserve">) </w:t>
      </w:r>
      <w:r w:rsidRPr="003F6981">
        <w:rPr>
          <w:rFonts w:asciiTheme="minorHAnsi" w:hAnsiTheme="minorHAnsi" w:cstheme="minorHAnsi"/>
          <w:sz w:val="22"/>
          <w:szCs w:val="22"/>
          <w:u w:val="single"/>
        </w:rPr>
        <w:t>wskazuję</w:t>
      </w:r>
      <w:r w:rsidRPr="003F6981">
        <w:rPr>
          <w:rFonts w:asciiTheme="minorHAnsi" w:hAnsiTheme="minorHAnsi" w:cstheme="minorHAnsi"/>
          <w:sz w:val="22"/>
          <w:szCs w:val="22"/>
        </w:rPr>
        <w:t xml:space="preserve"> nazwę i numer postępowania (oznaczenie sprawy) o udzielenie zamówienia publicznego oraz </w:t>
      </w:r>
      <w:r w:rsidRPr="003F6981">
        <w:rPr>
          <w:rFonts w:asciiTheme="minorHAnsi" w:hAnsiTheme="minorHAnsi" w:cstheme="minorHAnsi"/>
          <w:sz w:val="22"/>
          <w:szCs w:val="22"/>
          <w:u w:val="single"/>
        </w:rPr>
        <w:t>podmiotowe środki dowodowe, które znajdują się w posiadaniu Zamawiającego</w:t>
      </w:r>
      <w:r w:rsidRPr="003F6981">
        <w:rPr>
          <w:rFonts w:asciiTheme="minorHAnsi" w:hAnsiTheme="minorHAnsi" w:cstheme="minorHAnsi"/>
          <w:sz w:val="22"/>
          <w:szCs w:val="22"/>
        </w:rPr>
        <w:t xml:space="preserve">, </w:t>
      </w:r>
      <w:r w:rsidR="00352CE5">
        <w:rPr>
          <w:rFonts w:asciiTheme="minorHAnsi" w:hAnsiTheme="minorHAnsi" w:cstheme="minorHAnsi"/>
          <w:sz w:val="22"/>
          <w:szCs w:val="22"/>
        </w:rPr>
        <w:br/>
      </w:r>
      <w:r w:rsidRPr="003F6981">
        <w:rPr>
          <w:rFonts w:asciiTheme="minorHAnsi" w:hAnsiTheme="minorHAnsi" w:cstheme="minorHAnsi"/>
          <w:sz w:val="22"/>
          <w:szCs w:val="22"/>
        </w:rPr>
        <w:t xml:space="preserve">w szczególności oświadczenia lub dokumenty, o których mowa w § 6 - 9 Rozporządzenia Ministra Rozwoju, Pracy i Technologii z dnia 23 grudnia 2020 r. w sprawie podmiotowych środków dowodowych oraz innych dokumentów lub oświadczeń, jakich może żądać zamawiający od wykonawcy, przechowywane przez Zamawiającego zgodnie z art. 78 ust. 1 ustawy </w:t>
      </w:r>
      <w:proofErr w:type="spellStart"/>
      <w:r w:rsidRPr="003F6981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3F6981">
        <w:rPr>
          <w:rFonts w:asciiTheme="minorHAnsi" w:hAnsiTheme="minorHAnsi" w:cstheme="minorHAnsi"/>
          <w:sz w:val="22"/>
          <w:szCs w:val="22"/>
        </w:rPr>
        <w:t xml:space="preserve">, </w:t>
      </w:r>
      <w:r w:rsidRPr="003F6981">
        <w:rPr>
          <w:rFonts w:asciiTheme="minorHAnsi" w:hAnsiTheme="minorHAnsi" w:cstheme="minorHAnsi"/>
          <w:sz w:val="22"/>
          <w:szCs w:val="22"/>
          <w:u w:val="single"/>
        </w:rPr>
        <w:t xml:space="preserve">w celu potwierdzenia okoliczności, o których mowa  w art. 273 ust. 1 ustawy </w:t>
      </w:r>
      <w:proofErr w:type="spellStart"/>
      <w:r w:rsidRPr="003F6981">
        <w:rPr>
          <w:rFonts w:asciiTheme="minorHAnsi" w:hAnsiTheme="minorHAnsi" w:cstheme="minorHAnsi"/>
          <w:sz w:val="22"/>
          <w:szCs w:val="22"/>
          <w:u w:val="single"/>
        </w:rPr>
        <w:t>Pzp</w:t>
      </w:r>
      <w:proofErr w:type="spellEnd"/>
      <w:r w:rsidRPr="003F6981">
        <w:rPr>
          <w:rFonts w:asciiTheme="minorHAnsi" w:hAnsiTheme="minorHAnsi" w:cstheme="minorHAnsi"/>
          <w:sz w:val="22"/>
          <w:szCs w:val="22"/>
          <w:u w:val="single"/>
        </w:rPr>
        <w:t xml:space="preserve"> i potwierdzam ich prawidłowość i aktualność.</w:t>
      </w:r>
    </w:p>
    <w:p w14:paraId="5A42E7A2" w14:textId="77777777" w:rsidR="00874844" w:rsidRPr="00896AC5" w:rsidRDefault="00A81D37" w:rsidP="00896AC5">
      <w:pPr>
        <w:pStyle w:val="Akapitzlist"/>
        <w:widowControl w:val="0"/>
        <w:ind w:left="0"/>
        <w:contextualSpacing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896AC5">
        <w:rPr>
          <w:rFonts w:asciiTheme="minorHAnsi" w:hAnsiTheme="minorHAnsi" w:cstheme="minorHAnsi"/>
          <w:sz w:val="18"/>
          <w:szCs w:val="18"/>
        </w:rPr>
        <w:t>(należy wypełnić, jeżeli oświadczenia lub dokumenty, o których mowa w § 6-9</w:t>
      </w:r>
      <w:r w:rsidRPr="00896AC5">
        <w:rPr>
          <w:rFonts w:asciiTheme="minorHAnsi" w:hAnsiTheme="minorHAnsi" w:cstheme="minorHAnsi"/>
          <w:i/>
          <w:sz w:val="18"/>
          <w:szCs w:val="18"/>
        </w:rPr>
        <w:t xml:space="preserve"> Rozporządzenia Ministra Rozwoju, Pracy i Technologii z dnia 23 grudnia 2020 r. w sprawie podmiotowych środków dowodowych oraz innych dokumentów lub oświadczeń, jakich może żądać zamawiający od wykonawcy, </w:t>
      </w:r>
      <w:r w:rsidRPr="00896AC5">
        <w:rPr>
          <w:rFonts w:asciiTheme="minorHAnsi" w:hAnsiTheme="minorHAnsi" w:cstheme="minorHAnsi"/>
          <w:sz w:val="18"/>
          <w:szCs w:val="18"/>
        </w:rPr>
        <w:t xml:space="preserve">znajdują się w posiadaniu Zamawiającego, w szczególności oświadczenia lub dokumenty przechowywane przez zamawiającego zgodnie z art. 78 ust. 1 </w:t>
      </w:r>
      <w:proofErr w:type="spellStart"/>
      <w:r w:rsidRPr="00896AC5">
        <w:rPr>
          <w:rFonts w:asciiTheme="minorHAnsi" w:hAnsiTheme="minorHAnsi" w:cstheme="minorHAnsi"/>
          <w:sz w:val="18"/>
          <w:szCs w:val="18"/>
        </w:rPr>
        <w:t>Pzp</w:t>
      </w:r>
      <w:proofErr w:type="spellEnd"/>
      <w:r w:rsidRPr="00896AC5">
        <w:rPr>
          <w:rFonts w:asciiTheme="minorHAnsi" w:hAnsiTheme="minorHAnsi" w:cstheme="minorHAnsi"/>
          <w:sz w:val="18"/>
          <w:szCs w:val="18"/>
        </w:rPr>
        <w:t>)</w:t>
      </w:r>
    </w:p>
    <w:p w14:paraId="53BD1654" w14:textId="77777777" w:rsidR="00874844" w:rsidRPr="003F6981" w:rsidRDefault="00874844" w:rsidP="00A81D37">
      <w:pPr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tblInd w:w="5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9"/>
        <w:gridCol w:w="2835"/>
        <w:gridCol w:w="3508"/>
      </w:tblGrid>
      <w:tr w:rsidR="00A81D37" w:rsidRPr="003F6981" w14:paraId="2136879A" w14:textId="77777777" w:rsidTr="009746A6">
        <w:tc>
          <w:tcPr>
            <w:tcW w:w="2409" w:type="dxa"/>
            <w:shd w:val="clear" w:color="auto" w:fill="auto"/>
            <w:vAlign w:val="center"/>
          </w:tcPr>
          <w:p w14:paraId="180E849C" w14:textId="77777777" w:rsidR="00A81D37" w:rsidRPr="003F6981" w:rsidRDefault="00A81D37" w:rsidP="009746A6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F6981">
              <w:rPr>
                <w:rFonts w:asciiTheme="minorHAnsi" w:hAnsiTheme="minorHAnsi" w:cstheme="minorHAnsi"/>
                <w:b/>
                <w:sz w:val="18"/>
                <w:szCs w:val="18"/>
              </w:rPr>
              <w:t>Nazwa postępowania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0022453" w14:textId="77777777" w:rsidR="00A81D37" w:rsidRPr="003F6981" w:rsidRDefault="00A81D37" w:rsidP="009746A6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F6981">
              <w:rPr>
                <w:rFonts w:asciiTheme="minorHAnsi" w:hAnsiTheme="minorHAnsi" w:cstheme="minorHAnsi"/>
                <w:b/>
                <w:sz w:val="18"/>
                <w:szCs w:val="18"/>
              </w:rPr>
              <w:t>Numer postępowania</w:t>
            </w:r>
            <w:r w:rsidRPr="003F6981">
              <w:rPr>
                <w:rFonts w:asciiTheme="minorHAnsi" w:hAnsiTheme="minorHAnsi" w:cstheme="minorHAnsi"/>
                <w:sz w:val="18"/>
                <w:szCs w:val="18"/>
              </w:rPr>
              <w:t xml:space="preserve"> (oznaczenie sprawy, do której dokumenty zostały dołączone)</w:t>
            </w:r>
          </w:p>
        </w:tc>
        <w:tc>
          <w:tcPr>
            <w:tcW w:w="3508" w:type="dxa"/>
            <w:shd w:val="clear" w:color="auto" w:fill="auto"/>
            <w:vAlign w:val="center"/>
          </w:tcPr>
          <w:p w14:paraId="6D383AD9" w14:textId="77777777" w:rsidR="00A81D37" w:rsidRPr="003F6981" w:rsidRDefault="00A81D37" w:rsidP="009746A6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F6981">
              <w:rPr>
                <w:rFonts w:asciiTheme="minorHAnsi" w:hAnsiTheme="minorHAnsi" w:cstheme="minorHAnsi"/>
                <w:b/>
                <w:sz w:val="18"/>
                <w:szCs w:val="18"/>
              </w:rPr>
              <w:t>Rodzaj oświadczeń lub dokumentów (</w:t>
            </w:r>
            <w:r w:rsidRPr="003F6981">
              <w:rPr>
                <w:rFonts w:asciiTheme="minorHAnsi" w:hAnsiTheme="minorHAnsi" w:cstheme="minorHAnsi"/>
                <w:i/>
                <w:sz w:val="18"/>
                <w:szCs w:val="18"/>
              </w:rPr>
              <w:t>znajdujących się w posiadaniu zamawiającego).</w:t>
            </w:r>
            <w:r w:rsidRPr="003F6981">
              <w:rPr>
                <w:rFonts w:asciiTheme="minorHAnsi" w:hAnsiTheme="minorHAnsi" w:cstheme="minorHAnsi"/>
                <w:b/>
                <w:sz w:val="18"/>
                <w:szCs w:val="18"/>
                <w:vertAlign w:val="superscript"/>
              </w:rPr>
              <w:t xml:space="preserve"> </w:t>
            </w:r>
            <w:r w:rsidRPr="003F6981">
              <w:rPr>
                <w:rFonts w:asciiTheme="minorHAnsi" w:hAnsiTheme="minorHAnsi" w:cstheme="minorHAnsi"/>
                <w:b/>
                <w:sz w:val="18"/>
                <w:szCs w:val="18"/>
                <w:vertAlign w:val="superscript"/>
              </w:rPr>
              <w:footnoteReference w:id="2"/>
            </w:r>
          </w:p>
        </w:tc>
      </w:tr>
      <w:tr w:rsidR="00A81D37" w:rsidRPr="003F6981" w14:paraId="2FBFD213" w14:textId="77777777" w:rsidTr="009746A6">
        <w:tc>
          <w:tcPr>
            <w:tcW w:w="2409" w:type="dxa"/>
            <w:shd w:val="clear" w:color="auto" w:fill="auto"/>
          </w:tcPr>
          <w:p w14:paraId="43FCEE72" w14:textId="77777777" w:rsidR="00A81D37" w:rsidRPr="003F6981" w:rsidRDefault="00A81D37" w:rsidP="009746A6">
            <w:pPr>
              <w:widowControl w:val="0"/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9545A8A" w14:textId="77777777" w:rsidR="00A81D37" w:rsidRPr="003F6981" w:rsidRDefault="00A81D37" w:rsidP="009746A6">
            <w:pPr>
              <w:widowControl w:val="0"/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42232C8" w14:textId="77777777" w:rsidR="00A81D37" w:rsidRPr="003F6981" w:rsidRDefault="00A81D37" w:rsidP="009746A6">
            <w:pPr>
              <w:widowControl w:val="0"/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</w:tcPr>
          <w:p w14:paraId="7F02E38A" w14:textId="77777777" w:rsidR="00A81D37" w:rsidRPr="003F6981" w:rsidRDefault="00A81D37" w:rsidP="009746A6">
            <w:pPr>
              <w:widowControl w:val="0"/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508" w:type="dxa"/>
            <w:shd w:val="clear" w:color="auto" w:fill="auto"/>
          </w:tcPr>
          <w:p w14:paraId="2CE030E0" w14:textId="77777777" w:rsidR="00A81D37" w:rsidRPr="003F6981" w:rsidRDefault="00A81D37" w:rsidP="009746A6">
            <w:pPr>
              <w:widowControl w:val="0"/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6CEAEE6D" w14:textId="77777777" w:rsidR="00A81D37" w:rsidRPr="003F6981" w:rsidRDefault="00A81D37" w:rsidP="00A81D37">
      <w:pPr>
        <w:rPr>
          <w:rFonts w:asciiTheme="minorHAnsi" w:hAnsiTheme="minorHAnsi" w:cstheme="minorHAnsi"/>
          <w:sz w:val="20"/>
          <w:szCs w:val="20"/>
        </w:rPr>
      </w:pPr>
    </w:p>
    <w:p w14:paraId="0BC9CF66" w14:textId="77777777" w:rsidR="00A81D37" w:rsidRPr="003F6981" w:rsidRDefault="00A81D37" w:rsidP="00345235">
      <w:pPr>
        <w:numPr>
          <w:ilvl w:val="0"/>
          <w:numId w:val="1"/>
        </w:numPr>
        <w:tabs>
          <w:tab w:val="clear" w:pos="0"/>
        </w:tabs>
        <w:suppressAutoHyphens/>
        <w:spacing w:line="276" w:lineRule="auto"/>
        <w:ind w:left="284" w:hanging="426"/>
        <w:jc w:val="both"/>
        <w:rPr>
          <w:rFonts w:asciiTheme="minorHAnsi" w:hAnsiTheme="minorHAnsi" w:cstheme="minorHAnsi"/>
          <w:b/>
          <w:color w:val="000000"/>
          <w:szCs w:val="22"/>
        </w:rPr>
      </w:pPr>
      <w:r w:rsidRPr="003F6981">
        <w:rPr>
          <w:rFonts w:asciiTheme="minorHAnsi" w:hAnsiTheme="minorHAnsi" w:cstheme="minorHAnsi"/>
          <w:b/>
          <w:color w:val="000000"/>
          <w:szCs w:val="22"/>
        </w:rPr>
        <w:t>Wykonawca jest</w:t>
      </w:r>
      <w:r w:rsidRPr="003F6981">
        <w:rPr>
          <w:rFonts w:asciiTheme="minorHAnsi" w:hAnsiTheme="minorHAnsi" w:cstheme="minorHAnsi"/>
          <w:color w:val="000000"/>
          <w:szCs w:val="22"/>
        </w:rPr>
        <w:t>:</w:t>
      </w:r>
      <w:r w:rsidRPr="003F6981">
        <w:rPr>
          <w:rFonts w:asciiTheme="minorHAnsi" w:hAnsiTheme="minorHAnsi" w:cstheme="minorHAnsi"/>
          <w:b/>
          <w:color w:val="000000"/>
          <w:szCs w:val="22"/>
        </w:rPr>
        <w:t xml:space="preserve"> </w:t>
      </w:r>
    </w:p>
    <w:p w14:paraId="58264303" w14:textId="77777777" w:rsidR="00A81D37" w:rsidRPr="003F6981" w:rsidRDefault="00A81D37" w:rsidP="006A5CA8">
      <w:pPr>
        <w:numPr>
          <w:ilvl w:val="0"/>
          <w:numId w:val="4"/>
        </w:numPr>
        <w:tabs>
          <w:tab w:val="center" w:pos="-2127"/>
        </w:tabs>
        <w:ind w:left="993" w:hanging="426"/>
        <w:jc w:val="both"/>
        <w:rPr>
          <w:rFonts w:asciiTheme="minorHAnsi" w:hAnsiTheme="minorHAnsi" w:cstheme="minorHAnsi"/>
          <w:color w:val="000000"/>
          <w:sz w:val="36"/>
          <w:szCs w:val="36"/>
        </w:rPr>
      </w:pPr>
      <w:r w:rsidRPr="003F6981">
        <w:rPr>
          <w:rFonts w:asciiTheme="minorHAnsi" w:hAnsiTheme="minorHAnsi" w:cstheme="minorHAnsi"/>
          <w:color w:val="000000"/>
          <w:sz w:val="44"/>
          <w:szCs w:val="44"/>
          <w:vertAlign w:val="superscript"/>
        </w:rPr>
        <w:t>*</w:t>
      </w:r>
      <w:r w:rsidRPr="003F6981">
        <w:rPr>
          <w:rFonts w:asciiTheme="minorHAnsi" w:hAnsiTheme="minorHAnsi" w:cstheme="minorHAnsi"/>
          <w:color w:val="000000"/>
          <w:sz w:val="36"/>
          <w:szCs w:val="36"/>
          <w:vertAlign w:val="superscript"/>
        </w:rPr>
        <w:t xml:space="preserve">   </w:t>
      </w:r>
      <w:r w:rsidRPr="003F6981">
        <w:rPr>
          <w:rFonts w:asciiTheme="minorHAnsi" w:hAnsiTheme="minorHAnsi" w:cstheme="minorHAnsi"/>
          <w:color w:val="000000"/>
        </w:rPr>
        <w:t>mikroprzedsiębiorstwem</w:t>
      </w:r>
      <w:r w:rsidRPr="003F6981">
        <w:rPr>
          <w:rFonts w:asciiTheme="minorHAnsi" w:hAnsiTheme="minorHAnsi" w:cstheme="minorHAnsi"/>
          <w:color w:val="000000"/>
          <w:sz w:val="36"/>
          <w:szCs w:val="36"/>
        </w:rPr>
        <w:t xml:space="preserve"> </w:t>
      </w:r>
      <w:r w:rsidRPr="003F6981">
        <w:rPr>
          <w:rFonts w:asciiTheme="minorHAnsi" w:hAnsiTheme="minorHAnsi" w:cstheme="minorHAnsi"/>
          <w:color w:val="000000"/>
          <w:sz w:val="36"/>
          <w:szCs w:val="36"/>
          <w:vertAlign w:val="superscript"/>
        </w:rPr>
        <w:t xml:space="preserve"> </w:t>
      </w:r>
    </w:p>
    <w:p w14:paraId="4EE5A474" w14:textId="77777777" w:rsidR="00A81D37" w:rsidRPr="003F6981" w:rsidRDefault="00A81D37" w:rsidP="006A5CA8">
      <w:pPr>
        <w:numPr>
          <w:ilvl w:val="0"/>
          <w:numId w:val="4"/>
        </w:numPr>
        <w:tabs>
          <w:tab w:val="center" w:pos="-2127"/>
        </w:tabs>
        <w:ind w:left="993" w:hanging="426"/>
        <w:jc w:val="both"/>
        <w:rPr>
          <w:rFonts w:asciiTheme="minorHAnsi" w:hAnsiTheme="minorHAnsi" w:cstheme="minorHAnsi"/>
          <w:color w:val="000000"/>
          <w:sz w:val="36"/>
          <w:szCs w:val="36"/>
        </w:rPr>
      </w:pPr>
      <w:r w:rsidRPr="003F6981">
        <w:rPr>
          <w:rFonts w:asciiTheme="minorHAnsi" w:hAnsiTheme="minorHAnsi" w:cstheme="minorHAnsi"/>
          <w:color w:val="000000"/>
          <w:sz w:val="44"/>
          <w:szCs w:val="44"/>
          <w:vertAlign w:val="superscript"/>
        </w:rPr>
        <w:t>*</w:t>
      </w:r>
      <w:r w:rsidRPr="003F6981">
        <w:rPr>
          <w:rFonts w:asciiTheme="minorHAnsi" w:hAnsiTheme="minorHAnsi" w:cstheme="minorHAnsi"/>
          <w:color w:val="000000"/>
          <w:sz w:val="36"/>
          <w:szCs w:val="36"/>
          <w:vertAlign w:val="superscript"/>
        </w:rPr>
        <w:t xml:space="preserve">   </w:t>
      </w:r>
      <w:r w:rsidRPr="003F6981">
        <w:rPr>
          <w:rFonts w:asciiTheme="minorHAnsi" w:hAnsiTheme="minorHAnsi" w:cstheme="minorHAnsi"/>
          <w:color w:val="000000"/>
        </w:rPr>
        <w:t xml:space="preserve">małym przedsiębiorstwem </w:t>
      </w:r>
      <w:r w:rsidRPr="003F6981">
        <w:rPr>
          <w:rFonts w:asciiTheme="minorHAnsi" w:hAnsiTheme="minorHAnsi" w:cstheme="minorHAnsi"/>
          <w:color w:val="000000"/>
          <w:sz w:val="36"/>
          <w:szCs w:val="36"/>
        </w:rPr>
        <w:t xml:space="preserve"> </w:t>
      </w:r>
      <w:r w:rsidRPr="003F6981">
        <w:rPr>
          <w:rFonts w:asciiTheme="minorHAnsi" w:hAnsiTheme="minorHAnsi" w:cstheme="minorHAnsi"/>
          <w:color w:val="000000"/>
          <w:sz w:val="36"/>
          <w:szCs w:val="36"/>
          <w:vertAlign w:val="superscript"/>
        </w:rPr>
        <w:t xml:space="preserve"> </w:t>
      </w:r>
    </w:p>
    <w:p w14:paraId="5AE2D23A" w14:textId="77777777" w:rsidR="00A81D37" w:rsidRPr="003F6981" w:rsidRDefault="00A81D37" w:rsidP="006A5CA8">
      <w:pPr>
        <w:numPr>
          <w:ilvl w:val="0"/>
          <w:numId w:val="4"/>
        </w:numPr>
        <w:tabs>
          <w:tab w:val="center" w:pos="-2127"/>
        </w:tabs>
        <w:ind w:left="993" w:hanging="426"/>
        <w:jc w:val="both"/>
        <w:rPr>
          <w:rFonts w:asciiTheme="minorHAnsi" w:hAnsiTheme="minorHAnsi" w:cstheme="minorHAnsi"/>
          <w:color w:val="000000"/>
          <w:sz w:val="36"/>
          <w:szCs w:val="36"/>
        </w:rPr>
      </w:pPr>
      <w:r w:rsidRPr="003F6981">
        <w:rPr>
          <w:rFonts w:asciiTheme="minorHAnsi" w:hAnsiTheme="minorHAnsi" w:cstheme="minorHAnsi"/>
          <w:color w:val="000000"/>
          <w:sz w:val="44"/>
          <w:szCs w:val="44"/>
          <w:vertAlign w:val="superscript"/>
        </w:rPr>
        <w:lastRenderedPageBreak/>
        <w:t>*</w:t>
      </w:r>
      <w:r w:rsidRPr="003F6981">
        <w:rPr>
          <w:rFonts w:asciiTheme="minorHAnsi" w:hAnsiTheme="minorHAnsi" w:cstheme="minorHAnsi"/>
          <w:color w:val="000000"/>
          <w:sz w:val="36"/>
          <w:szCs w:val="36"/>
          <w:vertAlign w:val="superscript"/>
        </w:rPr>
        <w:t xml:space="preserve">   </w:t>
      </w:r>
      <w:r w:rsidRPr="003F6981">
        <w:rPr>
          <w:rFonts w:asciiTheme="minorHAnsi" w:hAnsiTheme="minorHAnsi" w:cstheme="minorHAnsi"/>
          <w:color w:val="000000"/>
        </w:rPr>
        <w:t xml:space="preserve">średnim przedsiębiorstwem </w:t>
      </w:r>
      <w:r w:rsidRPr="003F6981">
        <w:rPr>
          <w:rFonts w:asciiTheme="minorHAnsi" w:hAnsiTheme="minorHAnsi" w:cstheme="minorHAnsi"/>
          <w:color w:val="000000"/>
          <w:sz w:val="36"/>
          <w:szCs w:val="36"/>
        </w:rPr>
        <w:t xml:space="preserve"> </w:t>
      </w:r>
      <w:r w:rsidRPr="003F6981">
        <w:rPr>
          <w:rFonts w:asciiTheme="minorHAnsi" w:hAnsiTheme="minorHAnsi" w:cstheme="minorHAnsi"/>
          <w:color w:val="000000"/>
          <w:sz w:val="36"/>
          <w:szCs w:val="36"/>
          <w:vertAlign w:val="superscript"/>
        </w:rPr>
        <w:t xml:space="preserve"> </w:t>
      </w:r>
      <w:r w:rsidRPr="003F6981">
        <w:rPr>
          <w:rFonts w:asciiTheme="minorHAnsi" w:hAnsiTheme="minorHAnsi" w:cstheme="minorHAnsi"/>
          <w:color w:val="000000"/>
          <w:sz w:val="36"/>
          <w:szCs w:val="36"/>
        </w:rPr>
        <w:t xml:space="preserve"> </w:t>
      </w:r>
      <w:r w:rsidRPr="003F6981">
        <w:rPr>
          <w:rFonts w:asciiTheme="minorHAnsi" w:hAnsiTheme="minorHAnsi" w:cstheme="minorHAnsi"/>
          <w:color w:val="000000"/>
          <w:sz w:val="36"/>
          <w:szCs w:val="36"/>
          <w:vertAlign w:val="superscript"/>
        </w:rPr>
        <w:t xml:space="preserve"> </w:t>
      </w:r>
    </w:p>
    <w:p w14:paraId="4AA7DDFA" w14:textId="77777777" w:rsidR="00A81D37" w:rsidRPr="003F6981" w:rsidRDefault="00A81D37" w:rsidP="006A5CA8">
      <w:pPr>
        <w:widowControl w:val="0"/>
        <w:numPr>
          <w:ilvl w:val="0"/>
          <w:numId w:val="4"/>
        </w:numPr>
        <w:tabs>
          <w:tab w:val="left" w:pos="993"/>
        </w:tabs>
        <w:ind w:hanging="153"/>
        <w:jc w:val="both"/>
        <w:rPr>
          <w:rFonts w:asciiTheme="minorHAnsi" w:hAnsiTheme="minorHAnsi" w:cstheme="minorHAnsi"/>
        </w:rPr>
      </w:pPr>
      <w:r w:rsidRPr="003F6981">
        <w:rPr>
          <w:rFonts w:asciiTheme="minorHAnsi" w:hAnsiTheme="minorHAnsi" w:cstheme="minorHAnsi"/>
          <w:color w:val="000000"/>
          <w:sz w:val="44"/>
          <w:szCs w:val="44"/>
          <w:vertAlign w:val="superscript"/>
        </w:rPr>
        <w:t>*</w:t>
      </w:r>
      <w:r w:rsidRPr="003F6981">
        <w:rPr>
          <w:rFonts w:asciiTheme="minorHAnsi" w:hAnsiTheme="minorHAnsi" w:cstheme="minorHAnsi"/>
        </w:rPr>
        <w:t xml:space="preserve">  jednoosobowa działalność gospodarcza</w:t>
      </w:r>
    </w:p>
    <w:p w14:paraId="24FB90AB" w14:textId="77777777" w:rsidR="00A81D37" w:rsidRPr="003F6981" w:rsidRDefault="00A81D37" w:rsidP="006A5CA8">
      <w:pPr>
        <w:widowControl w:val="0"/>
        <w:numPr>
          <w:ilvl w:val="0"/>
          <w:numId w:val="4"/>
        </w:numPr>
        <w:tabs>
          <w:tab w:val="left" w:pos="993"/>
        </w:tabs>
        <w:ind w:hanging="153"/>
        <w:jc w:val="both"/>
        <w:rPr>
          <w:rFonts w:asciiTheme="minorHAnsi" w:hAnsiTheme="minorHAnsi" w:cstheme="minorHAnsi"/>
        </w:rPr>
      </w:pPr>
      <w:r w:rsidRPr="003F6981">
        <w:rPr>
          <w:rFonts w:asciiTheme="minorHAnsi" w:hAnsiTheme="minorHAnsi" w:cstheme="minorHAnsi"/>
          <w:color w:val="000000"/>
          <w:sz w:val="44"/>
          <w:szCs w:val="44"/>
          <w:vertAlign w:val="superscript"/>
        </w:rPr>
        <w:t>*</w:t>
      </w:r>
      <w:r w:rsidRPr="003F6981">
        <w:rPr>
          <w:rFonts w:asciiTheme="minorHAnsi" w:hAnsiTheme="minorHAnsi" w:cstheme="minorHAnsi"/>
        </w:rPr>
        <w:t xml:space="preserve">  osoba fizyczna nieprowadząca działalności gospodarczej</w:t>
      </w:r>
    </w:p>
    <w:p w14:paraId="61E9C995" w14:textId="77777777" w:rsidR="00A81D37" w:rsidRPr="003F6981" w:rsidRDefault="00A81D37" w:rsidP="006A5CA8">
      <w:pPr>
        <w:widowControl w:val="0"/>
        <w:numPr>
          <w:ilvl w:val="0"/>
          <w:numId w:val="4"/>
        </w:numPr>
        <w:tabs>
          <w:tab w:val="left" w:pos="993"/>
        </w:tabs>
        <w:ind w:hanging="153"/>
        <w:jc w:val="both"/>
        <w:rPr>
          <w:rFonts w:asciiTheme="minorHAnsi" w:hAnsiTheme="minorHAnsi" w:cstheme="minorHAnsi"/>
        </w:rPr>
      </w:pPr>
      <w:r w:rsidRPr="003F6981">
        <w:rPr>
          <w:rFonts w:asciiTheme="minorHAnsi" w:hAnsiTheme="minorHAnsi" w:cstheme="minorHAnsi"/>
          <w:color w:val="000000"/>
          <w:sz w:val="44"/>
          <w:szCs w:val="44"/>
          <w:vertAlign w:val="superscript"/>
        </w:rPr>
        <w:t>*</w:t>
      </w:r>
      <w:r w:rsidRPr="003F6981">
        <w:rPr>
          <w:rFonts w:asciiTheme="minorHAnsi" w:hAnsiTheme="minorHAnsi" w:cstheme="minorHAnsi"/>
        </w:rPr>
        <w:t xml:space="preserve">  inny rodzaj</w:t>
      </w:r>
    </w:p>
    <w:p w14:paraId="60E754AF" w14:textId="77777777" w:rsidR="00A81D37" w:rsidRPr="003F6981" w:rsidRDefault="00A81D37" w:rsidP="006A5CA8">
      <w:pPr>
        <w:tabs>
          <w:tab w:val="center" w:pos="-2127"/>
        </w:tabs>
        <w:ind w:left="426"/>
        <w:rPr>
          <w:rFonts w:asciiTheme="minorHAnsi" w:hAnsiTheme="minorHAnsi" w:cstheme="minorHAnsi"/>
          <w:b/>
          <w:color w:val="000000"/>
          <w:szCs w:val="22"/>
        </w:rPr>
      </w:pPr>
      <w:r w:rsidRPr="003F6981">
        <w:rPr>
          <w:rFonts w:asciiTheme="minorHAnsi" w:hAnsiTheme="minorHAnsi" w:cstheme="minorHAnsi"/>
          <w:b/>
          <w:color w:val="000000"/>
          <w:szCs w:val="22"/>
        </w:rPr>
        <w:t>Wykonawca nie jest</w:t>
      </w:r>
      <w:r w:rsidRPr="003F6981">
        <w:rPr>
          <w:rFonts w:asciiTheme="minorHAnsi" w:hAnsiTheme="minorHAnsi" w:cstheme="minorHAnsi"/>
          <w:color w:val="000000"/>
          <w:szCs w:val="22"/>
        </w:rPr>
        <w:t>:</w:t>
      </w:r>
      <w:r w:rsidRPr="003F6981">
        <w:rPr>
          <w:rFonts w:asciiTheme="minorHAnsi" w:hAnsiTheme="minorHAnsi" w:cstheme="minorHAnsi"/>
          <w:b/>
          <w:color w:val="000000"/>
          <w:szCs w:val="22"/>
        </w:rPr>
        <w:t xml:space="preserve"> </w:t>
      </w:r>
    </w:p>
    <w:p w14:paraId="25A8AB92" w14:textId="77777777" w:rsidR="00A81D37" w:rsidRPr="003F6981" w:rsidRDefault="00A81D37" w:rsidP="006A5CA8">
      <w:pPr>
        <w:numPr>
          <w:ilvl w:val="0"/>
          <w:numId w:val="4"/>
        </w:numPr>
        <w:tabs>
          <w:tab w:val="center" w:pos="-2127"/>
        </w:tabs>
        <w:ind w:left="993" w:hanging="426"/>
        <w:jc w:val="both"/>
        <w:rPr>
          <w:rFonts w:asciiTheme="minorHAnsi" w:hAnsiTheme="minorHAnsi" w:cstheme="minorHAnsi"/>
          <w:color w:val="000000"/>
          <w:sz w:val="36"/>
          <w:szCs w:val="36"/>
        </w:rPr>
      </w:pPr>
      <w:r w:rsidRPr="003F6981">
        <w:rPr>
          <w:rFonts w:asciiTheme="minorHAnsi" w:hAnsiTheme="minorHAnsi" w:cstheme="minorHAnsi"/>
          <w:color w:val="000000"/>
          <w:sz w:val="44"/>
          <w:szCs w:val="44"/>
          <w:vertAlign w:val="superscript"/>
        </w:rPr>
        <w:t>*</w:t>
      </w:r>
      <w:r w:rsidRPr="003F6981">
        <w:rPr>
          <w:rFonts w:asciiTheme="minorHAnsi" w:hAnsiTheme="minorHAnsi" w:cstheme="minorHAnsi"/>
          <w:color w:val="000000"/>
          <w:sz w:val="36"/>
          <w:szCs w:val="36"/>
          <w:vertAlign w:val="superscript"/>
        </w:rPr>
        <w:t xml:space="preserve">   </w:t>
      </w:r>
      <w:r w:rsidRPr="003F6981">
        <w:rPr>
          <w:rFonts w:asciiTheme="minorHAnsi" w:hAnsiTheme="minorHAnsi" w:cstheme="minorHAnsi"/>
          <w:color w:val="000000"/>
        </w:rPr>
        <w:t>żadnym z ww. przedsiębiorstw</w:t>
      </w:r>
      <w:r w:rsidRPr="003F6981">
        <w:rPr>
          <w:rFonts w:asciiTheme="minorHAnsi" w:hAnsiTheme="minorHAnsi" w:cstheme="minorHAnsi"/>
          <w:color w:val="000000"/>
          <w:sz w:val="36"/>
          <w:szCs w:val="36"/>
        </w:rPr>
        <w:t xml:space="preserve"> </w:t>
      </w:r>
      <w:r w:rsidRPr="003F6981">
        <w:rPr>
          <w:rFonts w:asciiTheme="minorHAnsi" w:hAnsiTheme="minorHAnsi" w:cstheme="minorHAnsi"/>
          <w:color w:val="000000"/>
          <w:sz w:val="36"/>
          <w:szCs w:val="36"/>
          <w:vertAlign w:val="superscript"/>
        </w:rPr>
        <w:t xml:space="preserve"> </w:t>
      </w:r>
    </w:p>
    <w:p w14:paraId="52CACC64" w14:textId="77777777" w:rsidR="00A81D37" w:rsidRPr="003F6981" w:rsidRDefault="00A81D37" w:rsidP="006A5CA8">
      <w:pPr>
        <w:spacing w:line="276" w:lineRule="auto"/>
        <w:ind w:left="426"/>
        <w:rPr>
          <w:rFonts w:asciiTheme="minorHAnsi" w:hAnsiTheme="minorHAnsi" w:cstheme="minorHAnsi"/>
          <w:sz w:val="20"/>
          <w:szCs w:val="20"/>
        </w:rPr>
      </w:pPr>
      <w:r w:rsidRPr="003F6981">
        <w:rPr>
          <w:rFonts w:asciiTheme="minorHAnsi" w:hAnsiTheme="minorHAnsi" w:cstheme="minorHAnsi"/>
          <w:sz w:val="28"/>
          <w:szCs w:val="28"/>
        </w:rPr>
        <w:t>*</w:t>
      </w:r>
      <w:r w:rsidRPr="003F6981">
        <w:rPr>
          <w:rFonts w:asciiTheme="minorHAnsi" w:hAnsiTheme="minorHAnsi" w:cstheme="minorHAnsi"/>
          <w:sz w:val="20"/>
          <w:szCs w:val="20"/>
        </w:rPr>
        <w:t xml:space="preserve">  </w:t>
      </w:r>
      <w:r w:rsidRPr="003F6981">
        <w:rPr>
          <w:rFonts w:asciiTheme="minorHAnsi" w:hAnsiTheme="minorHAnsi" w:cstheme="minorHAnsi"/>
          <w:i/>
          <w:sz w:val="20"/>
          <w:szCs w:val="20"/>
        </w:rPr>
        <w:t>zaznaczyć odpowiedni prostokąt</w:t>
      </w:r>
      <w:r w:rsidRPr="003F6981">
        <w:rPr>
          <w:rFonts w:asciiTheme="minorHAnsi" w:hAnsiTheme="minorHAnsi" w:cstheme="minorHAnsi"/>
          <w:sz w:val="20"/>
          <w:szCs w:val="20"/>
        </w:rPr>
        <w:t xml:space="preserve">. </w:t>
      </w:r>
    </w:p>
    <w:p w14:paraId="490FF5B0" w14:textId="77777777" w:rsidR="00A81D37" w:rsidRPr="003F6981" w:rsidRDefault="00A81D37" w:rsidP="00A81D37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3F6981">
        <w:rPr>
          <w:rFonts w:asciiTheme="minorHAnsi" w:hAnsiTheme="minorHAnsi" w:cstheme="minorHAnsi"/>
          <w:i/>
          <w:sz w:val="20"/>
          <w:szCs w:val="20"/>
        </w:rPr>
        <w:t xml:space="preserve">Przez </w:t>
      </w:r>
      <w:r w:rsidRPr="003F6981">
        <w:rPr>
          <w:rFonts w:asciiTheme="minorHAnsi" w:hAnsiTheme="minorHAnsi" w:cstheme="minorHAnsi"/>
          <w:b/>
          <w:i/>
          <w:sz w:val="20"/>
          <w:szCs w:val="20"/>
        </w:rPr>
        <w:t>Mikroprzedsiębiorstwo</w:t>
      </w:r>
      <w:r w:rsidRPr="003F6981">
        <w:rPr>
          <w:rFonts w:asciiTheme="minorHAnsi" w:hAnsiTheme="minorHAnsi" w:cstheme="minorHAnsi"/>
          <w:i/>
          <w:sz w:val="20"/>
          <w:szCs w:val="20"/>
        </w:rPr>
        <w:t xml:space="preserve"> rozumie się: przedsiębiorstwo, które zatrudnia mniej niż 10 osób</w:t>
      </w:r>
      <w:r w:rsidRPr="003F6981">
        <w:rPr>
          <w:rFonts w:asciiTheme="minorHAnsi" w:hAnsiTheme="minorHAnsi" w:cstheme="minorHAnsi"/>
          <w:i/>
          <w:sz w:val="20"/>
          <w:szCs w:val="20"/>
        </w:rPr>
        <w:br/>
        <w:t>i którego roczny obrót lub roczna suma bilansowa nie przekracza 2 milionów EUR.</w:t>
      </w:r>
    </w:p>
    <w:p w14:paraId="04514738" w14:textId="77777777" w:rsidR="00A81D37" w:rsidRPr="003F6981" w:rsidRDefault="00A81D37" w:rsidP="00A81D37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3F6981">
        <w:rPr>
          <w:rFonts w:asciiTheme="minorHAnsi" w:hAnsiTheme="minorHAnsi" w:cstheme="minorHAnsi"/>
          <w:i/>
          <w:sz w:val="20"/>
          <w:szCs w:val="20"/>
        </w:rPr>
        <w:t xml:space="preserve">Przez </w:t>
      </w:r>
      <w:r w:rsidRPr="003F6981">
        <w:rPr>
          <w:rFonts w:asciiTheme="minorHAnsi" w:hAnsiTheme="minorHAnsi" w:cstheme="minorHAnsi"/>
          <w:b/>
          <w:i/>
          <w:sz w:val="20"/>
          <w:szCs w:val="20"/>
        </w:rPr>
        <w:t>Małe przedsiębiorstwo</w:t>
      </w:r>
      <w:r w:rsidRPr="003F6981">
        <w:rPr>
          <w:rFonts w:asciiTheme="minorHAnsi" w:hAnsiTheme="minorHAnsi" w:cstheme="minorHAnsi"/>
          <w:i/>
          <w:sz w:val="20"/>
          <w:szCs w:val="20"/>
        </w:rPr>
        <w:t xml:space="preserve"> rozumie się: przedsiębiorstwo, które zatrudnia mniej niż 50 osób</w:t>
      </w:r>
      <w:r w:rsidRPr="003F6981">
        <w:rPr>
          <w:rFonts w:asciiTheme="minorHAnsi" w:hAnsiTheme="minorHAnsi" w:cstheme="minorHAnsi"/>
          <w:i/>
          <w:sz w:val="20"/>
          <w:szCs w:val="20"/>
        </w:rPr>
        <w:br/>
        <w:t>i którego roczny obrót lub roczna suma bilansowa nie przekracza 10 milionów EUR.</w:t>
      </w:r>
    </w:p>
    <w:p w14:paraId="3D25E07F" w14:textId="77777777" w:rsidR="006A5CA8" w:rsidRDefault="00A81D37" w:rsidP="006A5CA8">
      <w:pPr>
        <w:spacing w:line="276" w:lineRule="auto"/>
        <w:jc w:val="both"/>
        <w:rPr>
          <w:rFonts w:asciiTheme="minorHAnsi" w:hAnsiTheme="minorHAnsi" w:cstheme="minorHAnsi"/>
          <w:i/>
          <w:sz w:val="20"/>
          <w:szCs w:val="20"/>
        </w:rPr>
      </w:pPr>
      <w:r w:rsidRPr="003F6981">
        <w:rPr>
          <w:rFonts w:asciiTheme="minorHAnsi" w:hAnsiTheme="minorHAnsi" w:cstheme="minorHAnsi"/>
          <w:i/>
          <w:sz w:val="20"/>
          <w:szCs w:val="20"/>
        </w:rPr>
        <w:t xml:space="preserve">Przez </w:t>
      </w:r>
      <w:r w:rsidRPr="003F6981">
        <w:rPr>
          <w:rFonts w:asciiTheme="minorHAnsi" w:hAnsiTheme="minorHAnsi" w:cstheme="minorHAnsi"/>
          <w:b/>
          <w:i/>
          <w:sz w:val="20"/>
          <w:szCs w:val="20"/>
        </w:rPr>
        <w:t>Średnie przedsiębiorstwa</w:t>
      </w:r>
      <w:r w:rsidRPr="003F6981">
        <w:rPr>
          <w:rFonts w:asciiTheme="minorHAnsi" w:hAnsiTheme="minorHAnsi" w:cstheme="minorHAnsi"/>
          <w:i/>
          <w:sz w:val="20"/>
          <w:szCs w:val="20"/>
        </w:rPr>
        <w:t xml:space="preserve"> rozumie się: przedsiębiorstwa, które nie są mikroprzedsiębiorstwami ani małymi przedsiębiorstwami i które zatrudniają mniej niż 250 osób i których roczny obrót nie przekracza </w:t>
      </w:r>
      <w:r w:rsidRPr="003F6981">
        <w:rPr>
          <w:rFonts w:asciiTheme="minorHAnsi" w:hAnsiTheme="minorHAnsi" w:cstheme="minorHAnsi"/>
          <w:i/>
          <w:sz w:val="20"/>
          <w:szCs w:val="20"/>
        </w:rPr>
        <w:br/>
        <w:t>50 milionów EUR lub roczna suma bilansowa nie przekracza 43 milionów EUR.</w:t>
      </w:r>
    </w:p>
    <w:p w14:paraId="712247F8" w14:textId="77777777" w:rsidR="00A81D37" w:rsidRPr="006A5CA8" w:rsidRDefault="00A81D37" w:rsidP="006A5CA8">
      <w:pPr>
        <w:spacing w:line="276" w:lineRule="auto"/>
        <w:jc w:val="both"/>
        <w:rPr>
          <w:rFonts w:asciiTheme="minorHAnsi" w:hAnsiTheme="minorHAnsi" w:cstheme="minorHAnsi"/>
          <w:i/>
          <w:sz w:val="20"/>
          <w:szCs w:val="20"/>
        </w:rPr>
      </w:pPr>
      <w:r w:rsidRPr="003F6981">
        <w:rPr>
          <w:rFonts w:asciiTheme="minorHAnsi" w:hAnsiTheme="minorHAnsi" w:cstheme="minorHAnsi"/>
          <w:b/>
          <w:i/>
          <w:sz w:val="20"/>
          <w:szCs w:val="20"/>
          <w:u w:val="single"/>
        </w:rPr>
        <w:t>Powyższe informacje są wymagane wyłącznie do celów statystycznych</w:t>
      </w:r>
      <w:r w:rsidRPr="003F6981">
        <w:rPr>
          <w:rFonts w:asciiTheme="minorHAnsi" w:hAnsiTheme="minorHAnsi" w:cstheme="minorHAnsi"/>
          <w:b/>
          <w:i/>
          <w:sz w:val="20"/>
          <w:szCs w:val="20"/>
        </w:rPr>
        <w:t xml:space="preserve">. </w:t>
      </w:r>
    </w:p>
    <w:p w14:paraId="4B2FDB25" w14:textId="77777777" w:rsidR="00A81D37" w:rsidRPr="003F6981" w:rsidRDefault="00A81D37" w:rsidP="00A81D37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5F70392" w14:textId="77777777" w:rsidR="00A81D37" w:rsidRPr="003F6981" w:rsidRDefault="00A81D37" w:rsidP="00A81D37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3F6981">
        <w:rPr>
          <w:rFonts w:asciiTheme="minorHAnsi" w:hAnsiTheme="minorHAnsi" w:cstheme="minorHAnsi"/>
          <w:b/>
          <w:sz w:val="22"/>
          <w:szCs w:val="22"/>
        </w:rPr>
        <w:t>PEŁNOMOCNIK W PRZYPADKU SKŁADANIA OFERTY WSPÓLNEJ</w:t>
      </w:r>
    </w:p>
    <w:p w14:paraId="7050A571" w14:textId="77777777" w:rsidR="00A81D37" w:rsidRPr="003F6981" w:rsidRDefault="00A81D37" w:rsidP="00A81D37">
      <w:pPr>
        <w:jc w:val="both"/>
        <w:rPr>
          <w:rFonts w:asciiTheme="minorHAnsi" w:hAnsiTheme="minorHAnsi" w:cstheme="minorHAnsi"/>
          <w:sz w:val="22"/>
          <w:szCs w:val="22"/>
        </w:rPr>
      </w:pPr>
      <w:r w:rsidRPr="003F6981">
        <w:rPr>
          <w:rFonts w:asciiTheme="minorHAnsi" w:hAnsiTheme="minorHAnsi" w:cstheme="minorHAnsi"/>
          <w:sz w:val="22"/>
          <w:szCs w:val="22"/>
        </w:rPr>
        <w:t>Nazwisko i imię …………………………………………………………………………………</w:t>
      </w:r>
    </w:p>
    <w:p w14:paraId="60E7E319" w14:textId="77777777" w:rsidR="00A81D37" w:rsidRPr="003F6981" w:rsidRDefault="00A81D37" w:rsidP="00A81D37">
      <w:pPr>
        <w:jc w:val="both"/>
        <w:rPr>
          <w:rFonts w:asciiTheme="minorHAnsi" w:hAnsiTheme="minorHAnsi" w:cstheme="minorHAnsi"/>
          <w:sz w:val="22"/>
          <w:szCs w:val="22"/>
        </w:rPr>
      </w:pPr>
      <w:r w:rsidRPr="003F6981">
        <w:rPr>
          <w:rFonts w:asciiTheme="minorHAnsi" w:hAnsiTheme="minorHAnsi" w:cstheme="minorHAnsi"/>
          <w:sz w:val="22"/>
          <w:szCs w:val="22"/>
        </w:rPr>
        <w:t>Stanowisko ………………………………………………………………………………………</w:t>
      </w:r>
    </w:p>
    <w:p w14:paraId="3B002A72" w14:textId="77777777" w:rsidR="00A81D37" w:rsidRPr="003F6981" w:rsidRDefault="00A81D37" w:rsidP="00A81D37">
      <w:pPr>
        <w:jc w:val="both"/>
        <w:rPr>
          <w:rFonts w:asciiTheme="minorHAnsi" w:hAnsiTheme="minorHAnsi" w:cstheme="minorHAnsi"/>
          <w:sz w:val="22"/>
          <w:szCs w:val="22"/>
        </w:rPr>
      </w:pPr>
      <w:r w:rsidRPr="003F6981">
        <w:rPr>
          <w:rFonts w:asciiTheme="minorHAnsi" w:hAnsiTheme="minorHAnsi" w:cstheme="minorHAnsi"/>
          <w:sz w:val="22"/>
          <w:szCs w:val="22"/>
        </w:rPr>
        <w:t>Faks………………………………………………………………………………………………..</w:t>
      </w:r>
      <w:r w:rsidRPr="003F6981">
        <w:rPr>
          <w:rFonts w:asciiTheme="minorHAnsi" w:hAnsiTheme="minorHAnsi" w:cstheme="minorHAnsi"/>
          <w:sz w:val="22"/>
          <w:szCs w:val="22"/>
        </w:rPr>
        <w:br/>
        <w:t>e-mail …………………………………………………………………………………………</w:t>
      </w:r>
    </w:p>
    <w:p w14:paraId="106934A1" w14:textId="77777777" w:rsidR="00A81D37" w:rsidRPr="003F6981" w:rsidRDefault="00A81D37" w:rsidP="00A81D37">
      <w:pPr>
        <w:jc w:val="both"/>
        <w:rPr>
          <w:rFonts w:asciiTheme="minorHAnsi" w:hAnsiTheme="minorHAnsi" w:cstheme="minorHAnsi"/>
          <w:sz w:val="22"/>
          <w:szCs w:val="22"/>
        </w:rPr>
      </w:pPr>
      <w:r w:rsidRPr="003F6981">
        <w:rPr>
          <w:rFonts w:asciiTheme="minorHAnsi" w:hAnsiTheme="minorHAnsi" w:cstheme="minorHAnsi"/>
          <w:sz w:val="22"/>
          <w:szCs w:val="22"/>
        </w:rPr>
        <w:t>Zakres:</w:t>
      </w:r>
    </w:p>
    <w:p w14:paraId="2F14B678" w14:textId="77777777" w:rsidR="00A81D37" w:rsidRPr="003F6981" w:rsidRDefault="00A81D37" w:rsidP="00A81D37">
      <w:pPr>
        <w:jc w:val="both"/>
        <w:rPr>
          <w:rFonts w:asciiTheme="minorHAnsi" w:hAnsiTheme="minorHAnsi" w:cstheme="minorHAnsi"/>
          <w:sz w:val="22"/>
          <w:szCs w:val="22"/>
        </w:rPr>
      </w:pPr>
      <w:r w:rsidRPr="003F6981">
        <w:rPr>
          <w:rFonts w:asciiTheme="minorHAnsi" w:hAnsiTheme="minorHAnsi" w:cstheme="minorHAnsi"/>
          <w:sz w:val="22"/>
          <w:szCs w:val="22"/>
        </w:rPr>
        <w:t>- do reprezentowania w postępowaniu,</w:t>
      </w:r>
    </w:p>
    <w:p w14:paraId="48A8D2FD" w14:textId="77777777" w:rsidR="00A81D37" w:rsidRPr="003F6981" w:rsidRDefault="00A81D37" w:rsidP="00A81D37">
      <w:pPr>
        <w:jc w:val="both"/>
        <w:rPr>
          <w:rFonts w:asciiTheme="minorHAnsi" w:hAnsiTheme="minorHAnsi" w:cstheme="minorHAnsi"/>
          <w:sz w:val="22"/>
          <w:szCs w:val="22"/>
        </w:rPr>
      </w:pPr>
      <w:r w:rsidRPr="003F6981">
        <w:rPr>
          <w:rFonts w:asciiTheme="minorHAnsi" w:hAnsiTheme="minorHAnsi" w:cstheme="minorHAnsi"/>
          <w:sz w:val="22"/>
          <w:szCs w:val="22"/>
        </w:rPr>
        <w:t>- do reprezentowania w postępowaniu i zawarcia umowy,</w:t>
      </w:r>
    </w:p>
    <w:p w14:paraId="0FB312FF" w14:textId="77777777" w:rsidR="00A81D37" w:rsidRPr="003F6981" w:rsidRDefault="00A81D37" w:rsidP="00A81D37">
      <w:pPr>
        <w:jc w:val="both"/>
        <w:rPr>
          <w:rFonts w:asciiTheme="minorHAnsi" w:hAnsiTheme="minorHAnsi" w:cstheme="minorHAnsi"/>
          <w:sz w:val="22"/>
          <w:szCs w:val="22"/>
        </w:rPr>
      </w:pPr>
      <w:r w:rsidRPr="003F6981">
        <w:rPr>
          <w:rFonts w:asciiTheme="minorHAnsi" w:hAnsiTheme="minorHAnsi" w:cstheme="minorHAnsi"/>
          <w:sz w:val="22"/>
          <w:szCs w:val="22"/>
        </w:rPr>
        <w:t>- do zawarcia umowy.</w:t>
      </w:r>
    </w:p>
    <w:p w14:paraId="63EC875E" w14:textId="77777777" w:rsidR="00A81D37" w:rsidRDefault="00A81D37" w:rsidP="00A81D37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4120CF9" w14:textId="77777777" w:rsidR="00874844" w:rsidRPr="003F6981" w:rsidRDefault="00874844" w:rsidP="00A81D37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3886E8B" w14:textId="77777777" w:rsidR="00A81D37" w:rsidRPr="003F6981" w:rsidRDefault="00A81D37" w:rsidP="00A81D37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3F6981">
        <w:rPr>
          <w:rFonts w:asciiTheme="minorHAnsi" w:hAnsiTheme="minorHAnsi" w:cstheme="minorHAnsi"/>
          <w:b/>
          <w:sz w:val="22"/>
          <w:szCs w:val="22"/>
        </w:rPr>
        <w:t>ZOBOWIĄZANIA W PRZYPADKU PRZYZNANIA ZAMÓWIENIA</w:t>
      </w:r>
    </w:p>
    <w:p w14:paraId="6405AC47" w14:textId="77777777" w:rsidR="00A81D37" w:rsidRPr="003F6981" w:rsidRDefault="00A81D37" w:rsidP="00345235">
      <w:pPr>
        <w:numPr>
          <w:ilvl w:val="0"/>
          <w:numId w:val="2"/>
        </w:numPr>
        <w:suppressAutoHyphens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3F6981">
        <w:rPr>
          <w:rFonts w:asciiTheme="minorHAnsi" w:hAnsiTheme="minorHAnsi" w:cstheme="minorHAnsi"/>
          <w:sz w:val="22"/>
          <w:szCs w:val="22"/>
        </w:rPr>
        <w:t>zobowiązujemy się do zawarcia umowy w miejscu i terminie wyznaczonym przez Zamawiającego,</w:t>
      </w:r>
    </w:p>
    <w:p w14:paraId="48AEFB35" w14:textId="77777777" w:rsidR="00A81D37" w:rsidRPr="003F6981" w:rsidRDefault="00A81D37" w:rsidP="00345235">
      <w:pPr>
        <w:numPr>
          <w:ilvl w:val="0"/>
          <w:numId w:val="2"/>
        </w:numPr>
        <w:suppressAutoHyphens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3F6981">
        <w:rPr>
          <w:rFonts w:asciiTheme="minorHAnsi" w:hAnsiTheme="minorHAnsi" w:cstheme="minorHAnsi"/>
          <w:sz w:val="22"/>
          <w:szCs w:val="22"/>
        </w:rPr>
        <w:t>osoba upoważnioną do kontaktów z Zamawiającym w sprawach dotyczących realizacji umowy jest: …………………………………………………………………………………….………………………………………………</w:t>
      </w:r>
    </w:p>
    <w:p w14:paraId="7BE7EACE" w14:textId="77777777" w:rsidR="00A81D37" w:rsidRPr="003F6981" w:rsidRDefault="00A81D37" w:rsidP="00A81D37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3F6981">
        <w:rPr>
          <w:rFonts w:asciiTheme="minorHAnsi" w:hAnsiTheme="minorHAnsi" w:cstheme="minorHAnsi"/>
          <w:sz w:val="22"/>
          <w:szCs w:val="22"/>
        </w:rPr>
        <w:t xml:space="preserve">Faks……………………………………………………………………………… </w:t>
      </w:r>
    </w:p>
    <w:p w14:paraId="0B27D6C7" w14:textId="77777777" w:rsidR="00A81D37" w:rsidRPr="003F6981" w:rsidRDefault="00A81D37" w:rsidP="00A81D37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3F6981">
        <w:rPr>
          <w:rFonts w:asciiTheme="minorHAnsi" w:hAnsiTheme="minorHAnsi" w:cstheme="minorHAnsi"/>
          <w:sz w:val="22"/>
          <w:szCs w:val="22"/>
        </w:rPr>
        <w:t>e-mail …………………………………………………………</w:t>
      </w:r>
    </w:p>
    <w:p w14:paraId="1267402D" w14:textId="77777777" w:rsidR="006A5CA8" w:rsidRPr="003F6981" w:rsidRDefault="006A5CA8" w:rsidP="00A81D37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E15B473" w14:textId="77777777" w:rsidR="00A81D37" w:rsidRPr="003F6981" w:rsidRDefault="00A81D37" w:rsidP="00A81D37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3F6981">
        <w:rPr>
          <w:rFonts w:asciiTheme="minorHAnsi" w:hAnsiTheme="minorHAnsi" w:cstheme="minorHAnsi"/>
          <w:b/>
          <w:sz w:val="22"/>
          <w:szCs w:val="22"/>
        </w:rPr>
        <w:t>ZASTRZEŻENIE WYKONAWCY</w:t>
      </w:r>
    </w:p>
    <w:p w14:paraId="41B858CC" w14:textId="77777777" w:rsidR="00A81D37" w:rsidRPr="003F6981" w:rsidRDefault="00A81D37" w:rsidP="00A81D37">
      <w:pPr>
        <w:jc w:val="both"/>
        <w:rPr>
          <w:rFonts w:asciiTheme="minorHAnsi" w:hAnsiTheme="minorHAnsi" w:cstheme="minorHAnsi"/>
          <w:sz w:val="22"/>
          <w:szCs w:val="22"/>
        </w:rPr>
      </w:pPr>
      <w:r w:rsidRPr="003F6981">
        <w:rPr>
          <w:rFonts w:asciiTheme="minorHAnsi" w:hAnsiTheme="minorHAnsi" w:cstheme="minorHAnsi"/>
          <w:sz w:val="22"/>
          <w:szCs w:val="22"/>
        </w:rPr>
        <w:t>Niżej wymienione dokumenty składające się na ofertę nie mogą być ogólnie udostępnione:</w:t>
      </w:r>
    </w:p>
    <w:p w14:paraId="58336CB7" w14:textId="77777777" w:rsidR="00A81D37" w:rsidRPr="003F6981" w:rsidRDefault="00A81D37" w:rsidP="00A81D37">
      <w:pPr>
        <w:jc w:val="both"/>
        <w:rPr>
          <w:rFonts w:asciiTheme="minorHAnsi" w:hAnsiTheme="minorHAnsi" w:cstheme="minorHAnsi"/>
          <w:sz w:val="22"/>
          <w:szCs w:val="22"/>
        </w:rPr>
      </w:pPr>
      <w:r w:rsidRPr="003F6981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</w:t>
      </w:r>
    </w:p>
    <w:p w14:paraId="47DE83D1" w14:textId="77777777" w:rsidR="00A81D37" w:rsidRPr="003F6981" w:rsidRDefault="00A81D37" w:rsidP="00A81D37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E73D2E0" w14:textId="77777777" w:rsidR="00A81D37" w:rsidRPr="003F6981" w:rsidRDefault="00A81D37" w:rsidP="00A81D37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3F6981">
        <w:rPr>
          <w:rFonts w:asciiTheme="minorHAnsi" w:hAnsiTheme="minorHAnsi" w:cstheme="minorHAnsi"/>
          <w:b/>
          <w:sz w:val="22"/>
          <w:szCs w:val="22"/>
        </w:rPr>
        <w:t>INNE INFORMACJE WYKONAWCY</w:t>
      </w:r>
    </w:p>
    <w:p w14:paraId="7C6DAF11" w14:textId="77777777" w:rsidR="00A81D37" w:rsidRPr="003F6981" w:rsidRDefault="00A81D37" w:rsidP="00345235">
      <w:pPr>
        <w:numPr>
          <w:ilvl w:val="0"/>
          <w:numId w:val="3"/>
        </w:numPr>
        <w:suppressAutoHyphens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3F6981">
        <w:rPr>
          <w:rFonts w:asciiTheme="minorHAnsi" w:hAnsiTheme="minorHAnsi" w:cstheme="minorHAnsi"/>
          <w:sz w:val="22"/>
          <w:szCs w:val="22"/>
        </w:rPr>
        <w:t>ofertę niniejszą składam na ………………… kolejno ponumerowanych stronach,</w:t>
      </w:r>
    </w:p>
    <w:p w14:paraId="16E21B43" w14:textId="77777777" w:rsidR="00A81D37" w:rsidRPr="003F6981" w:rsidRDefault="00A81D37" w:rsidP="00345235">
      <w:pPr>
        <w:numPr>
          <w:ilvl w:val="0"/>
          <w:numId w:val="3"/>
        </w:numPr>
        <w:suppressAutoHyphens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3F6981">
        <w:rPr>
          <w:rFonts w:asciiTheme="minorHAnsi" w:hAnsiTheme="minorHAnsi" w:cstheme="minorHAnsi"/>
          <w:sz w:val="22"/>
          <w:szCs w:val="22"/>
        </w:rPr>
        <w:t>wraz z ofertą składam następujące oświadczenia i dokumenty:</w:t>
      </w:r>
    </w:p>
    <w:p w14:paraId="7B3C8505" w14:textId="77777777" w:rsidR="00A81D37" w:rsidRPr="003F6981" w:rsidRDefault="00A81D37" w:rsidP="00A81D37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3F6981">
        <w:rPr>
          <w:rFonts w:asciiTheme="minorHAnsi" w:hAnsiTheme="minorHAnsi" w:cstheme="minorHAnsi"/>
          <w:sz w:val="22"/>
          <w:szCs w:val="22"/>
        </w:rPr>
        <w:lastRenderedPageBreak/>
        <w:t>……………………………………………………………………………………………………………………………………………………</w:t>
      </w:r>
    </w:p>
    <w:p w14:paraId="5BC80D0C" w14:textId="77777777" w:rsidR="00A81D37" w:rsidRPr="003F6981" w:rsidRDefault="00A81D37" w:rsidP="00345235">
      <w:pPr>
        <w:numPr>
          <w:ilvl w:val="0"/>
          <w:numId w:val="3"/>
        </w:numPr>
        <w:suppressAutoHyphens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3F6981">
        <w:rPr>
          <w:rFonts w:asciiTheme="minorHAnsi" w:hAnsiTheme="minorHAnsi" w:cstheme="minorHAnsi"/>
          <w:sz w:val="22"/>
          <w:szCs w:val="22"/>
        </w:rPr>
        <w:t>Wykonawca informuje, iż Zamawiający może uzyskać wymagane dokumenty za pomocą bezpłatnych i ogólnie dostępnych baz danych pod adresem:</w:t>
      </w:r>
    </w:p>
    <w:p w14:paraId="24A9657F" w14:textId="77777777" w:rsidR="006A5CA8" w:rsidRDefault="006A5CA8" w:rsidP="00A81D37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1A76E57" w14:textId="77777777" w:rsidR="00745A33" w:rsidRDefault="00745A33" w:rsidP="00A81D37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F40B1BB" w14:textId="77777777" w:rsidR="00745A33" w:rsidRDefault="00745A33" w:rsidP="00A81D37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FEF40A1" w14:textId="77777777" w:rsidR="00745A33" w:rsidRDefault="00745A33" w:rsidP="00A81D37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88F3755" w14:textId="77777777" w:rsidR="00A81D37" w:rsidRPr="00825D3B" w:rsidRDefault="00A81D37" w:rsidP="00A81D37">
      <w:pPr>
        <w:jc w:val="both"/>
        <w:rPr>
          <w:rFonts w:asciiTheme="minorHAnsi" w:hAnsiTheme="minorHAnsi" w:cstheme="minorHAnsi"/>
          <w:sz w:val="22"/>
          <w:szCs w:val="22"/>
        </w:rPr>
      </w:pPr>
      <w:r w:rsidRPr="00825D3B">
        <w:rPr>
          <w:rFonts w:asciiTheme="minorHAnsi" w:hAnsiTheme="minorHAnsi" w:cstheme="minorHAnsi"/>
          <w:sz w:val="22"/>
          <w:szCs w:val="22"/>
        </w:rPr>
        <w:t>…………………………………</w:t>
      </w:r>
      <w:r w:rsidRPr="00825D3B">
        <w:rPr>
          <w:rFonts w:asciiTheme="minorHAnsi" w:hAnsiTheme="minorHAnsi" w:cstheme="minorHAnsi"/>
          <w:sz w:val="22"/>
          <w:szCs w:val="22"/>
        </w:rPr>
        <w:tab/>
      </w:r>
      <w:r w:rsidRPr="00825D3B">
        <w:rPr>
          <w:rFonts w:asciiTheme="minorHAnsi" w:hAnsiTheme="minorHAnsi" w:cstheme="minorHAnsi"/>
          <w:sz w:val="22"/>
          <w:szCs w:val="22"/>
        </w:rPr>
        <w:tab/>
      </w:r>
      <w:r w:rsidRPr="00825D3B">
        <w:rPr>
          <w:rFonts w:asciiTheme="minorHAnsi" w:hAnsiTheme="minorHAnsi" w:cstheme="minorHAnsi"/>
          <w:sz w:val="22"/>
          <w:szCs w:val="22"/>
        </w:rPr>
        <w:tab/>
      </w:r>
      <w:r w:rsidRPr="00825D3B">
        <w:rPr>
          <w:rFonts w:asciiTheme="minorHAnsi" w:hAnsiTheme="minorHAnsi" w:cstheme="minorHAnsi"/>
          <w:sz w:val="22"/>
          <w:szCs w:val="22"/>
        </w:rPr>
        <w:tab/>
        <w:t xml:space="preserve">            ……………………………………………………..…………….</w:t>
      </w:r>
    </w:p>
    <w:p w14:paraId="194A7F5D" w14:textId="77777777" w:rsidR="00A81D37" w:rsidRPr="00825D3B" w:rsidRDefault="00A81D37" w:rsidP="00A81D37">
      <w:pPr>
        <w:ind w:left="4953" w:hanging="4695"/>
        <w:jc w:val="both"/>
        <w:rPr>
          <w:rFonts w:asciiTheme="minorHAnsi" w:hAnsiTheme="minorHAnsi" w:cstheme="minorHAnsi"/>
          <w:i/>
          <w:iCs/>
          <w:sz w:val="18"/>
          <w:szCs w:val="18"/>
        </w:rPr>
      </w:pPr>
      <w:r w:rsidRPr="00825D3B">
        <w:rPr>
          <w:rFonts w:asciiTheme="minorHAnsi" w:hAnsiTheme="minorHAnsi" w:cstheme="minorHAnsi"/>
          <w:i/>
          <w:iCs/>
          <w:sz w:val="22"/>
          <w:szCs w:val="22"/>
        </w:rPr>
        <w:t>(miejscowość, data)</w:t>
      </w:r>
      <w:r w:rsidRPr="00825D3B">
        <w:rPr>
          <w:rFonts w:asciiTheme="minorHAnsi" w:hAnsiTheme="minorHAnsi" w:cstheme="minorHAnsi"/>
          <w:i/>
          <w:iCs/>
          <w:sz w:val="22"/>
          <w:szCs w:val="22"/>
        </w:rPr>
        <w:tab/>
      </w:r>
      <w:r w:rsidRPr="00825D3B">
        <w:rPr>
          <w:rFonts w:asciiTheme="minorHAnsi" w:hAnsiTheme="minorHAnsi" w:cstheme="minorHAnsi"/>
          <w:i/>
          <w:iCs/>
          <w:sz w:val="22"/>
          <w:szCs w:val="22"/>
        </w:rPr>
        <w:tab/>
      </w:r>
      <w:r w:rsidRPr="00825D3B">
        <w:rPr>
          <w:rFonts w:asciiTheme="minorHAnsi" w:hAnsiTheme="minorHAnsi" w:cstheme="minorHAnsi"/>
          <w:i/>
          <w:iCs/>
          <w:sz w:val="18"/>
          <w:szCs w:val="18"/>
        </w:rPr>
        <w:t>Podpis(y) osoby(osób) upoważnionej(</w:t>
      </w:r>
      <w:proofErr w:type="spellStart"/>
      <w:r w:rsidRPr="00825D3B">
        <w:rPr>
          <w:rFonts w:asciiTheme="minorHAnsi" w:hAnsiTheme="minorHAnsi" w:cstheme="minorHAnsi"/>
          <w:i/>
          <w:iCs/>
          <w:sz w:val="18"/>
          <w:szCs w:val="18"/>
        </w:rPr>
        <w:t>ych</w:t>
      </w:r>
      <w:proofErr w:type="spellEnd"/>
      <w:r w:rsidRPr="00825D3B">
        <w:rPr>
          <w:rFonts w:asciiTheme="minorHAnsi" w:hAnsiTheme="minorHAnsi" w:cstheme="minorHAnsi"/>
          <w:i/>
          <w:iCs/>
          <w:sz w:val="18"/>
          <w:szCs w:val="18"/>
        </w:rPr>
        <w:t>) do podpisania niniejszej oferty w imieniu Wykonawcy(ów).</w:t>
      </w:r>
    </w:p>
    <w:p w14:paraId="5A04D133" w14:textId="77777777" w:rsidR="00A81D37" w:rsidRPr="00825D3B" w:rsidRDefault="00A81D37" w:rsidP="00A81D37">
      <w:pPr>
        <w:ind w:left="5103" w:hanging="283"/>
        <w:jc w:val="center"/>
        <w:rPr>
          <w:rFonts w:asciiTheme="minorHAnsi" w:hAnsiTheme="minorHAnsi" w:cstheme="minorHAnsi"/>
          <w:i/>
          <w:iCs/>
          <w:sz w:val="18"/>
          <w:szCs w:val="18"/>
        </w:rPr>
      </w:pPr>
      <w:r w:rsidRPr="00825D3B">
        <w:rPr>
          <w:rFonts w:asciiTheme="minorHAnsi" w:hAnsiTheme="minorHAnsi" w:cstheme="minorHAnsi"/>
          <w:i/>
          <w:iCs/>
          <w:sz w:val="18"/>
          <w:szCs w:val="18"/>
        </w:rPr>
        <w:t xml:space="preserve">  Oferta w postaci elektronicznej winna być podpisana kwalifikowanym podpisem elektronicznym</w:t>
      </w:r>
    </w:p>
    <w:p w14:paraId="05DA7722" w14:textId="77777777" w:rsidR="00EE3A11" w:rsidRPr="003F6981" w:rsidRDefault="00A81D37" w:rsidP="00A81D37">
      <w:pPr>
        <w:ind w:left="5103" w:right="141"/>
        <w:jc w:val="center"/>
        <w:rPr>
          <w:rFonts w:asciiTheme="minorHAnsi" w:hAnsiTheme="minorHAnsi" w:cstheme="minorHAnsi"/>
          <w:i/>
          <w:iCs/>
          <w:color w:val="FF0000"/>
          <w:sz w:val="18"/>
          <w:szCs w:val="18"/>
        </w:rPr>
      </w:pPr>
      <w:r w:rsidRPr="00825D3B">
        <w:rPr>
          <w:rFonts w:asciiTheme="minorHAnsi" w:hAnsiTheme="minorHAnsi" w:cstheme="minorHAnsi"/>
          <w:i/>
          <w:iCs/>
          <w:sz w:val="18"/>
          <w:szCs w:val="18"/>
        </w:rPr>
        <w:t>lub podpisem zaufanym  lub podpisem osobistym</w:t>
      </w:r>
    </w:p>
    <w:p w14:paraId="29191285" w14:textId="77777777" w:rsidR="00EE3A11" w:rsidRPr="003F6981" w:rsidRDefault="00EE3A11" w:rsidP="00A81D37">
      <w:pPr>
        <w:ind w:left="5103" w:right="141"/>
        <w:jc w:val="center"/>
        <w:rPr>
          <w:rFonts w:asciiTheme="minorHAnsi" w:hAnsiTheme="minorHAnsi" w:cstheme="minorHAnsi"/>
          <w:i/>
          <w:iCs/>
          <w:color w:val="FF0000"/>
          <w:sz w:val="18"/>
          <w:szCs w:val="18"/>
        </w:rPr>
      </w:pPr>
    </w:p>
    <w:p w14:paraId="41E83083" w14:textId="77777777" w:rsidR="00EE3A11" w:rsidRPr="003F6981" w:rsidRDefault="00EE3A11" w:rsidP="00A81D37">
      <w:pPr>
        <w:ind w:left="5103" w:right="141"/>
        <w:jc w:val="center"/>
        <w:rPr>
          <w:rFonts w:asciiTheme="minorHAnsi" w:hAnsiTheme="minorHAnsi" w:cstheme="minorHAnsi"/>
          <w:i/>
          <w:iCs/>
          <w:color w:val="FF0000"/>
          <w:sz w:val="18"/>
          <w:szCs w:val="18"/>
        </w:rPr>
      </w:pPr>
    </w:p>
    <w:p w14:paraId="0399F446" w14:textId="77777777" w:rsidR="00EE3A11" w:rsidRPr="003F6981" w:rsidRDefault="00EE3A11" w:rsidP="00A81D37">
      <w:pPr>
        <w:ind w:left="5103" w:right="141"/>
        <w:jc w:val="center"/>
        <w:rPr>
          <w:rFonts w:asciiTheme="minorHAnsi" w:hAnsiTheme="minorHAnsi" w:cstheme="minorHAnsi"/>
          <w:i/>
          <w:iCs/>
          <w:color w:val="FF0000"/>
          <w:sz w:val="18"/>
          <w:szCs w:val="18"/>
        </w:rPr>
      </w:pPr>
    </w:p>
    <w:p w14:paraId="443CDD5F" w14:textId="77777777" w:rsidR="00EE3A11" w:rsidRPr="003F6981" w:rsidRDefault="00EE3A11" w:rsidP="00A81D37">
      <w:pPr>
        <w:ind w:left="5103" w:right="141"/>
        <w:jc w:val="center"/>
        <w:rPr>
          <w:rFonts w:asciiTheme="minorHAnsi" w:hAnsiTheme="minorHAnsi" w:cstheme="minorHAnsi"/>
          <w:i/>
          <w:iCs/>
          <w:color w:val="FF0000"/>
          <w:sz w:val="18"/>
          <w:szCs w:val="18"/>
        </w:rPr>
      </w:pPr>
    </w:p>
    <w:p w14:paraId="6E056B56" w14:textId="77777777" w:rsidR="00EE3A11" w:rsidRPr="003F6981" w:rsidRDefault="00EE3A11" w:rsidP="00A81D37">
      <w:pPr>
        <w:ind w:left="5103" w:right="141"/>
        <w:jc w:val="center"/>
        <w:rPr>
          <w:rFonts w:asciiTheme="minorHAnsi" w:hAnsiTheme="minorHAnsi" w:cstheme="minorHAnsi"/>
          <w:i/>
          <w:iCs/>
          <w:color w:val="FF0000"/>
          <w:sz w:val="18"/>
          <w:szCs w:val="18"/>
        </w:rPr>
      </w:pPr>
    </w:p>
    <w:p w14:paraId="60F3BCAC" w14:textId="77777777" w:rsidR="00EE3A11" w:rsidRDefault="00EE3A11" w:rsidP="00A81D37">
      <w:pPr>
        <w:ind w:left="5103" w:right="141"/>
        <w:jc w:val="center"/>
        <w:rPr>
          <w:rFonts w:asciiTheme="minorHAnsi" w:hAnsiTheme="minorHAnsi" w:cstheme="minorHAnsi"/>
          <w:i/>
          <w:iCs/>
          <w:color w:val="FF0000"/>
          <w:sz w:val="18"/>
          <w:szCs w:val="18"/>
        </w:rPr>
      </w:pPr>
    </w:p>
    <w:p w14:paraId="019A0B33" w14:textId="77777777" w:rsidR="00AA3EC0" w:rsidRDefault="00AA3EC0" w:rsidP="00A81D37">
      <w:pPr>
        <w:ind w:left="5103" w:right="141"/>
        <w:jc w:val="center"/>
        <w:rPr>
          <w:rFonts w:asciiTheme="minorHAnsi" w:hAnsiTheme="minorHAnsi" w:cstheme="minorHAnsi"/>
          <w:i/>
          <w:iCs/>
          <w:color w:val="FF0000"/>
          <w:sz w:val="18"/>
          <w:szCs w:val="18"/>
        </w:rPr>
      </w:pPr>
    </w:p>
    <w:p w14:paraId="0DAC488C" w14:textId="77777777" w:rsidR="00AA3EC0" w:rsidRDefault="00AA3EC0" w:rsidP="00A81D37">
      <w:pPr>
        <w:ind w:left="5103" w:right="141"/>
        <w:jc w:val="center"/>
        <w:rPr>
          <w:rFonts w:asciiTheme="minorHAnsi" w:hAnsiTheme="minorHAnsi" w:cstheme="minorHAnsi"/>
          <w:i/>
          <w:iCs/>
          <w:color w:val="FF0000"/>
          <w:sz w:val="18"/>
          <w:szCs w:val="18"/>
        </w:rPr>
      </w:pPr>
    </w:p>
    <w:p w14:paraId="2567CC00" w14:textId="77777777" w:rsidR="00AA3EC0" w:rsidRDefault="00AA3EC0" w:rsidP="00A81D37">
      <w:pPr>
        <w:ind w:left="5103" w:right="141"/>
        <w:jc w:val="center"/>
        <w:rPr>
          <w:rFonts w:asciiTheme="minorHAnsi" w:hAnsiTheme="minorHAnsi" w:cstheme="minorHAnsi"/>
          <w:i/>
          <w:iCs/>
          <w:color w:val="FF0000"/>
          <w:sz w:val="18"/>
          <w:szCs w:val="18"/>
        </w:rPr>
      </w:pPr>
    </w:p>
    <w:p w14:paraId="1A09D044" w14:textId="77777777" w:rsidR="00AA3EC0" w:rsidRDefault="00AA3EC0" w:rsidP="00A81D37">
      <w:pPr>
        <w:ind w:left="5103" w:right="141"/>
        <w:jc w:val="center"/>
        <w:rPr>
          <w:rFonts w:asciiTheme="minorHAnsi" w:hAnsiTheme="minorHAnsi" w:cstheme="minorHAnsi"/>
          <w:i/>
          <w:iCs/>
          <w:color w:val="FF0000"/>
          <w:sz w:val="18"/>
          <w:szCs w:val="18"/>
        </w:rPr>
      </w:pPr>
    </w:p>
    <w:p w14:paraId="05877BA3" w14:textId="77777777" w:rsidR="00AA3EC0" w:rsidRDefault="00AA3EC0" w:rsidP="00A81D37">
      <w:pPr>
        <w:ind w:left="5103" w:right="141"/>
        <w:jc w:val="center"/>
        <w:rPr>
          <w:rFonts w:asciiTheme="minorHAnsi" w:hAnsiTheme="minorHAnsi" w:cstheme="minorHAnsi"/>
          <w:i/>
          <w:iCs/>
          <w:color w:val="FF0000"/>
          <w:sz w:val="18"/>
          <w:szCs w:val="18"/>
        </w:rPr>
      </w:pPr>
    </w:p>
    <w:p w14:paraId="399EDD84" w14:textId="77777777" w:rsidR="00AA3EC0" w:rsidRDefault="00AA3EC0" w:rsidP="00A81D37">
      <w:pPr>
        <w:ind w:left="5103" w:right="141"/>
        <w:jc w:val="center"/>
        <w:rPr>
          <w:rFonts w:asciiTheme="minorHAnsi" w:hAnsiTheme="minorHAnsi" w:cstheme="minorHAnsi"/>
          <w:i/>
          <w:iCs/>
          <w:color w:val="FF0000"/>
          <w:sz w:val="18"/>
          <w:szCs w:val="18"/>
        </w:rPr>
      </w:pPr>
    </w:p>
    <w:p w14:paraId="1EA4E31D" w14:textId="77777777" w:rsidR="00AA3EC0" w:rsidRDefault="00AA3EC0" w:rsidP="00A81D37">
      <w:pPr>
        <w:ind w:left="5103" w:right="141"/>
        <w:jc w:val="center"/>
        <w:rPr>
          <w:rFonts w:asciiTheme="minorHAnsi" w:hAnsiTheme="minorHAnsi" w:cstheme="minorHAnsi"/>
          <w:i/>
          <w:iCs/>
          <w:color w:val="FF0000"/>
          <w:sz w:val="18"/>
          <w:szCs w:val="18"/>
        </w:rPr>
      </w:pPr>
    </w:p>
    <w:p w14:paraId="36A99CB6" w14:textId="77777777" w:rsidR="00AA3EC0" w:rsidRDefault="00AA3EC0" w:rsidP="00A81D37">
      <w:pPr>
        <w:ind w:left="5103" w:right="141"/>
        <w:jc w:val="center"/>
        <w:rPr>
          <w:rFonts w:asciiTheme="minorHAnsi" w:hAnsiTheme="minorHAnsi" w:cstheme="minorHAnsi"/>
          <w:i/>
          <w:iCs/>
          <w:color w:val="FF0000"/>
          <w:sz w:val="18"/>
          <w:szCs w:val="18"/>
        </w:rPr>
      </w:pPr>
    </w:p>
    <w:p w14:paraId="23EDCF68" w14:textId="77777777" w:rsidR="00AA3EC0" w:rsidRDefault="00AA3EC0" w:rsidP="00A81D37">
      <w:pPr>
        <w:ind w:left="5103" w:right="141"/>
        <w:jc w:val="center"/>
        <w:rPr>
          <w:rFonts w:asciiTheme="minorHAnsi" w:hAnsiTheme="minorHAnsi" w:cstheme="minorHAnsi"/>
          <w:i/>
          <w:iCs/>
          <w:color w:val="FF0000"/>
          <w:sz w:val="18"/>
          <w:szCs w:val="18"/>
        </w:rPr>
      </w:pPr>
    </w:p>
    <w:p w14:paraId="753A81B9" w14:textId="77777777" w:rsidR="00AA3EC0" w:rsidRDefault="00AA3EC0" w:rsidP="00A81D37">
      <w:pPr>
        <w:ind w:left="5103" w:right="141"/>
        <w:jc w:val="center"/>
        <w:rPr>
          <w:rFonts w:asciiTheme="minorHAnsi" w:hAnsiTheme="minorHAnsi" w:cstheme="minorHAnsi"/>
          <w:i/>
          <w:iCs/>
          <w:color w:val="FF0000"/>
          <w:sz w:val="18"/>
          <w:szCs w:val="18"/>
        </w:rPr>
      </w:pPr>
    </w:p>
    <w:p w14:paraId="608F9835" w14:textId="77777777" w:rsidR="00AA3EC0" w:rsidRDefault="00AA3EC0" w:rsidP="00A81D37">
      <w:pPr>
        <w:ind w:left="5103" w:right="141"/>
        <w:jc w:val="center"/>
        <w:rPr>
          <w:rFonts w:asciiTheme="minorHAnsi" w:hAnsiTheme="minorHAnsi" w:cstheme="minorHAnsi"/>
          <w:i/>
          <w:iCs/>
          <w:color w:val="FF0000"/>
          <w:sz w:val="18"/>
          <w:szCs w:val="18"/>
        </w:rPr>
      </w:pPr>
    </w:p>
    <w:p w14:paraId="7FCF08C9" w14:textId="77777777" w:rsidR="00AA3EC0" w:rsidRDefault="00AA3EC0" w:rsidP="00A81D37">
      <w:pPr>
        <w:ind w:left="5103" w:right="141"/>
        <w:jc w:val="center"/>
        <w:rPr>
          <w:rFonts w:asciiTheme="minorHAnsi" w:hAnsiTheme="minorHAnsi" w:cstheme="minorHAnsi"/>
          <w:i/>
          <w:iCs/>
          <w:color w:val="FF0000"/>
          <w:sz w:val="18"/>
          <w:szCs w:val="18"/>
        </w:rPr>
      </w:pPr>
    </w:p>
    <w:p w14:paraId="4490F790" w14:textId="77777777" w:rsidR="00896AC5" w:rsidRDefault="00896AC5" w:rsidP="00A81D37">
      <w:pPr>
        <w:ind w:left="5103" w:right="141"/>
        <w:jc w:val="center"/>
        <w:rPr>
          <w:rFonts w:asciiTheme="minorHAnsi" w:hAnsiTheme="minorHAnsi" w:cstheme="minorHAnsi"/>
          <w:i/>
          <w:iCs/>
          <w:color w:val="FF0000"/>
          <w:sz w:val="18"/>
          <w:szCs w:val="18"/>
        </w:rPr>
      </w:pPr>
    </w:p>
    <w:p w14:paraId="08762290" w14:textId="77777777" w:rsidR="00896AC5" w:rsidRDefault="00896AC5" w:rsidP="00A81D37">
      <w:pPr>
        <w:ind w:left="5103" w:right="141"/>
        <w:jc w:val="center"/>
        <w:rPr>
          <w:rFonts w:asciiTheme="minorHAnsi" w:hAnsiTheme="minorHAnsi" w:cstheme="minorHAnsi"/>
          <w:i/>
          <w:iCs/>
          <w:color w:val="FF0000"/>
          <w:sz w:val="18"/>
          <w:szCs w:val="18"/>
        </w:rPr>
      </w:pPr>
    </w:p>
    <w:p w14:paraId="37189A39" w14:textId="77777777" w:rsidR="00230DEC" w:rsidRDefault="00230DEC" w:rsidP="00AA3EC0">
      <w:pPr>
        <w:widowControl w:val="0"/>
        <w:rPr>
          <w:rFonts w:asciiTheme="minorHAnsi" w:hAnsiTheme="minorHAnsi" w:cstheme="minorHAnsi"/>
          <w:i/>
          <w:iCs/>
          <w:color w:val="FF0000"/>
          <w:sz w:val="18"/>
          <w:szCs w:val="18"/>
        </w:rPr>
      </w:pPr>
      <w:bookmarkStart w:id="1" w:name="_Toc274742415"/>
    </w:p>
    <w:p w14:paraId="45E1411E" w14:textId="77777777" w:rsidR="004945D8" w:rsidRDefault="004945D8" w:rsidP="00AA3EC0">
      <w:pPr>
        <w:widowControl w:val="0"/>
        <w:rPr>
          <w:rFonts w:asciiTheme="minorHAnsi" w:hAnsiTheme="minorHAnsi" w:cstheme="minorHAnsi"/>
          <w:b/>
          <w:bCs/>
        </w:rPr>
      </w:pPr>
    </w:p>
    <w:p w14:paraId="6D8BEF84" w14:textId="77777777" w:rsidR="004945D8" w:rsidRDefault="004945D8" w:rsidP="00AA3EC0">
      <w:pPr>
        <w:widowControl w:val="0"/>
        <w:rPr>
          <w:rFonts w:asciiTheme="minorHAnsi" w:hAnsiTheme="minorHAnsi" w:cstheme="minorHAnsi"/>
          <w:b/>
          <w:bCs/>
        </w:rPr>
      </w:pPr>
    </w:p>
    <w:p w14:paraId="2C709011" w14:textId="77777777" w:rsidR="004945D8" w:rsidRDefault="004945D8" w:rsidP="00AA3EC0">
      <w:pPr>
        <w:widowControl w:val="0"/>
        <w:rPr>
          <w:rFonts w:asciiTheme="minorHAnsi" w:hAnsiTheme="minorHAnsi" w:cstheme="minorHAnsi"/>
          <w:b/>
          <w:bCs/>
        </w:rPr>
      </w:pPr>
    </w:p>
    <w:p w14:paraId="7553B26A" w14:textId="77777777" w:rsidR="004945D8" w:rsidRDefault="004945D8" w:rsidP="00AA3EC0">
      <w:pPr>
        <w:widowControl w:val="0"/>
        <w:rPr>
          <w:rFonts w:asciiTheme="minorHAnsi" w:hAnsiTheme="minorHAnsi" w:cstheme="minorHAnsi"/>
          <w:b/>
          <w:bCs/>
        </w:rPr>
      </w:pPr>
    </w:p>
    <w:p w14:paraId="26F08F56" w14:textId="77777777" w:rsidR="004945D8" w:rsidRDefault="004945D8" w:rsidP="00AA3EC0">
      <w:pPr>
        <w:widowControl w:val="0"/>
        <w:rPr>
          <w:rFonts w:asciiTheme="minorHAnsi" w:hAnsiTheme="minorHAnsi" w:cstheme="minorHAnsi"/>
          <w:b/>
          <w:bCs/>
        </w:rPr>
      </w:pPr>
    </w:p>
    <w:p w14:paraId="75B78F69" w14:textId="77777777" w:rsidR="004945D8" w:rsidRDefault="004945D8" w:rsidP="00AA3EC0">
      <w:pPr>
        <w:widowControl w:val="0"/>
        <w:rPr>
          <w:rFonts w:asciiTheme="minorHAnsi" w:hAnsiTheme="minorHAnsi" w:cstheme="minorHAnsi"/>
          <w:b/>
          <w:bCs/>
        </w:rPr>
      </w:pPr>
    </w:p>
    <w:p w14:paraId="1E059FB0" w14:textId="77777777" w:rsidR="004945D8" w:rsidRDefault="004945D8" w:rsidP="00AA3EC0">
      <w:pPr>
        <w:widowControl w:val="0"/>
        <w:rPr>
          <w:rFonts w:asciiTheme="minorHAnsi" w:hAnsiTheme="minorHAnsi" w:cstheme="minorHAnsi"/>
          <w:b/>
          <w:bCs/>
        </w:rPr>
      </w:pPr>
    </w:p>
    <w:p w14:paraId="58CBF62F" w14:textId="77777777" w:rsidR="004945D8" w:rsidRDefault="004945D8" w:rsidP="00AA3EC0">
      <w:pPr>
        <w:widowControl w:val="0"/>
        <w:rPr>
          <w:rFonts w:asciiTheme="minorHAnsi" w:hAnsiTheme="minorHAnsi" w:cstheme="minorHAnsi"/>
          <w:b/>
          <w:bCs/>
        </w:rPr>
      </w:pPr>
    </w:p>
    <w:p w14:paraId="23B03B59" w14:textId="77777777" w:rsidR="004945D8" w:rsidRDefault="004945D8" w:rsidP="00AA3EC0">
      <w:pPr>
        <w:widowControl w:val="0"/>
        <w:rPr>
          <w:rFonts w:asciiTheme="minorHAnsi" w:hAnsiTheme="minorHAnsi" w:cstheme="minorHAnsi"/>
          <w:b/>
          <w:bCs/>
        </w:rPr>
      </w:pPr>
    </w:p>
    <w:p w14:paraId="3AE189BE" w14:textId="77777777" w:rsidR="004945D8" w:rsidRDefault="004945D8" w:rsidP="00AA3EC0">
      <w:pPr>
        <w:widowControl w:val="0"/>
        <w:rPr>
          <w:rFonts w:asciiTheme="minorHAnsi" w:hAnsiTheme="minorHAnsi" w:cstheme="minorHAnsi"/>
          <w:b/>
          <w:bCs/>
        </w:rPr>
      </w:pPr>
    </w:p>
    <w:p w14:paraId="796E11A4" w14:textId="77777777" w:rsidR="004945D8" w:rsidRDefault="004945D8" w:rsidP="00AA3EC0">
      <w:pPr>
        <w:widowControl w:val="0"/>
        <w:rPr>
          <w:rFonts w:asciiTheme="minorHAnsi" w:hAnsiTheme="minorHAnsi" w:cstheme="minorHAnsi"/>
          <w:b/>
          <w:bCs/>
        </w:rPr>
      </w:pPr>
    </w:p>
    <w:p w14:paraId="0EA7B5B2" w14:textId="77777777" w:rsidR="004945D8" w:rsidRDefault="004945D8" w:rsidP="00AA3EC0">
      <w:pPr>
        <w:widowControl w:val="0"/>
        <w:rPr>
          <w:rFonts w:asciiTheme="minorHAnsi" w:hAnsiTheme="minorHAnsi" w:cstheme="minorHAnsi"/>
          <w:b/>
          <w:bCs/>
        </w:rPr>
      </w:pPr>
    </w:p>
    <w:p w14:paraId="52F21D8B" w14:textId="77777777" w:rsidR="004945D8" w:rsidRDefault="004945D8" w:rsidP="00AA3EC0">
      <w:pPr>
        <w:widowControl w:val="0"/>
        <w:rPr>
          <w:rFonts w:asciiTheme="minorHAnsi" w:hAnsiTheme="minorHAnsi" w:cstheme="minorHAnsi"/>
          <w:b/>
          <w:bCs/>
        </w:rPr>
      </w:pPr>
    </w:p>
    <w:p w14:paraId="2D6439F6" w14:textId="77777777" w:rsidR="004945D8" w:rsidRDefault="004945D8" w:rsidP="00AA3EC0">
      <w:pPr>
        <w:widowControl w:val="0"/>
        <w:rPr>
          <w:rFonts w:asciiTheme="minorHAnsi" w:hAnsiTheme="minorHAnsi" w:cstheme="minorHAnsi"/>
          <w:b/>
          <w:bCs/>
        </w:rPr>
      </w:pPr>
    </w:p>
    <w:p w14:paraId="79104B62" w14:textId="77777777" w:rsidR="004945D8" w:rsidRDefault="004945D8" w:rsidP="00AA3EC0">
      <w:pPr>
        <w:widowControl w:val="0"/>
        <w:rPr>
          <w:rFonts w:asciiTheme="minorHAnsi" w:hAnsiTheme="minorHAnsi" w:cstheme="minorHAnsi"/>
          <w:b/>
          <w:bCs/>
        </w:rPr>
      </w:pPr>
    </w:p>
    <w:p w14:paraId="0128F793" w14:textId="77777777" w:rsidR="004945D8" w:rsidRDefault="004945D8" w:rsidP="00AA3EC0">
      <w:pPr>
        <w:widowControl w:val="0"/>
        <w:rPr>
          <w:rFonts w:asciiTheme="minorHAnsi" w:hAnsiTheme="minorHAnsi" w:cstheme="minorHAnsi"/>
          <w:b/>
          <w:bCs/>
        </w:rPr>
      </w:pPr>
    </w:p>
    <w:p w14:paraId="1BAE7761" w14:textId="77777777" w:rsidR="004945D8" w:rsidRDefault="004945D8" w:rsidP="00AA3EC0">
      <w:pPr>
        <w:widowControl w:val="0"/>
        <w:rPr>
          <w:rFonts w:asciiTheme="minorHAnsi" w:hAnsiTheme="minorHAnsi" w:cstheme="minorHAnsi"/>
          <w:b/>
          <w:bCs/>
        </w:rPr>
      </w:pPr>
    </w:p>
    <w:p w14:paraId="0F2687D4" w14:textId="77777777" w:rsidR="004945D8" w:rsidRDefault="004945D8" w:rsidP="00AA3EC0">
      <w:pPr>
        <w:widowControl w:val="0"/>
        <w:rPr>
          <w:rFonts w:asciiTheme="minorHAnsi" w:hAnsiTheme="minorHAnsi" w:cstheme="minorHAnsi"/>
          <w:b/>
          <w:bCs/>
        </w:rPr>
      </w:pPr>
    </w:p>
    <w:p w14:paraId="543588D9" w14:textId="77777777" w:rsidR="009746A6" w:rsidRPr="00F37345" w:rsidRDefault="007C3A7D" w:rsidP="00AA3EC0">
      <w:pPr>
        <w:widowControl w:val="0"/>
        <w:rPr>
          <w:rFonts w:asciiTheme="minorHAnsi" w:hAnsiTheme="minorHAnsi" w:cstheme="minorHAnsi"/>
          <w:b/>
          <w:bCs/>
        </w:rPr>
      </w:pPr>
      <w:r w:rsidRPr="00F37345">
        <w:rPr>
          <w:rFonts w:asciiTheme="minorHAnsi" w:hAnsiTheme="minorHAnsi" w:cstheme="minorHAnsi"/>
          <w:b/>
          <w:bCs/>
        </w:rPr>
        <w:lastRenderedPageBreak/>
        <w:t>Nr postępow</w:t>
      </w:r>
      <w:r w:rsidR="00F37345" w:rsidRPr="00F37345">
        <w:rPr>
          <w:rFonts w:asciiTheme="minorHAnsi" w:hAnsiTheme="minorHAnsi" w:cstheme="minorHAnsi"/>
          <w:b/>
          <w:bCs/>
        </w:rPr>
        <w:t>ania: 3/2026</w:t>
      </w:r>
      <w:r w:rsidR="009746A6" w:rsidRPr="00F37345">
        <w:rPr>
          <w:rFonts w:asciiTheme="minorHAnsi" w:hAnsiTheme="minorHAnsi" w:cstheme="minorHAnsi"/>
          <w:b/>
          <w:bCs/>
        </w:rPr>
        <w:t xml:space="preserve"> </w:t>
      </w:r>
    </w:p>
    <w:p w14:paraId="24CFD133" w14:textId="77777777" w:rsidR="00EE3A11" w:rsidRPr="003F6981" w:rsidRDefault="00EE3A11" w:rsidP="00AA3EC0">
      <w:pPr>
        <w:keepNext/>
        <w:widowControl w:val="0"/>
        <w:autoSpaceDE w:val="0"/>
        <w:autoSpaceDN w:val="0"/>
        <w:adjustRightInd w:val="0"/>
        <w:ind w:right="-1"/>
        <w:rPr>
          <w:rFonts w:asciiTheme="minorHAnsi" w:hAnsiTheme="minorHAnsi" w:cstheme="minorHAnsi"/>
          <w:b/>
        </w:rPr>
      </w:pPr>
      <w:r w:rsidRPr="003F6981">
        <w:rPr>
          <w:rFonts w:asciiTheme="minorHAnsi" w:hAnsiTheme="minorHAnsi" w:cstheme="minorHAnsi"/>
          <w:b/>
        </w:rPr>
        <w:t>Załącznik nr 3a do SWZ (składają wszyscy Wykonawcy)</w:t>
      </w:r>
    </w:p>
    <w:p w14:paraId="539963F3" w14:textId="77777777" w:rsidR="00EE3A11" w:rsidRPr="003F6981" w:rsidRDefault="00EE3A11" w:rsidP="00A3451D">
      <w:pPr>
        <w:keepNext/>
        <w:widowControl w:val="0"/>
        <w:pBdr>
          <w:top w:val="thinThickThinMediumGap" w:sz="24" w:space="6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jc w:val="center"/>
        <w:rPr>
          <w:rFonts w:asciiTheme="minorHAnsi" w:hAnsiTheme="minorHAnsi" w:cstheme="minorHAnsi"/>
          <w:b/>
          <w:sz w:val="32"/>
        </w:rPr>
      </w:pPr>
      <w:r w:rsidRPr="003F6981">
        <w:rPr>
          <w:rFonts w:asciiTheme="minorHAnsi" w:hAnsiTheme="minorHAnsi" w:cstheme="minorHAnsi"/>
          <w:b/>
          <w:sz w:val="32"/>
        </w:rPr>
        <w:t xml:space="preserve">Oświadczenie wykonawcy </w:t>
      </w:r>
    </w:p>
    <w:p w14:paraId="3E9C33A0" w14:textId="77777777" w:rsidR="00EE3A11" w:rsidRPr="003F6981" w:rsidRDefault="00EE3A11" w:rsidP="00A3451D">
      <w:pPr>
        <w:keepNext/>
        <w:widowControl w:val="0"/>
        <w:pBdr>
          <w:top w:val="thinThickThinMediumGap" w:sz="24" w:space="6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F6981">
        <w:rPr>
          <w:rFonts w:asciiTheme="minorHAnsi" w:hAnsiTheme="minorHAnsi" w:cstheme="minorHAnsi"/>
          <w:b/>
          <w:sz w:val="22"/>
          <w:szCs w:val="22"/>
        </w:rPr>
        <w:t xml:space="preserve">Składane na podstawie art. 125 ust. 1 ustawy z dnia 11 września 2019 r. </w:t>
      </w:r>
      <w:r w:rsidRPr="003F6981">
        <w:rPr>
          <w:rFonts w:asciiTheme="minorHAnsi" w:hAnsiTheme="minorHAnsi" w:cstheme="minorHAnsi"/>
          <w:b/>
          <w:sz w:val="22"/>
          <w:szCs w:val="22"/>
        </w:rPr>
        <w:br/>
        <w:t>Prawo zamówień publicznych</w:t>
      </w:r>
    </w:p>
    <w:p w14:paraId="09754C82" w14:textId="77777777" w:rsidR="00EE3A11" w:rsidRPr="003F6981" w:rsidRDefault="00EE3A11" w:rsidP="00A3451D">
      <w:pPr>
        <w:keepNext/>
        <w:widowControl w:val="0"/>
        <w:pBdr>
          <w:top w:val="thinThickThinMediumGap" w:sz="24" w:space="6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3F6981">
        <w:rPr>
          <w:rFonts w:asciiTheme="minorHAnsi" w:hAnsiTheme="minorHAnsi" w:cstheme="minorHAnsi"/>
          <w:b/>
          <w:sz w:val="22"/>
          <w:szCs w:val="22"/>
          <w:u w:val="single"/>
        </w:rPr>
        <w:t>DOTYCZĄCE SPEŁNIANIA WARUNKÓW UDZIAŁU W POSTĘPOWANIU</w:t>
      </w:r>
    </w:p>
    <w:p w14:paraId="7404C05C" w14:textId="77777777" w:rsidR="00EE3A11" w:rsidRPr="003F6981" w:rsidRDefault="00EE3A11" w:rsidP="00345235">
      <w:pPr>
        <w:keepNext/>
        <w:widowControl w:val="0"/>
        <w:numPr>
          <w:ilvl w:val="0"/>
          <w:numId w:val="5"/>
        </w:numPr>
        <w:autoSpaceDE w:val="0"/>
        <w:autoSpaceDN w:val="0"/>
        <w:adjustRightInd w:val="0"/>
        <w:spacing w:before="240" w:after="120"/>
        <w:ind w:left="357" w:right="45" w:hanging="357"/>
        <w:jc w:val="both"/>
        <w:rPr>
          <w:rFonts w:asciiTheme="minorHAnsi" w:hAnsiTheme="minorHAnsi" w:cstheme="minorHAnsi"/>
          <w:b/>
        </w:rPr>
      </w:pPr>
      <w:r w:rsidRPr="003F6981">
        <w:rPr>
          <w:rFonts w:asciiTheme="minorHAnsi" w:hAnsiTheme="minorHAnsi" w:cstheme="minorHAnsi"/>
          <w:b/>
        </w:rPr>
        <w:t>ZAMAWIAJĄCY:</w:t>
      </w:r>
    </w:p>
    <w:p w14:paraId="75547EE8" w14:textId="77777777" w:rsidR="00EE3A11" w:rsidRPr="003F6981" w:rsidRDefault="00EE3A11" w:rsidP="00EE3A11">
      <w:pPr>
        <w:keepNext/>
        <w:widowControl w:val="0"/>
        <w:autoSpaceDE w:val="0"/>
        <w:autoSpaceDN w:val="0"/>
        <w:adjustRightInd w:val="0"/>
        <w:ind w:left="357" w:right="45"/>
        <w:rPr>
          <w:rFonts w:asciiTheme="minorHAnsi" w:hAnsiTheme="minorHAnsi" w:cstheme="minorHAnsi"/>
          <w:b/>
        </w:rPr>
      </w:pPr>
      <w:r w:rsidRPr="003F6981">
        <w:rPr>
          <w:rFonts w:asciiTheme="minorHAnsi" w:hAnsiTheme="minorHAnsi" w:cstheme="minorHAnsi"/>
          <w:b/>
        </w:rPr>
        <w:t xml:space="preserve">Centrum  Administracji Pieczy Zastępczej </w:t>
      </w:r>
    </w:p>
    <w:p w14:paraId="4595834A" w14:textId="77777777" w:rsidR="00EE3A11" w:rsidRPr="003F6981" w:rsidRDefault="00EE3A11" w:rsidP="00EE3A11">
      <w:pPr>
        <w:keepNext/>
        <w:widowControl w:val="0"/>
        <w:autoSpaceDE w:val="0"/>
        <w:autoSpaceDN w:val="0"/>
        <w:adjustRightInd w:val="0"/>
        <w:ind w:left="357" w:right="45"/>
        <w:rPr>
          <w:rFonts w:asciiTheme="minorHAnsi" w:hAnsiTheme="minorHAnsi" w:cstheme="minorHAnsi"/>
          <w:b/>
        </w:rPr>
      </w:pPr>
      <w:r w:rsidRPr="003F6981">
        <w:rPr>
          <w:rFonts w:asciiTheme="minorHAnsi" w:hAnsiTheme="minorHAnsi" w:cstheme="minorHAnsi"/>
          <w:b/>
        </w:rPr>
        <w:t>90-159 Łódź ul. Małachowskiego 74</w:t>
      </w:r>
    </w:p>
    <w:p w14:paraId="13DA9536" w14:textId="77777777" w:rsidR="00EE3A11" w:rsidRPr="003F6981" w:rsidRDefault="00EE3A11" w:rsidP="00345235">
      <w:pPr>
        <w:keepNext/>
        <w:keepLines/>
        <w:widowControl w:val="0"/>
        <w:numPr>
          <w:ilvl w:val="0"/>
          <w:numId w:val="5"/>
        </w:numPr>
        <w:spacing w:before="240" w:after="120"/>
        <w:ind w:left="357" w:hanging="357"/>
        <w:jc w:val="both"/>
        <w:rPr>
          <w:rFonts w:asciiTheme="minorHAnsi" w:hAnsiTheme="minorHAnsi" w:cstheme="minorHAnsi"/>
          <w:b/>
          <w:color w:val="000000"/>
        </w:rPr>
      </w:pPr>
      <w:r w:rsidRPr="003F6981">
        <w:rPr>
          <w:rFonts w:asciiTheme="minorHAnsi" w:hAnsiTheme="minorHAnsi" w:cstheme="minorHAnsi"/>
          <w:b/>
          <w:color w:val="000000"/>
        </w:rPr>
        <w:t>WYKONAWCA:</w:t>
      </w:r>
    </w:p>
    <w:p w14:paraId="439AFE9A" w14:textId="77777777" w:rsidR="00EE3A11" w:rsidRPr="003F6981" w:rsidRDefault="00EE3A11" w:rsidP="00EE3A11">
      <w:pPr>
        <w:keepNext/>
        <w:widowControl w:val="0"/>
        <w:spacing w:after="120"/>
        <w:ind w:left="360"/>
        <w:rPr>
          <w:rFonts w:asciiTheme="minorHAnsi" w:hAnsiTheme="minorHAnsi" w:cstheme="minorHAnsi"/>
          <w:b/>
          <w:color w:val="000000"/>
        </w:rPr>
      </w:pPr>
      <w:r w:rsidRPr="003F6981">
        <w:rPr>
          <w:rFonts w:asciiTheme="minorHAnsi" w:hAnsiTheme="minorHAnsi" w:cstheme="minorHAnsi"/>
          <w:b/>
          <w:color w:val="000000"/>
        </w:rPr>
        <w:t>Niniejsza oferta zostaje złożona przez</w:t>
      </w:r>
      <w:r w:rsidRPr="003F6981">
        <w:rPr>
          <w:rFonts w:asciiTheme="minorHAnsi" w:hAnsiTheme="minorHAnsi" w:cstheme="minorHAnsi"/>
          <w:b/>
          <w:color w:val="000000"/>
          <w:sz w:val="22"/>
          <w:szCs w:val="22"/>
          <w:vertAlign w:val="superscript"/>
        </w:rPr>
        <w:footnoteReference w:id="3"/>
      </w:r>
      <w:r w:rsidRPr="003F6981">
        <w:rPr>
          <w:rFonts w:asciiTheme="minorHAnsi" w:hAnsiTheme="minorHAnsi" w:cstheme="minorHAnsi"/>
          <w:b/>
          <w:color w:val="000000"/>
        </w:rPr>
        <w:t xml:space="preserve">: 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"/>
        <w:gridCol w:w="3434"/>
        <w:gridCol w:w="2977"/>
        <w:gridCol w:w="2268"/>
      </w:tblGrid>
      <w:tr w:rsidR="00EE3A11" w:rsidRPr="003F6981" w14:paraId="2424B51E" w14:textId="77777777" w:rsidTr="009746A6">
        <w:trPr>
          <w:trHeight w:val="814"/>
        </w:trPr>
        <w:tc>
          <w:tcPr>
            <w:tcW w:w="819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  <w:vAlign w:val="center"/>
          </w:tcPr>
          <w:p w14:paraId="2C262673" w14:textId="77777777" w:rsidR="00EE3A11" w:rsidRPr="003F6981" w:rsidRDefault="00EE3A11" w:rsidP="009746A6">
            <w:pPr>
              <w:keepNext/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3F6981">
              <w:rPr>
                <w:rFonts w:asciiTheme="minorHAnsi" w:hAnsiTheme="minorHAnsi" w:cstheme="minorHAnsi"/>
                <w:b/>
                <w:color w:val="000000"/>
              </w:rPr>
              <w:t>Lp.</w:t>
            </w:r>
          </w:p>
        </w:tc>
        <w:tc>
          <w:tcPr>
            <w:tcW w:w="3434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4E9DCEB6" w14:textId="77777777" w:rsidR="00EE3A11" w:rsidRPr="003F6981" w:rsidRDefault="00EE3A11" w:rsidP="009746A6">
            <w:pPr>
              <w:keepNext/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3F6981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Nazwa(y) Wykonawcy(ów)</w:t>
            </w:r>
          </w:p>
        </w:tc>
        <w:tc>
          <w:tcPr>
            <w:tcW w:w="2977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170FFA28" w14:textId="77777777" w:rsidR="00EE3A11" w:rsidRPr="003F6981" w:rsidRDefault="00EE3A11" w:rsidP="009746A6">
            <w:pPr>
              <w:keepNext/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3F6981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Adres(y) </w:t>
            </w:r>
            <w:r w:rsidRPr="003F6981">
              <w:rPr>
                <w:rFonts w:asciiTheme="minorHAnsi" w:hAnsiTheme="minorHAnsi" w:cstheme="minorHAnsi"/>
                <w:b/>
                <w:caps/>
                <w:color w:val="000000"/>
                <w:sz w:val="22"/>
                <w:szCs w:val="22"/>
              </w:rPr>
              <w:t>W</w:t>
            </w:r>
            <w:r w:rsidRPr="003F6981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ykonawcy(ów)</w:t>
            </w:r>
          </w:p>
        </w:tc>
        <w:tc>
          <w:tcPr>
            <w:tcW w:w="2268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5AFC826F" w14:textId="77777777" w:rsidR="00EE3A11" w:rsidRPr="003F6981" w:rsidRDefault="00EE3A11" w:rsidP="009746A6">
            <w:pPr>
              <w:keepNext/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3F6981">
              <w:rPr>
                <w:rFonts w:asciiTheme="minorHAnsi" w:hAnsiTheme="minorHAnsi" w:cstheme="minorHAnsi"/>
                <w:b/>
                <w:color w:val="000000"/>
              </w:rPr>
              <w:t>NIP</w:t>
            </w:r>
          </w:p>
        </w:tc>
      </w:tr>
      <w:tr w:rsidR="00EE3A11" w:rsidRPr="003F6981" w14:paraId="681A702F" w14:textId="77777777" w:rsidTr="009746A6">
        <w:tc>
          <w:tcPr>
            <w:tcW w:w="819" w:type="dxa"/>
            <w:tcBorders>
              <w:top w:val="double" w:sz="4" w:space="0" w:color="auto"/>
              <w:left w:val="single" w:sz="12" w:space="0" w:color="auto"/>
            </w:tcBorders>
          </w:tcPr>
          <w:p w14:paraId="2F44FCBE" w14:textId="77777777" w:rsidR="00EE3A11" w:rsidRPr="003F6981" w:rsidRDefault="00EE3A11" w:rsidP="009746A6">
            <w:pPr>
              <w:keepNext/>
              <w:rPr>
                <w:rFonts w:asciiTheme="minorHAnsi" w:hAnsiTheme="minorHAnsi" w:cstheme="minorHAnsi"/>
                <w:b/>
                <w:color w:val="FF0000"/>
              </w:rPr>
            </w:pPr>
          </w:p>
        </w:tc>
        <w:tc>
          <w:tcPr>
            <w:tcW w:w="3434" w:type="dxa"/>
            <w:tcBorders>
              <w:top w:val="double" w:sz="4" w:space="0" w:color="auto"/>
            </w:tcBorders>
          </w:tcPr>
          <w:p w14:paraId="04A0CB63" w14:textId="77777777" w:rsidR="00EE3A11" w:rsidRDefault="00EE3A11" w:rsidP="009746A6">
            <w:pPr>
              <w:keepNext/>
              <w:spacing w:after="120"/>
              <w:rPr>
                <w:rFonts w:asciiTheme="minorHAnsi" w:hAnsiTheme="minorHAnsi" w:cstheme="minorHAnsi"/>
                <w:b/>
                <w:color w:val="FF0000"/>
              </w:rPr>
            </w:pPr>
          </w:p>
          <w:p w14:paraId="27A73795" w14:textId="77777777" w:rsidR="00A3451D" w:rsidRPr="003F6981" w:rsidRDefault="00A3451D" w:rsidP="009746A6">
            <w:pPr>
              <w:keepNext/>
              <w:spacing w:after="120"/>
              <w:rPr>
                <w:rFonts w:asciiTheme="minorHAnsi" w:hAnsiTheme="minorHAnsi" w:cstheme="minorHAnsi"/>
                <w:b/>
                <w:color w:val="FF0000"/>
              </w:rPr>
            </w:pPr>
          </w:p>
        </w:tc>
        <w:tc>
          <w:tcPr>
            <w:tcW w:w="2977" w:type="dxa"/>
            <w:tcBorders>
              <w:top w:val="double" w:sz="4" w:space="0" w:color="auto"/>
            </w:tcBorders>
          </w:tcPr>
          <w:p w14:paraId="550C25D2" w14:textId="77777777" w:rsidR="00EE3A11" w:rsidRPr="003F6981" w:rsidRDefault="00EE3A11" w:rsidP="009746A6">
            <w:pPr>
              <w:keepNext/>
              <w:spacing w:after="120"/>
              <w:rPr>
                <w:rFonts w:asciiTheme="minorHAnsi" w:hAnsiTheme="minorHAnsi" w:cstheme="minorHAnsi"/>
                <w:b/>
                <w:color w:val="FF0000"/>
              </w:rPr>
            </w:pPr>
          </w:p>
        </w:tc>
        <w:tc>
          <w:tcPr>
            <w:tcW w:w="2268" w:type="dxa"/>
            <w:tcBorders>
              <w:top w:val="double" w:sz="4" w:space="0" w:color="auto"/>
              <w:right w:val="single" w:sz="12" w:space="0" w:color="auto"/>
            </w:tcBorders>
          </w:tcPr>
          <w:p w14:paraId="4E13C932" w14:textId="77777777" w:rsidR="00EE3A11" w:rsidRPr="003F6981" w:rsidRDefault="00EE3A11" w:rsidP="009746A6">
            <w:pPr>
              <w:keepNext/>
              <w:spacing w:after="120"/>
              <w:rPr>
                <w:rFonts w:asciiTheme="minorHAnsi" w:hAnsiTheme="minorHAnsi" w:cstheme="minorHAnsi"/>
                <w:b/>
                <w:color w:val="FF0000"/>
              </w:rPr>
            </w:pPr>
          </w:p>
        </w:tc>
      </w:tr>
    </w:tbl>
    <w:p w14:paraId="594E9FED" w14:textId="77777777" w:rsidR="00EE3A11" w:rsidRPr="003F6981" w:rsidRDefault="00EE3A11" w:rsidP="00EE3A11">
      <w:pPr>
        <w:keepNext/>
        <w:widowControl w:val="0"/>
        <w:spacing w:after="120"/>
        <w:ind w:left="360"/>
        <w:rPr>
          <w:rFonts w:asciiTheme="minorHAnsi" w:hAnsiTheme="minorHAnsi" w:cstheme="minorHAnsi"/>
          <w:sz w:val="8"/>
          <w:szCs w:val="8"/>
        </w:rPr>
      </w:pPr>
    </w:p>
    <w:p w14:paraId="385A33AB" w14:textId="77777777" w:rsidR="00745A33" w:rsidRPr="00AA0B01" w:rsidRDefault="00EE3A11" w:rsidP="00745A33">
      <w:pPr>
        <w:spacing w:line="276" w:lineRule="auto"/>
        <w:jc w:val="both"/>
        <w:rPr>
          <w:rFonts w:asciiTheme="minorHAnsi" w:hAnsiTheme="minorHAnsi" w:cstheme="minorHAnsi"/>
          <w:b/>
          <w:bCs/>
          <w:color w:val="000000"/>
        </w:rPr>
      </w:pPr>
      <w:r w:rsidRPr="006A5565">
        <w:rPr>
          <w:rFonts w:asciiTheme="minorHAnsi" w:hAnsiTheme="minorHAnsi" w:cstheme="minorHAnsi"/>
        </w:rPr>
        <w:t>Na potrzeby postępowania o udzielenie zamówienia publicznego, pn.</w:t>
      </w:r>
      <w:r w:rsidRPr="006A5565">
        <w:rPr>
          <w:rFonts w:asciiTheme="minorHAnsi" w:hAnsiTheme="minorHAnsi" w:cstheme="minorHAnsi"/>
          <w:color w:val="000000"/>
        </w:rPr>
        <w:t xml:space="preserve"> </w:t>
      </w:r>
      <w:r w:rsidR="00AA0B01" w:rsidRPr="00AA0B01">
        <w:rPr>
          <w:rFonts w:asciiTheme="minorHAnsi" w:hAnsiTheme="minorHAnsi" w:cstheme="minorHAnsi"/>
          <w:b/>
          <w:bCs/>
          <w:color w:val="000000"/>
        </w:rPr>
        <w:t>„Świadczenie usługi zorganizowania i przeprowadzenia szkoleń podnoszących kompetencje zawodowe pracowników Centrum Administracyjnego Pieczy Zastępczej w ramach projektu: „Wzmocnieni – zintegrowane wsparcie dla dzieci i rodzin”</w:t>
      </w:r>
      <w:r w:rsidR="00AA0B01">
        <w:rPr>
          <w:rFonts w:asciiTheme="minorHAnsi" w:hAnsiTheme="minorHAnsi" w:cstheme="minorHAnsi"/>
          <w:b/>
          <w:bCs/>
          <w:color w:val="000000"/>
        </w:rPr>
        <w:t xml:space="preserve"> </w:t>
      </w:r>
      <w:r w:rsidRPr="006A5565">
        <w:rPr>
          <w:rFonts w:asciiTheme="minorHAnsi" w:hAnsiTheme="minorHAnsi" w:cstheme="minorHAnsi"/>
        </w:rPr>
        <w:t>–</w:t>
      </w:r>
      <w:r w:rsidRPr="006A5565">
        <w:rPr>
          <w:rFonts w:asciiTheme="minorHAnsi" w:hAnsiTheme="minorHAnsi" w:cstheme="minorHAnsi"/>
          <w:b/>
        </w:rPr>
        <w:t xml:space="preserve"> </w:t>
      </w:r>
      <w:r w:rsidR="0099778A">
        <w:rPr>
          <w:rFonts w:asciiTheme="minorHAnsi" w:hAnsiTheme="minorHAnsi" w:cstheme="minorHAnsi"/>
        </w:rPr>
        <w:t>oświadczam(y), że spełniam</w:t>
      </w:r>
      <w:r w:rsidRPr="006A5565">
        <w:rPr>
          <w:rFonts w:asciiTheme="minorHAnsi" w:hAnsiTheme="minorHAnsi" w:cstheme="minorHAnsi"/>
        </w:rPr>
        <w:t>(y) warunki udziału w postępowaniu określone przez Zamawiającego w Specyfikacji Warunków Zamówienia i ogłoszeniu o zamówieniu</w:t>
      </w:r>
      <w:r w:rsidR="00745A33" w:rsidRPr="006A5565">
        <w:rPr>
          <w:rFonts w:asciiTheme="minorHAnsi" w:hAnsiTheme="minorHAnsi" w:cstheme="minorHAnsi"/>
        </w:rPr>
        <w:t>.</w:t>
      </w:r>
    </w:p>
    <w:p w14:paraId="777D0886" w14:textId="77777777" w:rsidR="00745A33" w:rsidRDefault="00745A33" w:rsidP="00745A33">
      <w:pPr>
        <w:spacing w:line="276" w:lineRule="auto"/>
        <w:jc w:val="both"/>
        <w:rPr>
          <w:rFonts w:asciiTheme="minorHAnsi" w:hAnsiTheme="minorHAnsi" w:cstheme="minorHAnsi"/>
        </w:rPr>
      </w:pPr>
    </w:p>
    <w:p w14:paraId="12BD01FB" w14:textId="77777777" w:rsidR="00745A33" w:rsidRPr="0080215A" w:rsidRDefault="00745A33" w:rsidP="00745A33">
      <w:pPr>
        <w:spacing w:line="276" w:lineRule="auto"/>
        <w:jc w:val="both"/>
        <w:rPr>
          <w:rFonts w:asciiTheme="minorHAnsi" w:eastAsiaTheme="majorEastAsia" w:hAnsiTheme="minorHAnsi" w:cstheme="minorHAnsi"/>
          <w:b/>
          <w:bCs/>
          <w:color w:val="FF0000"/>
          <w:sz w:val="22"/>
          <w:szCs w:val="22"/>
          <w:lang w:eastAsia="en-US"/>
        </w:rPr>
      </w:pPr>
    </w:p>
    <w:p w14:paraId="7801B30D" w14:textId="77777777" w:rsidR="00A3451D" w:rsidRDefault="00A3451D" w:rsidP="00A3451D">
      <w:pPr>
        <w:spacing w:line="276" w:lineRule="auto"/>
        <w:jc w:val="both"/>
        <w:rPr>
          <w:rFonts w:asciiTheme="minorHAnsi" w:eastAsiaTheme="majorEastAsia" w:hAnsiTheme="minorHAnsi" w:cstheme="minorHAnsi"/>
          <w:b/>
          <w:bCs/>
          <w:color w:val="FF0000"/>
          <w:sz w:val="22"/>
          <w:szCs w:val="22"/>
          <w:lang w:eastAsia="en-US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369"/>
        <w:gridCol w:w="5917"/>
      </w:tblGrid>
      <w:tr w:rsidR="00EE3A11" w:rsidRPr="003F6981" w14:paraId="79A8F650" w14:textId="77777777" w:rsidTr="009746A6">
        <w:trPr>
          <w:jc w:val="center"/>
        </w:trPr>
        <w:tc>
          <w:tcPr>
            <w:tcW w:w="1814" w:type="pct"/>
            <w:vAlign w:val="center"/>
          </w:tcPr>
          <w:bookmarkEnd w:id="1"/>
          <w:p w14:paraId="743EF4C1" w14:textId="77777777" w:rsidR="00EE3A11" w:rsidRPr="003F6981" w:rsidRDefault="00EE3A11" w:rsidP="009746A6">
            <w:pPr>
              <w:keepNext/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F6981">
              <w:rPr>
                <w:rFonts w:asciiTheme="minorHAnsi" w:hAnsiTheme="minorHAnsi" w:cstheme="minorHAnsi"/>
                <w:sz w:val="22"/>
                <w:szCs w:val="22"/>
              </w:rPr>
              <w:t>………………</w:t>
            </w:r>
          </w:p>
        </w:tc>
        <w:tc>
          <w:tcPr>
            <w:tcW w:w="3186" w:type="pct"/>
            <w:vAlign w:val="center"/>
          </w:tcPr>
          <w:p w14:paraId="2E4073D8" w14:textId="77777777" w:rsidR="00EE3A11" w:rsidRPr="003F6981" w:rsidRDefault="00EE3A11" w:rsidP="009746A6">
            <w:pPr>
              <w:keepNext/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F6981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……………………………………..</w:t>
            </w:r>
          </w:p>
        </w:tc>
      </w:tr>
      <w:tr w:rsidR="00EE3A11" w:rsidRPr="003F6981" w14:paraId="47AF5884" w14:textId="77777777" w:rsidTr="009746A6">
        <w:trPr>
          <w:jc w:val="center"/>
        </w:trPr>
        <w:tc>
          <w:tcPr>
            <w:tcW w:w="1814" w:type="pct"/>
            <w:vAlign w:val="center"/>
          </w:tcPr>
          <w:p w14:paraId="61FE5AE3" w14:textId="77777777" w:rsidR="00EE3A11" w:rsidRPr="003F6981" w:rsidRDefault="00EE3A11" w:rsidP="009746A6">
            <w:pPr>
              <w:keepNext/>
              <w:widowControl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F6981">
              <w:rPr>
                <w:rFonts w:asciiTheme="minorHAnsi" w:hAnsiTheme="minorHAnsi" w:cstheme="minorHAnsi"/>
                <w:sz w:val="18"/>
                <w:szCs w:val="18"/>
              </w:rPr>
              <w:t>Miejscowość / Data</w:t>
            </w:r>
          </w:p>
        </w:tc>
        <w:tc>
          <w:tcPr>
            <w:tcW w:w="3186" w:type="pct"/>
            <w:vAlign w:val="center"/>
          </w:tcPr>
          <w:p w14:paraId="75F1B22B" w14:textId="77777777" w:rsidR="00EE3A11" w:rsidRPr="003F6981" w:rsidRDefault="00EE3A11" w:rsidP="009746A6">
            <w:pPr>
              <w:keepNext/>
              <w:widowControl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F6981">
              <w:rPr>
                <w:rFonts w:asciiTheme="minorHAnsi" w:hAnsiTheme="minorHAnsi" w:cstheme="minorHAnsi"/>
                <w:sz w:val="18"/>
                <w:szCs w:val="18"/>
              </w:rPr>
              <w:t>Podpis(y) osoby(osób) upoważnionej(</w:t>
            </w:r>
            <w:proofErr w:type="spellStart"/>
            <w:r w:rsidRPr="003F6981">
              <w:rPr>
                <w:rFonts w:asciiTheme="minorHAnsi" w:hAnsiTheme="minorHAnsi" w:cstheme="minorHAnsi"/>
                <w:sz w:val="18"/>
                <w:szCs w:val="18"/>
              </w:rPr>
              <w:t>ych</w:t>
            </w:r>
            <w:proofErr w:type="spellEnd"/>
            <w:r w:rsidRPr="003F6981">
              <w:rPr>
                <w:rFonts w:asciiTheme="minorHAnsi" w:hAnsiTheme="minorHAnsi" w:cstheme="minorHAnsi"/>
                <w:sz w:val="18"/>
                <w:szCs w:val="18"/>
              </w:rPr>
              <w:t xml:space="preserve">) do podpisania niniejszej oferty </w:t>
            </w:r>
          </w:p>
          <w:p w14:paraId="544D178D" w14:textId="77777777" w:rsidR="00EE3A11" w:rsidRPr="003F6981" w:rsidRDefault="00EE3A11" w:rsidP="009746A6">
            <w:pPr>
              <w:keepNext/>
              <w:widowControl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F6981">
              <w:rPr>
                <w:rFonts w:asciiTheme="minorHAnsi" w:hAnsiTheme="minorHAnsi" w:cstheme="minorHAnsi"/>
                <w:sz w:val="18"/>
                <w:szCs w:val="18"/>
              </w:rPr>
              <w:t xml:space="preserve">w imieniu Wykonawcy(ów). </w:t>
            </w:r>
          </w:p>
          <w:p w14:paraId="2C8D66D9" w14:textId="77777777" w:rsidR="00EE3A11" w:rsidRPr="003F6981" w:rsidRDefault="00EE3A11" w:rsidP="009746A6">
            <w:pPr>
              <w:keepNext/>
              <w:widowControl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F6981">
              <w:rPr>
                <w:rFonts w:asciiTheme="minorHAnsi" w:hAnsiTheme="minorHAnsi" w:cstheme="minorHAnsi"/>
                <w:sz w:val="18"/>
                <w:szCs w:val="18"/>
              </w:rPr>
              <w:t>Oferta w postaci elektronicznej winna być podpisana w formie kwalifikowanego podpisu elektronicznego lub w postaci podpisu zaufanego lub w postaci podpisu osobistego.</w:t>
            </w:r>
          </w:p>
        </w:tc>
      </w:tr>
    </w:tbl>
    <w:p w14:paraId="2CE396F2" w14:textId="77777777" w:rsidR="00EE3A11" w:rsidRPr="003F6981" w:rsidRDefault="00EE3A11" w:rsidP="00A81D37">
      <w:pPr>
        <w:ind w:left="5103" w:right="141"/>
        <w:jc w:val="center"/>
        <w:rPr>
          <w:rFonts w:asciiTheme="minorHAnsi" w:hAnsiTheme="minorHAnsi" w:cstheme="minorHAnsi"/>
          <w:i/>
          <w:iCs/>
          <w:color w:val="FF0000"/>
          <w:sz w:val="22"/>
          <w:szCs w:val="22"/>
        </w:rPr>
      </w:pPr>
    </w:p>
    <w:p w14:paraId="32229755" w14:textId="77777777" w:rsidR="00A81D37" w:rsidRPr="003F6981" w:rsidRDefault="00A81D37" w:rsidP="00A81D37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414746A" w14:textId="77777777" w:rsidR="00745A33" w:rsidRDefault="00745A33" w:rsidP="009746A6">
      <w:pPr>
        <w:widowControl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4FC2ECDC" w14:textId="77777777" w:rsidR="006A5565" w:rsidRDefault="006A5565" w:rsidP="009746A6">
      <w:pPr>
        <w:widowControl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0405928F" w14:textId="77777777" w:rsidR="0099778A" w:rsidRDefault="0099778A" w:rsidP="009746A6">
      <w:pPr>
        <w:widowControl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64D43B3C" w14:textId="77777777" w:rsidR="00A81D37" w:rsidRPr="00946B2C" w:rsidRDefault="00946B2C" w:rsidP="0099778A">
      <w:pPr>
        <w:widowControl w:val="0"/>
        <w:rPr>
          <w:rFonts w:asciiTheme="minorHAnsi" w:hAnsiTheme="minorHAnsi" w:cstheme="minorHAnsi"/>
          <w:b/>
          <w:bCs/>
        </w:rPr>
      </w:pPr>
      <w:r w:rsidRPr="00946B2C">
        <w:rPr>
          <w:rFonts w:asciiTheme="minorHAnsi" w:hAnsiTheme="minorHAnsi" w:cstheme="minorHAnsi"/>
          <w:b/>
          <w:bCs/>
        </w:rPr>
        <w:lastRenderedPageBreak/>
        <w:t>Nr postępowania: 3/2026</w:t>
      </w:r>
      <w:r w:rsidR="009746A6" w:rsidRPr="00946B2C">
        <w:rPr>
          <w:rFonts w:asciiTheme="minorHAnsi" w:hAnsiTheme="minorHAnsi" w:cstheme="minorHAnsi"/>
          <w:b/>
          <w:bCs/>
        </w:rPr>
        <w:t xml:space="preserve"> </w:t>
      </w:r>
    </w:p>
    <w:p w14:paraId="3CF14AFB" w14:textId="77777777" w:rsidR="00CB28CA" w:rsidRPr="003F6981" w:rsidRDefault="00CB28CA" w:rsidP="0099778A">
      <w:pPr>
        <w:keepNext/>
        <w:widowControl w:val="0"/>
        <w:autoSpaceDE w:val="0"/>
        <w:autoSpaceDN w:val="0"/>
        <w:adjustRightInd w:val="0"/>
        <w:ind w:right="-1"/>
        <w:rPr>
          <w:rFonts w:asciiTheme="minorHAnsi" w:hAnsiTheme="minorHAnsi" w:cstheme="minorHAnsi"/>
          <w:b/>
        </w:rPr>
      </w:pPr>
      <w:r w:rsidRPr="003F6981">
        <w:rPr>
          <w:rFonts w:asciiTheme="minorHAnsi" w:hAnsiTheme="minorHAnsi" w:cstheme="minorHAnsi"/>
          <w:b/>
        </w:rPr>
        <w:t>Załącznik nr 3b do SWZ (składają podmioty na zasoby, których powołuje się Wykonawca)</w:t>
      </w:r>
    </w:p>
    <w:p w14:paraId="0FD66564" w14:textId="77777777" w:rsidR="00CB28CA" w:rsidRPr="003F6981" w:rsidRDefault="00CB28CA" w:rsidP="00CB28CA">
      <w:pPr>
        <w:keepNext/>
        <w:widowControl w:val="0"/>
        <w:pBdr>
          <w:top w:val="thinThickThinMediumGap" w:sz="24" w:space="6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spacing w:before="240" w:beforeAutospacing="1" w:after="240" w:afterAutospacing="1"/>
        <w:ind w:right="-1"/>
        <w:jc w:val="center"/>
        <w:rPr>
          <w:rFonts w:asciiTheme="minorHAnsi" w:hAnsiTheme="minorHAnsi" w:cstheme="minorHAnsi"/>
          <w:b/>
        </w:rPr>
      </w:pPr>
      <w:r w:rsidRPr="003F6981">
        <w:rPr>
          <w:rFonts w:asciiTheme="minorHAnsi" w:hAnsiTheme="minorHAnsi" w:cstheme="minorHAnsi"/>
          <w:b/>
        </w:rPr>
        <w:t>Oświadczenie podmiotu na zasoby, którego powołuje się Wykonawca</w:t>
      </w:r>
    </w:p>
    <w:p w14:paraId="2EFC5784" w14:textId="77777777" w:rsidR="00CB28CA" w:rsidRPr="003F6981" w:rsidRDefault="00CB28CA" w:rsidP="00CB28CA">
      <w:pPr>
        <w:keepNext/>
        <w:widowControl w:val="0"/>
        <w:pBdr>
          <w:top w:val="thinThickThinMediumGap" w:sz="24" w:space="6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spacing w:before="240" w:beforeAutospacing="1" w:after="240" w:afterAutospacing="1"/>
        <w:ind w:right="-1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F6981">
        <w:rPr>
          <w:rFonts w:asciiTheme="minorHAnsi" w:hAnsiTheme="minorHAnsi" w:cstheme="minorHAnsi"/>
          <w:b/>
          <w:sz w:val="22"/>
          <w:szCs w:val="22"/>
        </w:rPr>
        <w:t xml:space="preserve">Składane na podstawie art. 125 ust. 1 ustawy z dnia 11 września 2019 r. </w:t>
      </w:r>
      <w:r w:rsidRPr="003F6981">
        <w:rPr>
          <w:rFonts w:asciiTheme="minorHAnsi" w:hAnsiTheme="minorHAnsi" w:cstheme="minorHAnsi"/>
          <w:b/>
          <w:sz w:val="22"/>
          <w:szCs w:val="22"/>
        </w:rPr>
        <w:br/>
        <w:t>Prawo zamówień publicznych</w:t>
      </w:r>
    </w:p>
    <w:p w14:paraId="21B6208C" w14:textId="77777777" w:rsidR="00CB28CA" w:rsidRPr="003F6981" w:rsidRDefault="00CB28CA" w:rsidP="00CB28CA">
      <w:pPr>
        <w:keepNext/>
        <w:widowControl w:val="0"/>
        <w:pBdr>
          <w:top w:val="thinThickThinMediumGap" w:sz="24" w:space="6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spacing w:before="240" w:beforeAutospacing="1" w:after="240" w:afterAutospacing="1"/>
        <w:ind w:right="-1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3F6981">
        <w:rPr>
          <w:rFonts w:asciiTheme="minorHAnsi" w:hAnsiTheme="minorHAnsi" w:cstheme="minorHAnsi"/>
          <w:b/>
          <w:sz w:val="22"/>
          <w:szCs w:val="22"/>
          <w:u w:val="single"/>
        </w:rPr>
        <w:t>DOTYCZĄCE SPEŁNIANIA WARUNKÓW UDZIAŁU W POSTĘPOWANIU</w:t>
      </w:r>
    </w:p>
    <w:p w14:paraId="630B5A2C" w14:textId="77777777" w:rsidR="00CB28CA" w:rsidRPr="003F6981" w:rsidRDefault="00CB28CA" w:rsidP="00CB28CA">
      <w:pPr>
        <w:keepNext/>
        <w:widowControl w:val="0"/>
        <w:pBdr>
          <w:top w:val="thinThickThinMediumGap" w:sz="24" w:space="6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spacing w:before="240" w:beforeAutospacing="1" w:after="240" w:afterAutospacing="1"/>
        <w:ind w:right="-1"/>
        <w:jc w:val="center"/>
        <w:rPr>
          <w:rFonts w:asciiTheme="minorHAnsi" w:hAnsiTheme="minorHAnsi" w:cstheme="minorHAnsi"/>
          <w:b/>
          <w:sz w:val="4"/>
          <w:szCs w:val="4"/>
        </w:rPr>
      </w:pPr>
    </w:p>
    <w:p w14:paraId="458F367B" w14:textId="77777777" w:rsidR="00CB28CA" w:rsidRPr="003F6981" w:rsidRDefault="00CB28CA" w:rsidP="00345235">
      <w:pPr>
        <w:keepNext/>
        <w:widowControl w:val="0"/>
        <w:numPr>
          <w:ilvl w:val="0"/>
          <w:numId w:val="6"/>
        </w:numPr>
        <w:autoSpaceDE w:val="0"/>
        <w:autoSpaceDN w:val="0"/>
        <w:adjustRightInd w:val="0"/>
        <w:ind w:right="45"/>
        <w:jc w:val="both"/>
        <w:rPr>
          <w:rFonts w:asciiTheme="minorHAnsi" w:hAnsiTheme="minorHAnsi" w:cstheme="minorHAnsi"/>
          <w:b/>
        </w:rPr>
      </w:pPr>
      <w:r w:rsidRPr="003F6981">
        <w:rPr>
          <w:rFonts w:asciiTheme="minorHAnsi" w:hAnsiTheme="minorHAnsi" w:cstheme="minorHAnsi"/>
          <w:b/>
        </w:rPr>
        <w:t>ZAMAWIAJĄCY:</w:t>
      </w:r>
    </w:p>
    <w:p w14:paraId="2229E720" w14:textId="77777777" w:rsidR="00CB28CA" w:rsidRPr="003F6981" w:rsidRDefault="00CB28CA" w:rsidP="00CB28CA">
      <w:pPr>
        <w:keepNext/>
        <w:widowControl w:val="0"/>
        <w:autoSpaceDE w:val="0"/>
        <w:autoSpaceDN w:val="0"/>
        <w:adjustRightInd w:val="0"/>
        <w:ind w:left="357" w:right="45"/>
        <w:rPr>
          <w:rFonts w:asciiTheme="minorHAnsi" w:hAnsiTheme="minorHAnsi" w:cstheme="minorHAnsi"/>
          <w:b/>
        </w:rPr>
      </w:pPr>
      <w:r w:rsidRPr="003F6981">
        <w:rPr>
          <w:rFonts w:asciiTheme="minorHAnsi" w:hAnsiTheme="minorHAnsi" w:cstheme="minorHAnsi"/>
          <w:b/>
        </w:rPr>
        <w:t>Centrum  Administracji Pieczy Zastępczej</w:t>
      </w:r>
    </w:p>
    <w:p w14:paraId="3C947351" w14:textId="77777777" w:rsidR="00CB28CA" w:rsidRPr="003F6981" w:rsidRDefault="00CB28CA" w:rsidP="00CB28CA">
      <w:pPr>
        <w:keepNext/>
        <w:widowControl w:val="0"/>
        <w:autoSpaceDE w:val="0"/>
        <w:autoSpaceDN w:val="0"/>
        <w:adjustRightInd w:val="0"/>
        <w:ind w:left="357" w:right="45"/>
        <w:rPr>
          <w:rFonts w:asciiTheme="minorHAnsi" w:hAnsiTheme="minorHAnsi" w:cstheme="minorHAnsi"/>
          <w:b/>
        </w:rPr>
      </w:pPr>
      <w:r w:rsidRPr="003F6981">
        <w:rPr>
          <w:rFonts w:asciiTheme="minorHAnsi" w:hAnsiTheme="minorHAnsi" w:cstheme="minorHAnsi"/>
          <w:b/>
        </w:rPr>
        <w:t xml:space="preserve">90-159 Łódź </w:t>
      </w:r>
    </w:p>
    <w:p w14:paraId="2618C936" w14:textId="77777777" w:rsidR="00CB28CA" w:rsidRPr="003F6981" w:rsidRDefault="00CB28CA" w:rsidP="00CB28CA">
      <w:pPr>
        <w:keepNext/>
        <w:widowControl w:val="0"/>
        <w:autoSpaceDE w:val="0"/>
        <w:autoSpaceDN w:val="0"/>
        <w:adjustRightInd w:val="0"/>
        <w:ind w:left="357" w:right="45"/>
        <w:rPr>
          <w:rFonts w:asciiTheme="minorHAnsi" w:hAnsiTheme="minorHAnsi" w:cstheme="minorHAnsi"/>
          <w:b/>
        </w:rPr>
      </w:pPr>
      <w:r w:rsidRPr="003F6981">
        <w:rPr>
          <w:rFonts w:asciiTheme="minorHAnsi" w:hAnsiTheme="minorHAnsi" w:cstheme="minorHAnsi"/>
          <w:b/>
        </w:rPr>
        <w:t>ul. Małachowskiego 74</w:t>
      </w:r>
    </w:p>
    <w:p w14:paraId="1FEBEDD7" w14:textId="77777777" w:rsidR="00CB28CA" w:rsidRPr="003F6981" w:rsidRDefault="00CB28CA" w:rsidP="00CB28CA">
      <w:pPr>
        <w:keepNext/>
        <w:widowControl w:val="0"/>
        <w:autoSpaceDE w:val="0"/>
        <w:autoSpaceDN w:val="0"/>
        <w:adjustRightInd w:val="0"/>
        <w:ind w:left="357" w:right="45"/>
        <w:rPr>
          <w:rFonts w:asciiTheme="minorHAnsi" w:hAnsiTheme="minorHAnsi" w:cstheme="minorHAnsi"/>
          <w:b/>
        </w:rPr>
      </w:pPr>
    </w:p>
    <w:p w14:paraId="3910270D" w14:textId="77777777" w:rsidR="00CB28CA" w:rsidRPr="003F6981" w:rsidRDefault="00CB28CA" w:rsidP="00345235">
      <w:pPr>
        <w:keepNext/>
        <w:widowControl w:val="0"/>
        <w:numPr>
          <w:ilvl w:val="0"/>
          <w:numId w:val="6"/>
        </w:numPr>
        <w:spacing w:after="120"/>
        <w:jc w:val="both"/>
        <w:rPr>
          <w:rFonts w:asciiTheme="minorHAnsi" w:hAnsiTheme="minorHAnsi" w:cstheme="minorHAnsi"/>
          <w:b/>
          <w:iCs/>
          <w:color w:val="000000"/>
        </w:rPr>
      </w:pPr>
      <w:r w:rsidRPr="003F6981">
        <w:rPr>
          <w:rFonts w:asciiTheme="minorHAnsi" w:hAnsiTheme="minorHAnsi" w:cstheme="minorHAnsi"/>
          <w:b/>
          <w:color w:val="000000"/>
        </w:rPr>
        <w:t xml:space="preserve">Dane podmiotu </w:t>
      </w:r>
      <w:r w:rsidRPr="003F6981">
        <w:rPr>
          <w:rFonts w:asciiTheme="minorHAnsi" w:hAnsiTheme="minorHAnsi" w:cstheme="minorHAnsi"/>
          <w:b/>
          <w:iCs/>
          <w:color w:val="000000"/>
        </w:rPr>
        <w:t>na zasoby, którego powołuje się Wykonawca:</w:t>
      </w:r>
    </w:p>
    <w:tbl>
      <w:tblPr>
        <w:tblW w:w="86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34"/>
        <w:gridCol w:w="2977"/>
        <w:gridCol w:w="2268"/>
      </w:tblGrid>
      <w:tr w:rsidR="00CB28CA" w:rsidRPr="003F6981" w14:paraId="6662FD14" w14:textId="77777777" w:rsidTr="009746A6">
        <w:trPr>
          <w:trHeight w:val="814"/>
        </w:trPr>
        <w:tc>
          <w:tcPr>
            <w:tcW w:w="3434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3BB6DE50" w14:textId="77777777" w:rsidR="00CB28CA" w:rsidRPr="003F6981" w:rsidRDefault="00CB28CA" w:rsidP="009746A6">
            <w:pPr>
              <w:keepNext/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3F6981">
              <w:rPr>
                <w:rFonts w:asciiTheme="minorHAnsi" w:hAnsiTheme="minorHAnsi" w:cstheme="minorHAnsi"/>
                <w:b/>
                <w:color w:val="000000"/>
              </w:rPr>
              <w:t xml:space="preserve"> </w:t>
            </w:r>
            <w:r w:rsidRPr="003F6981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Nazwa </w:t>
            </w:r>
            <w:r w:rsidRPr="003F698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podmiotu </w:t>
            </w:r>
            <w:r w:rsidRPr="003F6981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na zasoby, którego powołuje się Wykonawca</w:t>
            </w:r>
          </w:p>
        </w:tc>
        <w:tc>
          <w:tcPr>
            <w:tcW w:w="2977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717B6C91" w14:textId="77777777" w:rsidR="00CB28CA" w:rsidRPr="003F6981" w:rsidRDefault="00CB28CA" w:rsidP="009746A6">
            <w:pPr>
              <w:keepNext/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3F6981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Adres(y)</w:t>
            </w:r>
          </w:p>
        </w:tc>
        <w:tc>
          <w:tcPr>
            <w:tcW w:w="2268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2700D7C9" w14:textId="77777777" w:rsidR="00CB28CA" w:rsidRPr="003F6981" w:rsidRDefault="00CB28CA" w:rsidP="009746A6">
            <w:pPr>
              <w:keepNext/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3F6981">
              <w:rPr>
                <w:rFonts w:asciiTheme="minorHAnsi" w:hAnsiTheme="minorHAnsi" w:cstheme="minorHAnsi"/>
                <w:b/>
                <w:color w:val="000000"/>
              </w:rPr>
              <w:t>NIP</w:t>
            </w:r>
          </w:p>
        </w:tc>
      </w:tr>
      <w:tr w:rsidR="00CB28CA" w:rsidRPr="003F6981" w14:paraId="3EB82901" w14:textId="77777777" w:rsidTr="009746A6">
        <w:tc>
          <w:tcPr>
            <w:tcW w:w="3434" w:type="dxa"/>
            <w:tcBorders>
              <w:top w:val="double" w:sz="4" w:space="0" w:color="auto"/>
            </w:tcBorders>
          </w:tcPr>
          <w:p w14:paraId="7E93D7E8" w14:textId="77777777" w:rsidR="00CB28CA" w:rsidRPr="003F6981" w:rsidRDefault="00CB28CA" w:rsidP="009746A6">
            <w:pPr>
              <w:keepNext/>
              <w:spacing w:after="120"/>
              <w:rPr>
                <w:rFonts w:asciiTheme="minorHAnsi" w:hAnsiTheme="minorHAnsi" w:cstheme="minorHAnsi"/>
                <w:b/>
                <w:color w:val="FF0000"/>
              </w:rPr>
            </w:pPr>
          </w:p>
        </w:tc>
        <w:tc>
          <w:tcPr>
            <w:tcW w:w="2977" w:type="dxa"/>
            <w:tcBorders>
              <w:top w:val="double" w:sz="4" w:space="0" w:color="auto"/>
            </w:tcBorders>
          </w:tcPr>
          <w:p w14:paraId="08CED1DA" w14:textId="77777777" w:rsidR="00CB28CA" w:rsidRPr="003F6981" w:rsidRDefault="00CB28CA" w:rsidP="009746A6">
            <w:pPr>
              <w:keepNext/>
              <w:spacing w:after="120"/>
              <w:rPr>
                <w:rFonts w:asciiTheme="minorHAnsi" w:hAnsiTheme="minorHAnsi" w:cstheme="minorHAnsi"/>
                <w:b/>
                <w:color w:val="FF0000"/>
              </w:rPr>
            </w:pPr>
          </w:p>
        </w:tc>
        <w:tc>
          <w:tcPr>
            <w:tcW w:w="2268" w:type="dxa"/>
            <w:tcBorders>
              <w:top w:val="double" w:sz="4" w:space="0" w:color="auto"/>
              <w:right w:val="single" w:sz="12" w:space="0" w:color="auto"/>
            </w:tcBorders>
          </w:tcPr>
          <w:p w14:paraId="01554156" w14:textId="77777777" w:rsidR="00CB28CA" w:rsidRPr="003F6981" w:rsidRDefault="00CB28CA" w:rsidP="009746A6">
            <w:pPr>
              <w:keepNext/>
              <w:spacing w:after="120"/>
              <w:rPr>
                <w:rFonts w:asciiTheme="minorHAnsi" w:hAnsiTheme="minorHAnsi" w:cstheme="minorHAnsi"/>
                <w:b/>
                <w:color w:val="FF0000"/>
              </w:rPr>
            </w:pPr>
          </w:p>
        </w:tc>
      </w:tr>
      <w:tr w:rsidR="00CB28CA" w:rsidRPr="003F6981" w14:paraId="38C28B6C" w14:textId="77777777" w:rsidTr="009746A6">
        <w:tc>
          <w:tcPr>
            <w:tcW w:w="3434" w:type="dxa"/>
            <w:tcBorders>
              <w:bottom w:val="single" w:sz="12" w:space="0" w:color="auto"/>
            </w:tcBorders>
          </w:tcPr>
          <w:p w14:paraId="3A09DE03" w14:textId="77777777" w:rsidR="00CB28CA" w:rsidRPr="003F6981" w:rsidRDefault="00CB28CA" w:rsidP="009746A6">
            <w:pPr>
              <w:keepNext/>
              <w:spacing w:after="120"/>
              <w:rPr>
                <w:rFonts w:asciiTheme="minorHAnsi" w:hAnsiTheme="minorHAnsi" w:cstheme="minorHAnsi"/>
                <w:b/>
                <w:color w:val="FF0000"/>
              </w:rPr>
            </w:pPr>
          </w:p>
        </w:tc>
        <w:tc>
          <w:tcPr>
            <w:tcW w:w="2977" w:type="dxa"/>
            <w:tcBorders>
              <w:bottom w:val="single" w:sz="12" w:space="0" w:color="auto"/>
            </w:tcBorders>
          </w:tcPr>
          <w:p w14:paraId="2796E572" w14:textId="77777777" w:rsidR="00CB28CA" w:rsidRPr="003F6981" w:rsidRDefault="00CB28CA" w:rsidP="009746A6">
            <w:pPr>
              <w:keepNext/>
              <w:spacing w:after="120"/>
              <w:rPr>
                <w:rFonts w:asciiTheme="minorHAnsi" w:hAnsiTheme="minorHAnsi" w:cstheme="minorHAnsi"/>
                <w:b/>
                <w:color w:val="FF0000"/>
              </w:rPr>
            </w:pPr>
          </w:p>
        </w:tc>
        <w:tc>
          <w:tcPr>
            <w:tcW w:w="2268" w:type="dxa"/>
            <w:tcBorders>
              <w:bottom w:val="single" w:sz="12" w:space="0" w:color="auto"/>
              <w:right w:val="single" w:sz="12" w:space="0" w:color="auto"/>
            </w:tcBorders>
          </w:tcPr>
          <w:p w14:paraId="62ECFD69" w14:textId="77777777" w:rsidR="00CB28CA" w:rsidRPr="003F6981" w:rsidRDefault="00CB28CA" w:rsidP="009746A6">
            <w:pPr>
              <w:keepNext/>
              <w:spacing w:after="120"/>
              <w:rPr>
                <w:rFonts w:asciiTheme="minorHAnsi" w:hAnsiTheme="minorHAnsi" w:cstheme="minorHAnsi"/>
                <w:b/>
                <w:color w:val="FF0000"/>
              </w:rPr>
            </w:pPr>
          </w:p>
        </w:tc>
      </w:tr>
    </w:tbl>
    <w:p w14:paraId="1A6B85C1" w14:textId="77777777" w:rsidR="00CB28CA" w:rsidRPr="003F6981" w:rsidRDefault="00CB28CA" w:rsidP="00CB28CA">
      <w:pPr>
        <w:keepNext/>
        <w:widowControl w:val="0"/>
        <w:spacing w:after="120"/>
        <w:ind w:left="360"/>
        <w:rPr>
          <w:rFonts w:asciiTheme="minorHAnsi" w:hAnsiTheme="minorHAnsi" w:cstheme="minorHAnsi"/>
          <w:sz w:val="8"/>
          <w:szCs w:val="8"/>
        </w:rPr>
      </w:pPr>
    </w:p>
    <w:p w14:paraId="29F6F696" w14:textId="77777777" w:rsidR="00CB28CA" w:rsidRPr="00AA0B01" w:rsidRDefault="00CB28CA" w:rsidP="007C3A7D">
      <w:pPr>
        <w:spacing w:line="276" w:lineRule="auto"/>
        <w:jc w:val="both"/>
        <w:rPr>
          <w:rFonts w:asciiTheme="minorHAnsi" w:hAnsiTheme="minorHAnsi" w:cstheme="minorHAnsi"/>
          <w:b/>
          <w:bCs/>
          <w:color w:val="000000"/>
        </w:rPr>
      </w:pPr>
      <w:r w:rsidRPr="007C3A7D">
        <w:rPr>
          <w:rFonts w:asciiTheme="minorHAnsi" w:hAnsiTheme="minorHAnsi" w:cstheme="minorHAnsi"/>
        </w:rPr>
        <w:t>Na potrzeby postępowania o udzielenie zamówienia publicznego, pn.</w:t>
      </w:r>
      <w:r w:rsidRPr="007C3A7D">
        <w:rPr>
          <w:rFonts w:asciiTheme="minorHAnsi" w:hAnsiTheme="minorHAnsi" w:cstheme="minorHAnsi"/>
          <w:color w:val="000000"/>
        </w:rPr>
        <w:t xml:space="preserve"> </w:t>
      </w:r>
      <w:r w:rsidR="00AA0B01" w:rsidRPr="00AA0B01">
        <w:rPr>
          <w:rFonts w:asciiTheme="minorHAnsi" w:hAnsiTheme="minorHAnsi" w:cstheme="minorHAnsi"/>
          <w:b/>
          <w:bCs/>
          <w:color w:val="000000"/>
        </w:rPr>
        <w:t>„Świadczenie usługi zorganizowania i przeprowadzenia szkoleń podnoszących kompetencje zawodowe pracowników Centrum Administracyjnego Pieczy Zastępczej w ramach projektu: „Wzmocnieni – zintegrowane wsparcie dla dzieci i rodzin”</w:t>
      </w:r>
      <w:r w:rsidR="00AA0B01">
        <w:rPr>
          <w:rFonts w:asciiTheme="minorHAnsi" w:hAnsiTheme="minorHAnsi" w:cstheme="minorHAnsi"/>
          <w:b/>
          <w:bCs/>
          <w:color w:val="000000"/>
        </w:rPr>
        <w:t>,</w:t>
      </w:r>
      <w:r w:rsidRPr="007C3A7D">
        <w:rPr>
          <w:rFonts w:asciiTheme="minorHAnsi" w:hAnsiTheme="minorHAnsi" w:cstheme="minorHAnsi"/>
          <w:b/>
        </w:rPr>
        <w:t xml:space="preserve"> </w:t>
      </w:r>
      <w:r w:rsidR="0099778A">
        <w:rPr>
          <w:rFonts w:asciiTheme="minorHAnsi" w:hAnsiTheme="minorHAnsi" w:cstheme="minorHAnsi"/>
        </w:rPr>
        <w:t>oświadczam(y), że spełniam</w:t>
      </w:r>
      <w:r w:rsidRPr="007C3A7D">
        <w:rPr>
          <w:rFonts w:asciiTheme="minorHAnsi" w:hAnsiTheme="minorHAnsi" w:cstheme="minorHAnsi"/>
        </w:rPr>
        <w:t>(y) warunki udziału w postępowaniu określone przez Zamawiającego w Specyfikacji Warunków Zamówienia i ogłoszeniu o zamówieniu.</w:t>
      </w:r>
    </w:p>
    <w:p w14:paraId="025E982F" w14:textId="77777777" w:rsidR="00CB28CA" w:rsidRPr="003F6981" w:rsidRDefault="00CB28CA" w:rsidP="00CB28CA">
      <w:pPr>
        <w:keepNext/>
        <w:spacing w:line="276" w:lineRule="auto"/>
        <w:ind w:firstLine="709"/>
        <w:rPr>
          <w:rFonts w:asciiTheme="minorHAnsi" w:hAnsiTheme="minorHAnsi" w:cstheme="minorHAnsi"/>
          <w:sz w:val="21"/>
          <w:szCs w:val="21"/>
        </w:rPr>
      </w:pPr>
    </w:p>
    <w:p w14:paraId="020105B1" w14:textId="77777777" w:rsidR="00CB28CA" w:rsidRPr="003F6981" w:rsidRDefault="00CB28CA" w:rsidP="00CB28CA">
      <w:pPr>
        <w:keepNext/>
        <w:rPr>
          <w:rFonts w:asciiTheme="minorHAnsi" w:hAnsiTheme="minorHAnsi" w:cstheme="minorHAnsi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369"/>
        <w:gridCol w:w="5917"/>
      </w:tblGrid>
      <w:tr w:rsidR="00CB28CA" w:rsidRPr="003F6981" w14:paraId="10B0C7C2" w14:textId="77777777" w:rsidTr="009746A6">
        <w:trPr>
          <w:jc w:val="center"/>
        </w:trPr>
        <w:tc>
          <w:tcPr>
            <w:tcW w:w="1814" w:type="pct"/>
            <w:vAlign w:val="center"/>
          </w:tcPr>
          <w:p w14:paraId="7C43F6C5" w14:textId="77777777" w:rsidR="00CB28CA" w:rsidRPr="003F6981" w:rsidRDefault="00CB28CA" w:rsidP="009746A6">
            <w:pPr>
              <w:keepNext/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F6981">
              <w:rPr>
                <w:rFonts w:asciiTheme="minorHAnsi" w:hAnsiTheme="minorHAnsi" w:cstheme="minorHAnsi"/>
                <w:sz w:val="22"/>
                <w:szCs w:val="22"/>
              </w:rPr>
              <w:t>………………….……………</w:t>
            </w:r>
          </w:p>
        </w:tc>
        <w:tc>
          <w:tcPr>
            <w:tcW w:w="3186" w:type="pct"/>
            <w:vAlign w:val="center"/>
          </w:tcPr>
          <w:p w14:paraId="565EDF7E" w14:textId="77777777" w:rsidR="00CB28CA" w:rsidRPr="003F6981" w:rsidRDefault="00CB28CA" w:rsidP="009746A6">
            <w:pPr>
              <w:keepNext/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F6981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……………………………………..</w:t>
            </w:r>
          </w:p>
        </w:tc>
      </w:tr>
      <w:tr w:rsidR="00CB28CA" w:rsidRPr="003F6981" w14:paraId="3369C86C" w14:textId="77777777" w:rsidTr="009746A6">
        <w:trPr>
          <w:trHeight w:val="1267"/>
          <w:jc w:val="center"/>
        </w:trPr>
        <w:tc>
          <w:tcPr>
            <w:tcW w:w="1814" w:type="pct"/>
            <w:vAlign w:val="center"/>
          </w:tcPr>
          <w:p w14:paraId="68EC0EED" w14:textId="77777777" w:rsidR="00CB28CA" w:rsidRPr="003F6981" w:rsidRDefault="00CB28CA" w:rsidP="009746A6">
            <w:pPr>
              <w:keepNext/>
              <w:widowControl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F6981">
              <w:rPr>
                <w:rFonts w:asciiTheme="minorHAnsi" w:hAnsiTheme="minorHAnsi" w:cstheme="minorHAnsi"/>
                <w:sz w:val="18"/>
                <w:szCs w:val="18"/>
              </w:rPr>
              <w:t>Miejscowość / Data</w:t>
            </w:r>
          </w:p>
        </w:tc>
        <w:tc>
          <w:tcPr>
            <w:tcW w:w="3186" w:type="pct"/>
            <w:vAlign w:val="center"/>
          </w:tcPr>
          <w:p w14:paraId="430595CE" w14:textId="77777777" w:rsidR="00CB28CA" w:rsidRPr="003F6981" w:rsidRDefault="00CB28CA" w:rsidP="009746A6">
            <w:pPr>
              <w:keepNext/>
              <w:widowControl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3F6981">
              <w:rPr>
                <w:rFonts w:asciiTheme="minorHAnsi" w:hAnsiTheme="minorHAnsi" w:cstheme="minorHAnsi"/>
                <w:sz w:val="18"/>
                <w:szCs w:val="18"/>
              </w:rPr>
              <w:t>Podpis(y) osoby(osób) upoważnionej(</w:t>
            </w:r>
            <w:proofErr w:type="spellStart"/>
            <w:r w:rsidRPr="003F6981">
              <w:rPr>
                <w:rFonts w:asciiTheme="minorHAnsi" w:hAnsiTheme="minorHAnsi" w:cstheme="minorHAnsi"/>
                <w:sz w:val="18"/>
                <w:szCs w:val="18"/>
              </w:rPr>
              <w:t>ych</w:t>
            </w:r>
            <w:proofErr w:type="spellEnd"/>
            <w:r w:rsidRPr="003F6981">
              <w:rPr>
                <w:rFonts w:asciiTheme="minorHAnsi" w:hAnsiTheme="minorHAnsi" w:cstheme="minorHAnsi"/>
                <w:sz w:val="18"/>
                <w:szCs w:val="18"/>
              </w:rPr>
              <w:t xml:space="preserve">) do podpisania niniejszego oświadczenia w imieniu podmiotu </w:t>
            </w:r>
            <w:r w:rsidRPr="003F6981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na zasoby, którego powołuje </w:t>
            </w:r>
          </w:p>
          <w:p w14:paraId="4850D567" w14:textId="77777777" w:rsidR="00CB28CA" w:rsidRPr="003F6981" w:rsidRDefault="00CB28CA" w:rsidP="009746A6">
            <w:pPr>
              <w:keepNext/>
              <w:widowControl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F6981">
              <w:rPr>
                <w:rFonts w:asciiTheme="minorHAnsi" w:hAnsiTheme="minorHAnsi" w:cstheme="minorHAnsi"/>
                <w:iCs/>
                <w:sz w:val="18"/>
                <w:szCs w:val="18"/>
              </w:rPr>
              <w:t>się Wykonawca</w:t>
            </w:r>
            <w:r w:rsidRPr="003F6981">
              <w:rPr>
                <w:rFonts w:asciiTheme="minorHAnsi" w:hAnsiTheme="minorHAnsi" w:cstheme="minorHAnsi"/>
                <w:sz w:val="18"/>
                <w:szCs w:val="18"/>
              </w:rPr>
              <w:t xml:space="preserve"> Oferta w postaci elektronicznej winna być podpisana </w:t>
            </w:r>
          </w:p>
          <w:p w14:paraId="6017BAE4" w14:textId="77777777" w:rsidR="00CB28CA" w:rsidRPr="003F6981" w:rsidRDefault="00CB28CA" w:rsidP="009746A6">
            <w:pPr>
              <w:keepNext/>
              <w:widowControl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F6981">
              <w:rPr>
                <w:rFonts w:asciiTheme="minorHAnsi" w:hAnsiTheme="minorHAnsi" w:cstheme="minorHAnsi"/>
                <w:sz w:val="18"/>
                <w:szCs w:val="18"/>
              </w:rPr>
              <w:t>w formie kwalifikowanego podpisu elektronicznego lub w postaci podpisu zaufanego lub w postaci podpisu osobistego.</w:t>
            </w:r>
          </w:p>
          <w:p w14:paraId="09699AF1" w14:textId="77777777" w:rsidR="00CB28CA" w:rsidRPr="003F6981" w:rsidRDefault="00CB28CA" w:rsidP="009746A6">
            <w:pPr>
              <w:keepNext/>
              <w:widowControl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7C3AABE6" w14:textId="77777777" w:rsidR="00CB28CA" w:rsidRPr="003F6981" w:rsidRDefault="00CB28CA" w:rsidP="00A81D37">
      <w:pPr>
        <w:rPr>
          <w:rFonts w:asciiTheme="minorHAnsi" w:hAnsiTheme="minorHAnsi" w:cstheme="minorHAnsi"/>
          <w:sz w:val="22"/>
          <w:szCs w:val="22"/>
        </w:rPr>
      </w:pPr>
    </w:p>
    <w:p w14:paraId="71E1A07F" w14:textId="77777777" w:rsidR="00345235" w:rsidRPr="003F6981" w:rsidRDefault="00345235" w:rsidP="00A81D37">
      <w:pPr>
        <w:rPr>
          <w:rFonts w:asciiTheme="minorHAnsi" w:hAnsiTheme="minorHAnsi" w:cstheme="minorHAnsi"/>
          <w:sz w:val="22"/>
          <w:szCs w:val="22"/>
        </w:rPr>
      </w:pPr>
    </w:p>
    <w:p w14:paraId="77D71168" w14:textId="77777777" w:rsidR="00345235" w:rsidRPr="003F6981" w:rsidRDefault="00345235" w:rsidP="00A81D37">
      <w:pPr>
        <w:rPr>
          <w:rFonts w:asciiTheme="minorHAnsi" w:hAnsiTheme="minorHAnsi" w:cstheme="minorHAnsi"/>
          <w:sz w:val="22"/>
          <w:szCs w:val="22"/>
        </w:rPr>
      </w:pPr>
    </w:p>
    <w:p w14:paraId="10C3CAEE" w14:textId="77777777" w:rsidR="006A5565" w:rsidRDefault="006A5565" w:rsidP="009746A6">
      <w:pPr>
        <w:widowControl w:val="0"/>
        <w:spacing w:line="276" w:lineRule="auto"/>
        <w:rPr>
          <w:rFonts w:asciiTheme="minorHAnsi" w:hAnsiTheme="minorHAnsi" w:cstheme="minorHAnsi"/>
          <w:sz w:val="22"/>
          <w:szCs w:val="22"/>
        </w:rPr>
      </w:pPr>
      <w:bookmarkStart w:id="2" w:name="_Toc274742414"/>
    </w:p>
    <w:p w14:paraId="424CC196" w14:textId="77777777" w:rsidR="0099778A" w:rsidRDefault="0099778A" w:rsidP="006A5565">
      <w:pPr>
        <w:widowControl w:val="0"/>
        <w:rPr>
          <w:rFonts w:asciiTheme="minorHAnsi" w:hAnsiTheme="minorHAnsi" w:cstheme="minorHAnsi"/>
          <w:b/>
          <w:bCs/>
        </w:rPr>
      </w:pPr>
    </w:p>
    <w:p w14:paraId="15AB6904" w14:textId="77777777" w:rsidR="006A5565" w:rsidRPr="00946B2C" w:rsidRDefault="00946B2C" w:rsidP="006A5565">
      <w:pPr>
        <w:widowControl w:val="0"/>
        <w:rPr>
          <w:rFonts w:asciiTheme="minorHAnsi" w:hAnsiTheme="minorHAnsi" w:cstheme="minorHAnsi"/>
          <w:b/>
          <w:bCs/>
        </w:rPr>
      </w:pPr>
      <w:r w:rsidRPr="00946B2C">
        <w:rPr>
          <w:rFonts w:asciiTheme="minorHAnsi" w:hAnsiTheme="minorHAnsi" w:cstheme="minorHAnsi"/>
          <w:b/>
          <w:bCs/>
        </w:rPr>
        <w:lastRenderedPageBreak/>
        <w:t>Nr postępowania: 3</w:t>
      </w:r>
      <w:r w:rsidR="009746A6" w:rsidRPr="00946B2C">
        <w:rPr>
          <w:rFonts w:asciiTheme="minorHAnsi" w:hAnsiTheme="minorHAnsi" w:cstheme="minorHAnsi"/>
          <w:b/>
          <w:bCs/>
        </w:rPr>
        <w:t>/2</w:t>
      </w:r>
      <w:r w:rsidRPr="00946B2C">
        <w:rPr>
          <w:rFonts w:asciiTheme="minorHAnsi" w:hAnsiTheme="minorHAnsi" w:cstheme="minorHAnsi"/>
          <w:b/>
          <w:bCs/>
        </w:rPr>
        <w:t>026</w:t>
      </w:r>
    </w:p>
    <w:p w14:paraId="6BE889E7" w14:textId="77777777" w:rsidR="00345235" w:rsidRDefault="00345235" w:rsidP="006A5565">
      <w:pPr>
        <w:keepNext/>
        <w:widowControl w:val="0"/>
        <w:autoSpaceDE w:val="0"/>
        <w:autoSpaceDN w:val="0"/>
        <w:adjustRightInd w:val="0"/>
        <w:ind w:right="45"/>
        <w:jc w:val="both"/>
        <w:rPr>
          <w:rFonts w:asciiTheme="minorHAnsi" w:hAnsiTheme="minorHAnsi" w:cstheme="minorHAnsi"/>
          <w:b/>
        </w:rPr>
      </w:pPr>
      <w:r w:rsidRPr="003F6981">
        <w:rPr>
          <w:rFonts w:asciiTheme="minorHAnsi" w:hAnsiTheme="minorHAnsi" w:cstheme="minorHAnsi"/>
          <w:b/>
        </w:rPr>
        <w:t xml:space="preserve">Załącznik nr 4a do </w:t>
      </w:r>
      <w:r w:rsidRPr="003F6981">
        <w:rPr>
          <w:rFonts w:asciiTheme="minorHAnsi" w:hAnsiTheme="minorHAnsi" w:cstheme="minorHAnsi"/>
        </w:rPr>
        <w:t>SWZ</w:t>
      </w:r>
      <w:r w:rsidRPr="003F6981">
        <w:rPr>
          <w:rFonts w:asciiTheme="minorHAnsi" w:hAnsiTheme="minorHAnsi" w:cstheme="minorHAnsi"/>
          <w:b/>
        </w:rPr>
        <w:t xml:space="preserve"> (składają wszyscy Wykonawcy)</w:t>
      </w:r>
    </w:p>
    <w:p w14:paraId="52FF5FBF" w14:textId="77777777" w:rsidR="006A5565" w:rsidRPr="006A5565" w:rsidRDefault="006A5565" w:rsidP="006A5565">
      <w:pPr>
        <w:keepNext/>
        <w:widowControl w:val="0"/>
        <w:autoSpaceDE w:val="0"/>
        <w:autoSpaceDN w:val="0"/>
        <w:adjustRightInd w:val="0"/>
        <w:ind w:right="45"/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2A0913E8" w14:textId="77777777" w:rsidR="00345235" w:rsidRPr="003F6981" w:rsidRDefault="00345235" w:rsidP="00A77A5F">
      <w:pPr>
        <w:keepNext/>
        <w:widowControl w:val="0"/>
        <w:pBdr>
          <w:top w:val="thinThickThinMediumGap" w:sz="24" w:space="1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jc w:val="center"/>
        <w:rPr>
          <w:rFonts w:asciiTheme="minorHAnsi" w:hAnsiTheme="minorHAnsi" w:cstheme="minorHAnsi"/>
          <w:b/>
          <w:sz w:val="32"/>
        </w:rPr>
      </w:pPr>
      <w:r w:rsidRPr="003F6981">
        <w:rPr>
          <w:rFonts w:asciiTheme="minorHAnsi" w:hAnsiTheme="minorHAnsi" w:cstheme="minorHAnsi"/>
          <w:b/>
          <w:sz w:val="32"/>
        </w:rPr>
        <w:t xml:space="preserve">Oświadczenie Wykonawcy </w:t>
      </w:r>
    </w:p>
    <w:p w14:paraId="394D65E0" w14:textId="77777777" w:rsidR="00A77A5F" w:rsidRPr="009746A6" w:rsidRDefault="00345235" w:rsidP="009746A6">
      <w:pPr>
        <w:keepNext/>
        <w:widowControl w:val="0"/>
        <w:pBdr>
          <w:top w:val="thinThickThinMediumGap" w:sz="24" w:space="1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F6981">
        <w:rPr>
          <w:rFonts w:asciiTheme="minorHAnsi" w:hAnsiTheme="minorHAnsi" w:cstheme="minorHAnsi"/>
          <w:b/>
          <w:sz w:val="22"/>
          <w:szCs w:val="22"/>
        </w:rPr>
        <w:t>składane na podstawie art. 125 ust. 1 ustawy z dnia 11 września 2019 r.</w:t>
      </w:r>
      <w:r w:rsidR="00A77A5F" w:rsidRPr="00A77A5F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A77A5F" w:rsidRPr="003F6981">
        <w:rPr>
          <w:rFonts w:asciiTheme="minorHAnsi" w:hAnsiTheme="minorHAnsi" w:cstheme="minorHAnsi"/>
          <w:b/>
          <w:sz w:val="22"/>
          <w:szCs w:val="22"/>
        </w:rPr>
        <w:t>Prawo zamówień publicznych</w:t>
      </w:r>
      <w:r w:rsidR="00A77A5F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EF4CB5">
        <w:rPr>
          <w:rFonts w:asciiTheme="minorHAnsi" w:hAnsiTheme="minorHAnsi" w:cstheme="minorHAnsi"/>
          <w:b/>
          <w:sz w:val="22"/>
          <w:szCs w:val="22"/>
        </w:rPr>
        <w:t>oraz</w:t>
      </w:r>
      <w:r w:rsidR="009746A6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EF4CB5">
        <w:rPr>
          <w:rFonts w:asciiTheme="minorHAnsi" w:hAnsiTheme="minorHAnsi" w:cstheme="minorHAnsi"/>
          <w:b/>
          <w:sz w:val="22"/>
          <w:szCs w:val="22"/>
        </w:rPr>
        <w:t xml:space="preserve">na podstawie art. 7 ust. 1 z dnia 13 kwietnia 2022 r. o szczególnych rozwiązaniach w zakresie przeciwdziałania wspieraniu agresji na Ukrainę oraz służących ochronie bezpieczeństwa </w:t>
      </w:r>
      <w:r w:rsidR="00EF4CB5" w:rsidRPr="006A5565">
        <w:rPr>
          <w:rFonts w:asciiTheme="minorHAnsi" w:hAnsiTheme="minorHAnsi" w:cstheme="minorHAnsi"/>
          <w:b/>
          <w:sz w:val="22"/>
          <w:szCs w:val="22"/>
        </w:rPr>
        <w:t xml:space="preserve">narodowego </w:t>
      </w:r>
      <w:r w:rsidR="006A5565" w:rsidRPr="006A5565">
        <w:rPr>
          <w:rFonts w:asciiTheme="minorHAnsi" w:hAnsiTheme="minorHAnsi" w:cstheme="minorHAnsi"/>
          <w:b/>
          <w:sz w:val="22"/>
          <w:szCs w:val="22"/>
        </w:rPr>
        <w:t>(Dz. U. z 2025 r</w:t>
      </w:r>
      <w:r w:rsidR="00AA0B01">
        <w:rPr>
          <w:rFonts w:asciiTheme="minorHAnsi" w:hAnsiTheme="minorHAnsi" w:cstheme="minorHAnsi"/>
          <w:b/>
          <w:sz w:val="22"/>
          <w:szCs w:val="22"/>
        </w:rPr>
        <w:t>.</w:t>
      </w:r>
      <w:r w:rsidR="006A5565" w:rsidRPr="006A5565">
        <w:rPr>
          <w:rFonts w:asciiTheme="minorHAnsi" w:hAnsiTheme="minorHAnsi" w:cstheme="minorHAnsi"/>
          <w:b/>
          <w:sz w:val="22"/>
          <w:szCs w:val="22"/>
        </w:rPr>
        <w:t>, poz. 514</w:t>
      </w:r>
      <w:r w:rsidR="00EF4CB5" w:rsidRPr="006A5565">
        <w:rPr>
          <w:rFonts w:asciiTheme="minorHAnsi" w:hAnsiTheme="minorHAnsi" w:cstheme="minorHAnsi"/>
          <w:b/>
          <w:sz w:val="22"/>
          <w:szCs w:val="22"/>
        </w:rPr>
        <w:t>)</w:t>
      </w:r>
      <w:r w:rsidRPr="003F6981">
        <w:rPr>
          <w:rFonts w:asciiTheme="minorHAnsi" w:hAnsiTheme="minorHAnsi" w:cstheme="minorHAnsi"/>
          <w:b/>
          <w:sz w:val="22"/>
          <w:szCs w:val="22"/>
        </w:rPr>
        <w:br/>
      </w:r>
      <w:r w:rsidRPr="003F6981">
        <w:rPr>
          <w:rFonts w:asciiTheme="minorHAnsi" w:hAnsiTheme="minorHAnsi" w:cstheme="minorHAnsi"/>
          <w:b/>
          <w:sz w:val="22"/>
          <w:szCs w:val="22"/>
          <w:u w:val="single"/>
        </w:rPr>
        <w:t>DOTYCZĄCE PRZESŁANEK WYKLUCZENIA Z POSTĘPOWANIA</w:t>
      </w:r>
    </w:p>
    <w:p w14:paraId="694A1DDC" w14:textId="77777777" w:rsidR="00345235" w:rsidRPr="003F6981" w:rsidRDefault="00345235" w:rsidP="00345235">
      <w:pPr>
        <w:keepNext/>
        <w:widowControl w:val="0"/>
        <w:numPr>
          <w:ilvl w:val="0"/>
          <w:numId w:val="7"/>
        </w:numPr>
        <w:autoSpaceDE w:val="0"/>
        <w:autoSpaceDN w:val="0"/>
        <w:adjustRightInd w:val="0"/>
        <w:spacing w:before="240" w:after="120"/>
        <w:ind w:right="45"/>
        <w:jc w:val="both"/>
        <w:rPr>
          <w:rFonts w:asciiTheme="minorHAnsi" w:hAnsiTheme="minorHAnsi" w:cstheme="minorHAnsi"/>
          <w:b/>
        </w:rPr>
      </w:pPr>
      <w:r w:rsidRPr="003F6981">
        <w:rPr>
          <w:rFonts w:asciiTheme="minorHAnsi" w:hAnsiTheme="minorHAnsi" w:cstheme="minorHAnsi"/>
          <w:b/>
        </w:rPr>
        <w:t>ZAMAWIAJĄCY:</w:t>
      </w:r>
    </w:p>
    <w:p w14:paraId="5B6878CE" w14:textId="77777777" w:rsidR="00345235" w:rsidRPr="003F6981" w:rsidRDefault="00345235" w:rsidP="00345235">
      <w:pPr>
        <w:keepNext/>
        <w:widowControl w:val="0"/>
        <w:ind w:left="360"/>
        <w:jc w:val="both"/>
        <w:rPr>
          <w:rFonts w:asciiTheme="minorHAnsi" w:hAnsiTheme="minorHAnsi" w:cstheme="minorHAnsi"/>
          <w:b/>
          <w:color w:val="000000"/>
        </w:rPr>
      </w:pPr>
      <w:r w:rsidRPr="003F6981">
        <w:rPr>
          <w:rFonts w:asciiTheme="minorHAnsi" w:hAnsiTheme="minorHAnsi" w:cstheme="minorHAnsi"/>
          <w:b/>
          <w:color w:val="000000"/>
        </w:rPr>
        <w:t>Centrum  Administracji Pieczy Zastępczej</w:t>
      </w:r>
    </w:p>
    <w:p w14:paraId="51EF68A7" w14:textId="77777777" w:rsidR="00345235" w:rsidRPr="003F6981" w:rsidRDefault="00345235" w:rsidP="00345235">
      <w:pPr>
        <w:keepNext/>
        <w:widowControl w:val="0"/>
        <w:ind w:left="360"/>
        <w:jc w:val="both"/>
        <w:rPr>
          <w:rFonts w:asciiTheme="minorHAnsi" w:hAnsiTheme="minorHAnsi" w:cstheme="minorHAnsi"/>
          <w:b/>
          <w:color w:val="000000"/>
        </w:rPr>
      </w:pPr>
      <w:r w:rsidRPr="003F6981">
        <w:rPr>
          <w:rFonts w:asciiTheme="minorHAnsi" w:hAnsiTheme="minorHAnsi" w:cstheme="minorHAnsi"/>
          <w:b/>
          <w:color w:val="000000"/>
        </w:rPr>
        <w:t xml:space="preserve">90-159 Łódź </w:t>
      </w:r>
    </w:p>
    <w:p w14:paraId="688EA522" w14:textId="77777777" w:rsidR="00345235" w:rsidRPr="003F6981" w:rsidRDefault="00345235" w:rsidP="00345235">
      <w:pPr>
        <w:keepNext/>
        <w:widowControl w:val="0"/>
        <w:ind w:left="360"/>
        <w:jc w:val="both"/>
        <w:rPr>
          <w:rFonts w:asciiTheme="minorHAnsi" w:hAnsiTheme="minorHAnsi" w:cstheme="minorHAnsi"/>
          <w:b/>
          <w:color w:val="000000"/>
        </w:rPr>
      </w:pPr>
      <w:r w:rsidRPr="003F6981">
        <w:rPr>
          <w:rFonts w:asciiTheme="minorHAnsi" w:hAnsiTheme="minorHAnsi" w:cstheme="minorHAnsi"/>
          <w:b/>
          <w:color w:val="000000"/>
        </w:rPr>
        <w:t>ul. Małachowskiego 74</w:t>
      </w:r>
    </w:p>
    <w:p w14:paraId="4361FAB8" w14:textId="77777777" w:rsidR="00345235" w:rsidRPr="003F6981" w:rsidRDefault="00345235" w:rsidP="00345235">
      <w:pPr>
        <w:keepNext/>
        <w:keepLines/>
        <w:widowControl w:val="0"/>
        <w:numPr>
          <w:ilvl w:val="0"/>
          <w:numId w:val="7"/>
        </w:numPr>
        <w:spacing w:before="120" w:after="120"/>
        <w:jc w:val="both"/>
        <w:rPr>
          <w:rFonts w:asciiTheme="minorHAnsi" w:eastAsia="Calibri" w:hAnsiTheme="minorHAnsi" w:cstheme="minorHAnsi"/>
          <w:b/>
        </w:rPr>
      </w:pPr>
      <w:r w:rsidRPr="003F6981">
        <w:rPr>
          <w:rFonts w:asciiTheme="minorHAnsi" w:eastAsia="Calibri" w:hAnsiTheme="minorHAnsi" w:cstheme="minorHAnsi"/>
          <w:b/>
        </w:rPr>
        <w:t>WYKONAWCA:</w:t>
      </w:r>
    </w:p>
    <w:p w14:paraId="20DC37DE" w14:textId="77777777" w:rsidR="00345235" w:rsidRPr="003F6981" w:rsidRDefault="00345235" w:rsidP="00345235">
      <w:pPr>
        <w:keepNext/>
        <w:widowControl w:val="0"/>
        <w:spacing w:after="120"/>
        <w:ind w:left="360"/>
        <w:jc w:val="both"/>
        <w:rPr>
          <w:rFonts w:asciiTheme="minorHAnsi" w:hAnsiTheme="minorHAnsi" w:cstheme="minorHAnsi"/>
          <w:b/>
          <w:color w:val="000000"/>
        </w:rPr>
      </w:pPr>
      <w:r w:rsidRPr="003F6981">
        <w:rPr>
          <w:rFonts w:asciiTheme="minorHAnsi" w:hAnsiTheme="minorHAnsi" w:cstheme="minorHAnsi"/>
          <w:b/>
          <w:color w:val="000000"/>
        </w:rPr>
        <w:t>Niniejsza oferta zostaje złożona przez</w:t>
      </w:r>
      <w:r w:rsidRPr="003F6981">
        <w:rPr>
          <w:rFonts w:asciiTheme="minorHAnsi" w:hAnsiTheme="minorHAnsi" w:cstheme="minorHAnsi"/>
          <w:b/>
          <w:color w:val="000000"/>
          <w:sz w:val="22"/>
          <w:szCs w:val="22"/>
          <w:vertAlign w:val="superscript"/>
        </w:rPr>
        <w:footnoteReference w:id="4"/>
      </w:r>
      <w:r w:rsidRPr="003F6981">
        <w:rPr>
          <w:rFonts w:asciiTheme="minorHAnsi" w:hAnsiTheme="minorHAnsi" w:cstheme="minorHAnsi"/>
          <w:b/>
          <w:color w:val="000000"/>
        </w:rPr>
        <w:t xml:space="preserve">: 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"/>
        <w:gridCol w:w="3434"/>
        <w:gridCol w:w="2977"/>
        <w:gridCol w:w="2268"/>
      </w:tblGrid>
      <w:tr w:rsidR="00345235" w:rsidRPr="003F6981" w14:paraId="54E2B887" w14:textId="77777777" w:rsidTr="009746A6">
        <w:trPr>
          <w:trHeight w:val="814"/>
        </w:trPr>
        <w:tc>
          <w:tcPr>
            <w:tcW w:w="819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  <w:vAlign w:val="center"/>
          </w:tcPr>
          <w:p w14:paraId="3B57FD04" w14:textId="77777777" w:rsidR="00345235" w:rsidRPr="003F6981" w:rsidRDefault="00345235" w:rsidP="00345235">
            <w:pPr>
              <w:keepNext/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3F6981">
              <w:rPr>
                <w:rFonts w:asciiTheme="minorHAnsi" w:hAnsiTheme="minorHAnsi" w:cstheme="minorHAnsi"/>
                <w:b/>
                <w:color w:val="000000"/>
              </w:rPr>
              <w:t>Lp.</w:t>
            </w:r>
          </w:p>
        </w:tc>
        <w:tc>
          <w:tcPr>
            <w:tcW w:w="3434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3992533A" w14:textId="77777777" w:rsidR="00345235" w:rsidRPr="003F6981" w:rsidRDefault="00345235" w:rsidP="00345235">
            <w:pPr>
              <w:keepNext/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3F6981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Nazwa(y) Wykonawcy(ów)</w:t>
            </w:r>
          </w:p>
        </w:tc>
        <w:tc>
          <w:tcPr>
            <w:tcW w:w="2977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3D8FAA91" w14:textId="77777777" w:rsidR="00345235" w:rsidRPr="003F6981" w:rsidRDefault="00345235" w:rsidP="00345235">
            <w:pPr>
              <w:keepNext/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3F6981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Adres(y) </w:t>
            </w:r>
            <w:r w:rsidRPr="003F6981">
              <w:rPr>
                <w:rFonts w:asciiTheme="minorHAnsi" w:hAnsiTheme="minorHAnsi" w:cstheme="minorHAnsi"/>
                <w:b/>
                <w:caps/>
                <w:color w:val="000000"/>
                <w:sz w:val="22"/>
                <w:szCs w:val="22"/>
              </w:rPr>
              <w:t>W</w:t>
            </w:r>
            <w:r w:rsidRPr="003F6981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ykonawcy(ów)</w:t>
            </w:r>
          </w:p>
        </w:tc>
        <w:tc>
          <w:tcPr>
            <w:tcW w:w="2268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4B8F55FD" w14:textId="77777777" w:rsidR="00345235" w:rsidRPr="003F6981" w:rsidRDefault="00345235" w:rsidP="00345235">
            <w:pPr>
              <w:keepNext/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3F6981">
              <w:rPr>
                <w:rFonts w:asciiTheme="minorHAnsi" w:hAnsiTheme="minorHAnsi" w:cstheme="minorHAnsi"/>
                <w:b/>
                <w:color w:val="000000"/>
              </w:rPr>
              <w:t>NIP</w:t>
            </w:r>
          </w:p>
        </w:tc>
      </w:tr>
      <w:tr w:rsidR="00345235" w:rsidRPr="003F6981" w14:paraId="48207A0E" w14:textId="77777777" w:rsidTr="009746A6">
        <w:tc>
          <w:tcPr>
            <w:tcW w:w="819" w:type="dxa"/>
            <w:tcBorders>
              <w:top w:val="double" w:sz="4" w:space="0" w:color="auto"/>
              <w:left w:val="single" w:sz="12" w:space="0" w:color="auto"/>
            </w:tcBorders>
          </w:tcPr>
          <w:p w14:paraId="18CE0948" w14:textId="77777777" w:rsidR="00345235" w:rsidRPr="003F6981" w:rsidRDefault="00345235" w:rsidP="00345235">
            <w:pPr>
              <w:keepNext/>
              <w:jc w:val="both"/>
              <w:rPr>
                <w:rFonts w:asciiTheme="minorHAnsi" w:hAnsiTheme="minorHAnsi" w:cstheme="minorHAnsi"/>
                <w:b/>
                <w:color w:val="FF0000"/>
              </w:rPr>
            </w:pPr>
          </w:p>
        </w:tc>
        <w:tc>
          <w:tcPr>
            <w:tcW w:w="3434" w:type="dxa"/>
            <w:tcBorders>
              <w:top w:val="double" w:sz="4" w:space="0" w:color="auto"/>
            </w:tcBorders>
          </w:tcPr>
          <w:p w14:paraId="3346DAC3" w14:textId="77777777" w:rsidR="00345235" w:rsidRPr="003F6981" w:rsidRDefault="00345235" w:rsidP="00345235">
            <w:pPr>
              <w:keepNext/>
              <w:spacing w:after="120"/>
              <w:jc w:val="both"/>
              <w:rPr>
                <w:rFonts w:asciiTheme="minorHAnsi" w:hAnsiTheme="minorHAnsi" w:cstheme="minorHAnsi"/>
                <w:b/>
                <w:color w:val="FF0000"/>
              </w:rPr>
            </w:pPr>
          </w:p>
        </w:tc>
        <w:tc>
          <w:tcPr>
            <w:tcW w:w="2977" w:type="dxa"/>
            <w:tcBorders>
              <w:top w:val="double" w:sz="4" w:space="0" w:color="auto"/>
            </w:tcBorders>
          </w:tcPr>
          <w:p w14:paraId="404328E1" w14:textId="77777777" w:rsidR="00345235" w:rsidRPr="003F6981" w:rsidRDefault="00345235" w:rsidP="00345235">
            <w:pPr>
              <w:keepNext/>
              <w:spacing w:after="120"/>
              <w:jc w:val="both"/>
              <w:rPr>
                <w:rFonts w:asciiTheme="minorHAnsi" w:hAnsiTheme="minorHAnsi" w:cstheme="minorHAnsi"/>
                <w:b/>
                <w:color w:val="FF0000"/>
              </w:rPr>
            </w:pPr>
          </w:p>
        </w:tc>
        <w:tc>
          <w:tcPr>
            <w:tcW w:w="2268" w:type="dxa"/>
            <w:tcBorders>
              <w:top w:val="double" w:sz="4" w:space="0" w:color="auto"/>
              <w:right w:val="single" w:sz="12" w:space="0" w:color="auto"/>
            </w:tcBorders>
          </w:tcPr>
          <w:p w14:paraId="6B8428DC" w14:textId="77777777" w:rsidR="00345235" w:rsidRPr="003F6981" w:rsidRDefault="00345235" w:rsidP="00345235">
            <w:pPr>
              <w:keepNext/>
              <w:spacing w:after="120"/>
              <w:jc w:val="both"/>
              <w:rPr>
                <w:rFonts w:asciiTheme="minorHAnsi" w:hAnsiTheme="minorHAnsi" w:cstheme="minorHAnsi"/>
                <w:b/>
                <w:color w:val="FF0000"/>
              </w:rPr>
            </w:pPr>
          </w:p>
        </w:tc>
      </w:tr>
      <w:tr w:rsidR="00345235" w:rsidRPr="003F6981" w14:paraId="5C3095F2" w14:textId="77777777" w:rsidTr="009746A6">
        <w:tc>
          <w:tcPr>
            <w:tcW w:w="819" w:type="dxa"/>
            <w:tcBorders>
              <w:left w:val="single" w:sz="12" w:space="0" w:color="auto"/>
              <w:bottom w:val="single" w:sz="12" w:space="0" w:color="auto"/>
            </w:tcBorders>
          </w:tcPr>
          <w:p w14:paraId="20F747ED" w14:textId="77777777" w:rsidR="00345235" w:rsidRPr="003F6981" w:rsidRDefault="00345235" w:rsidP="00345235">
            <w:pPr>
              <w:keepNext/>
              <w:spacing w:after="120"/>
              <w:jc w:val="both"/>
              <w:rPr>
                <w:rFonts w:asciiTheme="minorHAnsi" w:hAnsiTheme="minorHAnsi" w:cstheme="minorHAnsi"/>
                <w:b/>
                <w:i/>
                <w:color w:val="FF0000"/>
              </w:rPr>
            </w:pPr>
          </w:p>
        </w:tc>
        <w:tc>
          <w:tcPr>
            <w:tcW w:w="3434" w:type="dxa"/>
            <w:tcBorders>
              <w:bottom w:val="single" w:sz="12" w:space="0" w:color="auto"/>
            </w:tcBorders>
          </w:tcPr>
          <w:p w14:paraId="498F0499" w14:textId="77777777" w:rsidR="00345235" w:rsidRPr="003F6981" w:rsidRDefault="00345235" w:rsidP="00345235">
            <w:pPr>
              <w:keepNext/>
              <w:spacing w:after="120"/>
              <w:jc w:val="both"/>
              <w:rPr>
                <w:rFonts w:asciiTheme="minorHAnsi" w:hAnsiTheme="minorHAnsi" w:cstheme="minorHAnsi"/>
                <w:b/>
                <w:color w:val="FF0000"/>
              </w:rPr>
            </w:pPr>
          </w:p>
        </w:tc>
        <w:tc>
          <w:tcPr>
            <w:tcW w:w="2977" w:type="dxa"/>
            <w:tcBorders>
              <w:bottom w:val="single" w:sz="12" w:space="0" w:color="auto"/>
            </w:tcBorders>
          </w:tcPr>
          <w:p w14:paraId="0EB02F96" w14:textId="77777777" w:rsidR="00345235" w:rsidRPr="003F6981" w:rsidRDefault="00345235" w:rsidP="00345235">
            <w:pPr>
              <w:keepNext/>
              <w:spacing w:after="120"/>
              <w:jc w:val="both"/>
              <w:rPr>
                <w:rFonts w:asciiTheme="minorHAnsi" w:hAnsiTheme="minorHAnsi" w:cstheme="minorHAnsi"/>
                <w:b/>
                <w:color w:val="FF0000"/>
              </w:rPr>
            </w:pPr>
          </w:p>
        </w:tc>
        <w:tc>
          <w:tcPr>
            <w:tcW w:w="2268" w:type="dxa"/>
            <w:tcBorders>
              <w:bottom w:val="single" w:sz="12" w:space="0" w:color="auto"/>
              <w:right w:val="single" w:sz="12" w:space="0" w:color="auto"/>
            </w:tcBorders>
          </w:tcPr>
          <w:p w14:paraId="181E4458" w14:textId="77777777" w:rsidR="00345235" w:rsidRPr="003F6981" w:rsidRDefault="00345235" w:rsidP="00345235">
            <w:pPr>
              <w:keepNext/>
              <w:spacing w:after="120"/>
              <w:jc w:val="both"/>
              <w:rPr>
                <w:rFonts w:asciiTheme="minorHAnsi" w:hAnsiTheme="minorHAnsi" w:cstheme="minorHAnsi"/>
                <w:b/>
                <w:color w:val="FF0000"/>
              </w:rPr>
            </w:pPr>
          </w:p>
        </w:tc>
      </w:tr>
    </w:tbl>
    <w:p w14:paraId="4EF544AC" w14:textId="77777777" w:rsidR="00A77A5F" w:rsidRDefault="00A77A5F" w:rsidP="00345235">
      <w:pPr>
        <w:keepNext/>
        <w:ind w:firstLine="426"/>
        <w:jc w:val="both"/>
        <w:rPr>
          <w:rFonts w:asciiTheme="minorHAnsi" w:hAnsiTheme="minorHAnsi" w:cstheme="minorHAnsi"/>
          <w:sz w:val="22"/>
          <w:szCs w:val="22"/>
        </w:rPr>
      </w:pPr>
    </w:p>
    <w:p w14:paraId="32585992" w14:textId="77777777" w:rsidR="00345235" w:rsidRPr="00AA0B01" w:rsidRDefault="00345235" w:rsidP="006A5565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3F6981">
        <w:rPr>
          <w:rFonts w:asciiTheme="minorHAnsi" w:hAnsiTheme="minorHAnsi" w:cstheme="minorHAnsi"/>
          <w:sz w:val="22"/>
          <w:szCs w:val="22"/>
        </w:rPr>
        <w:t>Na potrzeby postępowania o udzielenie zamówienia publicznego, pn.</w:t>
      </w:r>
      <w:r w:rsidRPr="003F6981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AA0B01">
        <w:rPr>
          <w:rFonts w:asciiTheme="minorHAnsi" w:hAnsiTheme="minorHAnsi" w:cstheme="minorHAnsi"/>
          <w:b/>
          <w:bCs/>
          <w:sz w:val="22"/>
          <w:szCs w:val="22"/>
        </w:rPr>
        <w:t>„Ś</w:t>
      </w:r>
      <w:r w:rsidR="00AA0B01" w:rsidRPr="00793D61">
        <w:rPr>
          <w:rFonts w:asciiTheme="minorHAnsi" w:hAnsiTheme="minorHAnsi" w:cstheme="minorHAnsi"/>
          <w:b/>
          <w:bCs/>
          <w:sz w:val="22"/>
          <w:szCs w:val="22"/>
        </w:rPr>
        <w:t>wiadczenie usługi zorganizowania i przeprowadzenia szkoleń podnoszących kompetencje zawodowe pracowników Centrum Administracyjnego Pieczy Zastępczej w ramach projektu: „Wzmocnieni – zintegrowane wsparcie dla dzieci i rodzin</w:t>
      </w:r>
      <w:r w:rsidR="006A5565" w:rsidRPr="00942E5B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”</w:t>
      </w:r>
      <w:r w:rsidR="006A5565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Pr="009E7390">
        <w:rPr>
          <w:rFonts w:asciiTheme="minorHAnsi" w:hAnsiTheme="minorHAnsi" w:cstheme="minorHAnsi"/>
          <w:sz w:val="22"/>
          <w:szCs w:val="22"/>
        </w:rPr>
        <w:t>-</w:t>
      </w:r>
      <w:r w:rsidRPr="003F6981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3F6981">
        <w:rPr>
          <w:rFonts w:asciiTheme="minorHAnsi" w:hAnsiTheme="minorHAnsi" w:cstheme="minorHAnsi"/>
          <w:sz w:val="22"/>
          <w:szCs w:val="22"/>
        </w:rPr>
        <w:t>oświadczam, co następuje:</w:t>
      </w:r>
    </w:p>
    <w:p w14:paraId="0270FCC7" w14:textId="77777777" w:rsidR="006A5565" w:rsidRDefault="006A5565" w:rsidP="006A5565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39DFD63" w14:textId="77777777" w:rsidR="006A5565" w:rsidRPr="009746A6" w:rsidRDefault="006A5565" w:rsidP="006A5565">
      <w:pPr>
        <w:keepNext/>
        <w:widowControl w:val="0"/>
        <w:numPr>
          <w:ilvl w:val="0"/>
          <w:numId w:val="8"/>
        </w:numPr>
        <w:autoSpaceDE w:val="0"/>
        <w:autoSpaceDN w:val="0"/>
        <w:adjustRightInd w:val="0"/>
        <w:ind w:left="426" w:hanging="426"/>
        <w:jc w:val="both"/>
        <w:rPr>
          <w:rFonts w:asciiTheme="minorHAnsi" w:hAnsiTheme="minorHAnsi" w:cstheme="minorHAnsi"/>
          <w:highlight w:val="lightGray"/>
        </w:rPr>
      </w:pPr>
      <w:r w:rsidRPr="003F6981">
        <w:rPr>
          <w:rFonts w:asciiTheme="minorHAnsi" w:hAnsiTheme="minorHAnsi" w:cstheme="minorHAnsi"/>
          <w:b/>
          <w:highlight w:val="lightGray"/>
        </w:rPr>
        <w:t>OŚWIADCZENIE WYKONAWCY O BRAKU PODSTAW WYKLUCZENIA Z POSTEPOWANIA:</w:t>
      </w:r>
    </w:p>
    <w:p w14:paraId="1F0EA76B" w14:textId="77777777" w:rsidR="006A5565" w:rsidRPr="003F6981" w:rsidRDefault="006A5565" w:rsidP="006A5565">
      <w:pPr>
        <w:keepNext/>
        <w:contextualSpacing/>
        <w:jc w:val="both"/>
        <w:rPr>
          <w:rFonts w:asciiTheme="minorHAnsi" w:hAnsiTheme="minorHAnsi" w:cstheme="minorHAnsi"/>
          <w:lang w:eastAsia="en-US"/>
        </w:rPr>
      </w:pPr>
      <w:bookmarkStart w:id="3" w:name="_Hlk215047116"/>
      <w:r w:rsidRPr="003F6981">
        <w:rPr>
          <w:rFonts w:asciiTheme="minorHAnsi" w:hAnsiTheme="minorHAnsi" w:cstheme="minorHAnsi"/>
          <w:lang w:eastAsia="en-US"/>
        </w:rPr>
        <w:t xml:space="preserve">Oświadczam, że nie podlegam wykluczeniu z postępowania na podstawie </w:t>
      </w:r>
      <w:r w:rsidRPr="003F6981">
        <w:rPr>
          <w:rFonts w:asciiTheme="minorHAnsi" w:hAnsiTheme="minorHAnsi" w:cstheme="minorHAnsi"/>
          <w:lang w:eastAsia="en-US"/>
        </w:rPr>
        <w:br/>
      </w:r>
      <w:r w:rsidRPr="003F6981">
        <w:rPr>
          <w:rFonts w:asciiTheme="minorHAnsi" w:hAnsiTheme="minorHAnsi" w:cstheme="minorHAnsi"/>
          <w:color w:val="000000"/>
          <w:lang w:eastAsia="en-US"/>
        </w:rPr>
        <w:t xml:space="preserve">art. 108 ust. 1 </w:t>
      </w:r>
      <w:r w:rsidRPr="003F6981">
        <w:rPr>
          <w:rFonts w:asciiTheme="minorHAnsi" w:hAnsiTheme="minorHAnsi" w:cstheme="minorHAnsi"/>
          <w:lang w:eastAsia="en-US"/>
        </w:rPr>
        <w:t xml:space="preserve">ustawy </w:t>
      </w:r>
      <w:proofErr w:type="spellStart"/>
      <w:r w:rsidRPr="003F6981">
        <w:rPr>
          <w:rFonts w:asciiTheme="minorHAnsi" w:hAnsiTheme="minorHAnsi" w:cstheme="minorHAnsi"/>
          <w:lang w:eastAsia="en-US"/>
        </w:rPr>
        <w:t>Pzp</w:t>
      </w:r>
      <w:proofErr w:type="spellEnd"/>
      <w:r>
        <w:rPr>
          <w:rFonts w:asciiTheme="minorHAnsi" w:hAnsiTheme="minorHAnsi" w:cstheme="minorHAnsi"/>
          <w:lang w:eastAsia="en-US"/>
        </w:rPr>
        <w:t xml:space="preserve"> oraz na dzień składania ofert reprezentowany przez mnie Wykonawca „NIE PODLEGA” wykluczeniu z postępowania na podstawie art. 7 ust. 1 Ustawy </w:t>
      </w:r>
      <w:r>
        <w:rPr>
          <w:rFonts w:asciiTheme="minorHAnsi" w:hAnsiTheme="minorHAnsi" w:cstheme="minorHAnsi"/>
          <w:lang w:eastAsia="en-US"/>
        </w:rPr>
        <w:br/>
        <w:t xml:space="preserve">z dnia 13 kwietnia 2022 r. o szczególnych rozwiązaniach w zakresie przeciwdziałania wspieraniu agresji na Ukrainę oraz służących ochronie bezpieczeństwa narodowego </w:t>
      </w:r>
      <w:r>
        <w:rPr>
          <w:rFonts w:asciiTheme="minorHAnsi" w:hAnsiTheme="minorHAnsi" w:cstheme="minorHAnsi"/>
          <w:lang w:eastAsia="en-US"/>
        </w:rPr>
        <w:br/>
      </w:r>
      <w:r w:rsidRPr="006A5565">
        <w:rPr>
          <w:rFonts w:asciiTheme="minorHAnsi" w:hAnsiTheme="minorHAnsi" w:cstheme="minorHAnsi"/>
          <w:lang w:eastAsia="en-US"/>
        </w:rPr>
        <w:t>(Dz. U. z 2025 r. poz. 514).</w:t>
      </w:r>
    </w:p>
    <w:bookmarkEnd w:id="3"/>
    <w:p w14:paraId="1039864C" w14:textId="77777777" w:rsidR="006A5565" w:rsidRPr="006A5565" w:rsidRDefault="006A5565" w:rsidP="006A5565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09E1BD99" w14:textId="77777777" w:rsidR="006A5565" w:rsidRDefault="006A5565">
      <w:pPr>
        <w:rPr>
          <w:rFonts w:asciiTheme="minorHAnsi" w:hAnsiTheme="minorHAnsi" w:cstheme="minorHAnsi"/>
          <w:lang w:eastAsia="en-US"/>
        </w:rPr>
      </w:pPr>
      <w:r>
        <w:rPr>
          <w:rFonts w:asciiTheme="minorHAnsi" w:hAnsiTheme="minorHAnsi" w:cstheme="minorHAnsi"/>
          <w:lang w:eastAsia="en-US"/>
        </w:rPr>
        <w:br w:type="page"/>
      </w:r>
    </w:p>
    <w:p w14:paraId="34333B99" w14:textId="77777777" w:rsidR="00345235" w:rsidRPr="003F6981" w:rsidRDefault="00345235" w:rsidP="00345235">
      <w:pPr>
        <w:keepNext/>
        <w:widowControl w:val="0"/>
        <w:numPr>
          <w:ilvl w:val="0"/>
          <w:numId w:val="8"/>
        </w:numPr>
        <w:autoSpaceDE w:val="0"/>
        <w:autoSpaceDN w:val="0"/>
        <w:adjustRightInd w:val="0"/>
        <w:ind w:left="426" w:hanging="426"/>
        <w:jc w:val="both"/>
        <w:rPr>
          <w:rFonts w:asciiTheme="minorHAnsi" w:hAnsiTheme="minorHAnsi" w:cstheme="minorHAnsi"/>
          <w:highlight w:val="lightGray"/>
        </w:rPr>
      </w:pPr>
      <w:r w:rsidRPr="003F6981">
        <w:rPr>
          <w:rFonts w:asciiTheme="minorHAnsi" w:hAnsiTheme="minorHAnsi" w:cstheme="minorHAnsi"/>
          <w:b/>
          <w:highlight w:val="lightGray"/>
        </w:rPr>
        <w:lastRenderedPageBreak/>
        <w:t xml:space="preserve">WYKAZANIE PRZEZ WYKONAWCĘ, ŻE PODJĘTE PRZEZ NIEGO CZYNNOŚCI SĄ WYSTARCZAJĄCE DO WYKAZANIA JEGO RZETLENOŚCI W SYTUACJI, GDY WYKONAWCA PODLEGA WYKLUCZENIU NA PODSTAWIE ART. 108 UST. 1 PKT 1, 2 i 5 USTAWY PZP </w:t>
      </w:r>
      <w:r w:rsidRPr="003F6981">
        <w:rPr>
          <w:rFonts w:asciiTheme="minorHAnsi" w:hAnsiTheme="minorHAnsi" w:cstheme="minorHAnsi"/>
          <w:b/>
          <w:highlight w:val="lightGray"/>
        </w:rPr>
        <w:br/>
        <w:t>O BRAKU PODSTAW WYKLUCZENIA Z POSTĘPOWANIA:</w:t>
      </w:r>
    </w:p>
    <w:p w14:paraId="2C822C15" w14:textId="77777777" w:rsidR="00345235" w:rsidRPr="003F6981" w:rsidRDefault="00345235" w:rsidP="00345235">
      <w:pPr>
        <w:keepNext/>
        <w:jc w:val="both"/>
        <w:rPr>
          <w:rFonts w:asciiTheme="minorHAnsi" w:hAnsiTheme="minorHAnsi" w:cstheme="minorHAnsi"/>
        </w:rPr>
      </w:pPr>
    </w:p>
    <w:p w14:paraId="18E1F0C2" w14:textId="77777777" w:rsidR="00345235" w:rsidRPr="003F6981" w:rsidRDefault="00345235" w:rsidP="00345235">
      <w:pPr>
        <w:keepNext/>
        <w:jc w:val="both"/>
        <w:rPr>
          <w:rFonts w:asciiTheme="minorHAnsi" w:hAnsiTheme="minorHAnsi" w:cstheme="minorHAnsi"/>
        </w:rPr>
      </w:pPr>
      <w:r w:rsidRPr="003F6981">
        <w:rPr>
          <w:rFonts w:asciiTheme="minorHAnsi" w:hAnsiTheme="minorHAnsi" w:cstheme="minorHAnsi"/>
        </w:rPr>
        <w:t xml:space="preserve">Oświadczam, że w stosunku do mnie zachodzą podstawy wykluczenia </w:t>
      </w:r>
      <w:r w:rsidRPr="003F6981">
        <w:rPr>
          <w:rFonts w:asciiTheme="minorHAnsi" w:hAnsiTheme="minorHAnsi" w:cstheme="minorHAnsi"/>
        </w:rPr>
        <w:br/>
        <w:t xml:space="preserve">z postępowania na podstawie art. …………. ustawy </w:t>
      </w:r>
      <w:proofErr w:type="spellStart"/>
      <w:r w:rsidRPr="003F6981">
        <w:rPr>
          <w:rFonts w:asciiTheme="minorHAnsi" w:hAnsiTheme="minorHAnsi" w:cstheme="minorHAnsi"/>
        </w:rPr>
        <w:t>Pzp</w:t>
      </w:r>
      <w:proofErr w:type="spellEnd"/>
      <w:r w:rsidRPr="003F6981">
        <w:rPr>
          <w:rFonts w:asciiTheme="minorHAnsi" w:hAnsiTheme="minorHAnsi" w:cstheme="minorHAnsi"/>
        </w:rPr>
        <w:t xml:space="preserve">. </w:t>
      </w:r>
    </w:p>
    <w:p w14:paraId="2EDDEEC3" w14:textId="77777777" w:rsidR="00345235" w:rsidRPr="003F6981" w:rsidRDefault="00345235" w:rsidP="00345235">
      <w:pPr>
        <w:keepNext/>
        <w:jc w:val="both"/>
        <w:rPr>
          <w:rFonts w:asciiTheme="minorHAnsi" w:hAnsiTheme="minorHAnsi" w:cstheme="minorHAnsi"/>
          <w:bCs/>
          <w:i/>
          <w:sz w:val="21"/>
          <w:szCs w:val="21"/>
        </w:rPr>
      </w:pPr>
      <w:r w:rsidRPr="003F6981">
        <w:rPr>
          <w:rFonts w:asciiTheme="minorHAnsi" w:hAnsiTheme="minorHAnsi" w:cstheme="minorHAnsi"/>
          <w:bCs/>
          <w:i/>
          <w:sz w:val="21"/>
          <w:szCs w:val="21"/>
        </w:rPr>
        <w:t xml:space="preserve">(podać mającą zastosowanie podstawę wykluczenia spośród wymienionych w art. 108 ust. 1 pkt 1, 2 i 5 ustawy </w:t>
      </w:r>
      <w:proofErr w:type="spellStart"/>
      <w:r w:rsidRPr="003F6981">
        <w:rPr>
          <w:rFonts w:asciiTheme="minorHAnsi" w:hAnsiTheme="minorHAnsi" w:cstheme="minorHAnsi"/>
          <w:bCs/>
          <w:i/>
          <w:sz w:val="21"/>
          <w:szCs w:val="21"/>
        </w:rPr>
        <w:t>Pzp</w:t>
      </w:r>
      <w:proofErr w:type="spellEnd"/>
      <w:r w:rsidRPr="003F6981">
        <w:rPr>
          <w:rFonts w:asciiTheme="minorHAnsi" w:hAnsiTheme="minorHAnsi" w:cstheme="minorHAnsi"/>
          <w:bCs/>
          <w:i/>
          <w:sz w:val="21"/>
          <w:szCs w:val="21"/>
        </w:rPr>
        <w:t>)</w:t>
      </w:r>
    </w:p>
    <w:p w14:paraId="131D6FBB" w14:textId="77777777" w:rsidR="00345235" w:rsidRPr="003F6981" w:rsidRDefault="00345235" w:rsidP="00345235">
      <w:pPr>
        <w:keepNext/>
        <w:jc w:val="both"/>
        <w:rPr>
          <w:rFonts w:asciiTheme="minorHAnsi" w:hAnsiTheme="minorHAnsi" w:cstheme="minorHAnsi"/>
          <w:b/>
          <w:bCs/>
          <w:sz w:val="10"/>
          <w:szCs w:val="10"/>
        </w:rPr>
      </w:pPr>
    </w:p>
    <w:p w14:paraId="6B5417F2" w14:textId="77777777" w:rsidR="00345235" w:rsidRPr="003F6981" w:rsidRDefault="00345235" w:rsidP="00345235">
      <w:pPr>
        <w:keepNext/>
        <w:jc w:val="both"/>
        <w:rPr>
          <w:rFonts w:asciiTheme="minorHAnsi" w:hAnsiTheme="minorHAnsi" w:cstheme="minorHAnsi"/>
          <w:color w:val="000000"/>
        </w:rPr>
      </w:pPr>
      <w:r w:rsidRPr="003F6981">
        <w:rPr>
          <w:rFonts w:asciiTheme="minorHAnsi" w:hAnsiTheme="minorHAnsi" w:cstheme="minorHAnsi"/>
          <w:color w:val="000000"/>
        </w:rPr>
        <w:t xml:space="preserve">Jednocześnie oświadczam, że w związku z tym, iż podlegam wykluczeniu </w:t>
      </w:r>
      <w:r w:rsidRPr="003F6981">
        <w:rPr>
          <w:rFonts w:asciiTheme="minorHAnsi" w:hAnsiTheme="minorHAnsi" w:cstheme="minorHAnsi"/>
          <w:color w:val="000000"/>
        </w:rPr>
        <w:br/>
        <w:t xml:space="preserve">na podstawie ww. artykułu, to zgodnie z dyspozycją art. 110 ust. 2 ustawy </w:t>
      </w:r>
      <w:proofErr w:type="spellStart"/>
      <w:r w:rsidRPr="003F6981">
        <w:rPr>
          <w:rFonts w:asciiTheme="minorHAnsi" w:hAnsiTheme="minorHAnsi" w:cstheme="minorHAnsi"/>
          <w:color w:val="000000"/>
        </w:rPr>
        <w:t>Pzp</w:t>
      </w:r>
      <w:proofErr w:type="spellEnd"/>
      <w:r w:rsidRPr="003F6981">
        <w:rPr>
          <w:rFonts w:asciiTheme="minorHAnsi" w:hAnsiTheme="minorHAnsi" w:cstheme="minorHAnsi"/>
          <w:color w:val="000000"/>
        </w:rPr>
        <w:t xml:space="preserve"> przedstawiam następujące środki naprawcze:</w:t>
      </w:r>
    </w:p>
    <w:p w14:paraId="142795E7" w14:textId="77777777" w:rsidR="00345235" w:rsidRPr="003F6981" w:rsidRDefault="00345235" w:rsidP="00345235">
      <w:pPr>
        <w:keepNext/>
        <w:numPr>
          <w:ilvl w:val="0"/>
          <w:numId w:val="9"/>
        </w:numPr>
        <w:jc w:val="both"/>
        <w:rPr>
          <w:rFonts w:asciiTheme="minorHAnsi" w:hAnsiTheme="minorHAnsi" w:cstheme="minorHAnsi"/>
        </w:rPr>
      </w:pPr>
      <w:r w:rsidRPr="003F6981">
        <w:rPr>
          <w:rFonts w:asciiTheme="minorHAnsi" w:hAnsiTheme="minorHAnsi" w:cstheme="minorHAnsi"/>
        </w:rPr>
        <w:t>………………………………………………………………………………………,</w:t>
      </w:r>
    </w:p>
    <w:p w14:paraId="4DAE837A" w14:textId="77777777" w:rsidR="00345235" w:rsidRPr="003F6981" w:rsidRDefault="00345235" w:rsidP="00345235">
      <w:pPr>
        <w:keepNext/>
        <w:numPr>
          <w:ilvl w:val="0"/>
          <w:numId w:val="9"/>
        </w:numPr>
        <w:jc w:val="both"/>
        <w:rPr>
          <w:rFonts w:asciiTheme="minorHAnsi" w:hAnsiTheme="minorHAnsi" w:cstheme="minorHAnsi"/>
        </w:rPr>
      </w:pPr>
      <w:r w:rsidRPr="003F6981">
        <w:rPr>
          <w:rFonts w:asciiTheme="minorHAnsi" w:hAnsiTheme="minorHAnsi" w:cstheme="minorHAnsi"/>
        </w:rPr>
        <w:t>………………………………………………………………………………………,</w:t>
      </w:r>
    </w:p>
    <w:p w14:paraId="3AF6C0E1" w14:textId="77777777" w:rsidR="00345235" w:rsidRPr="003F6981" w:rsidRDefault="00345235" w:rsidP="00345235">
      <w:pPr>
        <w:keepNext/>
        <w:numPr>
          <w:ilvl w:val="0"/>
          <w:numId w:val="9"/>
        </w:numPr>
        <w:jc w:val="both"/>
        <w:rPr>
          <w:rFonts w:asciiTheme="minorHAnsi" w:hAnsiTheme="minorHAnsi" w:cstheme="minorHAnsi"/>
        </w:rPr>
      </w:pPr>
      <w:r w:rsidRPr="003F6981">
        <w:rPr>
          <w:rFonts w:asciiTheme="minorHAnsi" w:hAnsiTheme="minorHAnsi" w:cstheme="minorHAnsi"/>
        </w:rPr>
        <w:t xml:space="preserve">………………………………………………………………………………………, </w:t>
      </w:r>
    </w:p>
    <w:p w14:paraId="27523E3F" w14:textId="77777777" w:rsidR="00345235" w:rsidRPr="003F6981" w:rsidRDefault="00345235" w:rsidP="00345235">
      <w:pPr>
        <w:keepNext/>
        <w:ind w:left="720"/>
        <w:jc w:val="center"/>
        <w:rPr>
          <w:rFonts w:asciiTheme="minorHAnsi" w:hAnsiTheme="minorHAnsi" w:cstheme="minorHAnsi"/>
          <w:bCs/>
          <w:i/>
          <w:iCs/>
          <w:sz w:val="20"/>
          <w:szCs w:val="20"/>
        </w:rPr>
      </w:pPr>
      <w:r w:rsidRPr="003F6981">
        <w:rPr>
          <w:rFonts w:asciiTheme="minorHAnsi" w:hAnsiTheme="minorHAnsi" w:cstheme="minorHAnsi"/>
          <w:bCs/>
          <w:i/>
          <w:iCs/>
          <w:sz w:val="20"/>
          <w:szCs w:val="20"/>
        </w:rPr>
        <w:t>(należy podać dowody, że podjęte czynności są wystarczające do wykazania rzetelności Wykonawcy)</w:t>
      </w:r>
    </w:p>
    <w:p w14:paraId="192ACDCE" w14:textId="77777777" w:rsidR="00345235" w:rsidRPr="003F6981" w:rsidRDefault="00345235" w:rsidP="00345235">
      <w:pPr>
        <w:keepNext/>
        <w:jc w:val="both"/>
        <w:rPr>
          <w:rFonts w:asciiTheme="minorHAnsi" w:hAnsiTheme="minorHAnsi" w:cstheme="minorHAnsi"/>
        </w:rPr>
      </w:pPr>
    </w:p>
    <w:p w14:paraId="1A26264A" w14:textId="77777777" w:rsidR="00345235" w:rsidRPr="003F6981" w:rsidRDefault="00345235" w:rsidP="00345235">
      <w:pPr>
        <w:keepNext/>
        <w:jc w:val="both"/>
        <w:rPr>
          <w:rFonts w:asciiTheme="minorHAnsi" w:hAnsiTheme="minorHAnsi" w:cstheme="minorHAnsi"/>
        </w:rPr>
      </w:pPr>
    </w:p>
    <w:p w14:paraId="44979F2D" w14:textId="77777777" w:rsidR="00345235" w:rsidRPr="003F6981" w:rsidRDefault="00345235" w:rsidP="00345235">
      <w:pPr>
        <w:keepNext/>
        <w:jc w:val="both"/>
        <w:rPr>
          <w:rFonts w:asciiTheme="minorHAnsi" w:hAnsiTheme="minorHAnsi" w:cstheme="minorHAnsi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369"/>
        <w:gridCol w:w="5917"/>
      </w:tblGrid>
      <w:tr w:rsidR="00345235" w:rsidRPr="003F6981" w14:paraId="2C1F97DA" w14:textId="77777777" w:rsidTr="009746A6">
        <w:trPr>
          <w:jc w:val="center"/>
        </w:trPr>
        <w:tc>
          <w:tcPr>
            <w:tcW w:w="1814" w:type="pct"/>
            <w:vAlign w:val="center"/>
          </w:tcPr>
          <w:p w14:paraId="07C26754" w14:textId="77777777" w:rsidR="00345235" w:rsidRPr="003F6981" w:rsidRDefault="00345235" w:rsidP="00345235">
            <w:pPr>
              <w:keepNext/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F6981">
              <w:rPr>
                <w:rFonts w:asciiTheme="minorHAnsi" w:hAnsiTheme="minorHAnsi" w:cstheme="minorHAnsi"/>
                <w:sz w:val="22"/>
                <w:szCs w:val="22"/>
              </w:rPr>
              <w:t>………………</w:t>
            </w:r>
          </w:p>
        </w:tc>
        <w:tc>
          <w:tcPr>
            <w:tcW w:w="3186" w:type="pct"/>
            <w:vAlign w:val="center"/>
          </w:tcPr>
          <w:p w14:paraId="4802BD29" w14:textId="77777777" w:rsidR="00345235" w:rsidRPr="003F6981" w:rsidRDefault="00345235" w:rsidP="00345235">
            <w:pPr>
              <w:keepNext/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F6981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……………………………………..</w:t>
            </w:r>
          </w:p>
        </w:tc>
      </w:tr>
      <w:tr w:rsidR="00345235" w:rsidRPr="003F6981" w14:paraId="3EF0E5E3" w14:textId="77777777" w:rsidTr="009746A6">
        <w:trPr>
          <w:trHeight w:val="855"/>
          <w:jc w:val="center"/>
        </w:trPr>
        <w:tc>
          <w:tcPr>
            <w:tcW w:w="1814" w:type="pct"/>
            <w:vAlign w:val="center"/>
          </w:tcPr>
          <w:p w14:paraId="53114463" w14:textId="77777777" w:rsidR="00345235" w:rsidRPr="003F6981" w:rsidRDefault="00345235" w:rsidP="00345235">
            <w:pPr>
              <w:keepNext/>
              <w:widowControl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F6981">
              <w:rPr>
                <w:rFonts w:asciiTheme="minorHAnsi" w:hAnsiTheme="minorHAnsi" w:cstheme="minorHAnsi"/>
                <w:sz w:val="18"/>
                <w:szCs w:val="18"/>
              </w:rPr>
              <w:t>Miejscowość / Data</w:t>
            </w:r>
          </w:p>
        </w:tc>
        <w:tc>
          <w:tcPr>
            <w:tcW w:w="3186" w:type="pct"/>
            <w:vAlign w:val="center"/>
          </w:tcPr>
          <w:p w14:paraId="58795AA9" w14:textId="77777777" w:rsidR="00345235" w:rsidRPr="003F6981" w:rsidRDefault="00345235" w:rsidP="00345235">
            <w:pPr>
              <w:keepNext/>
              <w:widowControl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F6981">
              <w:rPr>
                <w:rFonts w:asciiTheme="minorHAnsi" w:hAnsiTheme="minorHAnsi" w:cstheme="minorHAnsi"/>
                <w:sz w:val="18"/>
                <w:szCs w:val="18"/>
              </w:rPr>
              <w:t>Podpis(y) osoby(osób) upoważnionej(</w:t>
            </w:r>
            <w:proofErr w:type="spellStart"/>
            <w:r w:rsidRPr="003F6981">
              <w:rPr>
                <w:rFonts w:asciiTheme="minorHAnsi" w:hAnsiTheme="minorHAnsi" w:cstheme="minorHAnsi"/>
                <w:sz w:val="18"/>
                <w:szCs w:val="18"/>
              </w:rPr>
              <w:t>ych</w:t>
            </w:r>
            <w:proofErr w:type="spellEnd"/>
            <w:r w:rsidRPr="003F6981">
              <w:rPr>
                <w:rFonts w:asciiTheme="minorHAnsi" w:hAnsiTheme="minorHAnsi" w:cstheme="minorHAnsi"/>
                <w:sz w:val="18"/>
                <w:szCs w:val="18"/>
              </w:rPr>
              <w:t xml:space="preserve">) do podpisania niniejszej oferty w imieniu Wykonawcy(ów). </w:t>
            </w:r>
          </w:p>
          <w:p w14:paraId="4297F749" w14:textId="77777777" w:rsidR="00345235" w:rsidRPr="003F6981" w:rsidRDefault="00345235" w:rsidP="00345235">
            <w:pPr>
              <w:keepNext/>
              <w:widowControl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F6981">
              <w:rPr>
                <w:rFonts w:asciiTheme="minorHAnsi" w:hAnsiTheme="minorHAnsi" w:cstheme="minorHAnsi"/>
                <w:sz w:val="18"/>
                <w:szCs w:val="18"/>
              </w:rPr>
              <w:t>Oferta w postaci elektronicznej winna być podpisana w formie kwalifikowanego podpisu elektronicznego lub w postaci podpisu zaufanego lub w postaci podpisu osobistego.</w:t>
            </w:r>
          </w:p>
          <w:p w14:paraId="5AF688F4" w14:textId="77777777" w:rsidR="00345235" w:rsidRPr="003F6981" w:rsidRDefault="00345235" w:rsidP="00345235">
            <w:pPr>
              <w:keepNext/>
              <w:widowControl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3AB008DC" w14:textId="77777777" w:rsidR="00345235" w:rsidRPr="003F6981" w:rsidRDefault="00345235" w:rsidP="00345235">
      <w:pPr>
        <w:keepNext/>
        <w:ind w:left="284"/>
        <w:jc w:val="both"/>
        <w:rPr>
          <w:rFonts w:asciiTheme="minorHAnsi" w:hAnsiTheme="minorHAnsi" w:cstheme="minorHAnsi"/>
          <w:b/>
          <w:sz w:val="36"/>
          <w:szCs w:val="36"/>
        </w:rPr>
      </w:pPr>
    </w:p>
    <w:bookmarkEnd w:id="2"/>
    <w:p w14:paraId="0E50C022" w14:textId="77777777" w:rsidR="00345235" w:rsidRPr="003F6981" w:rsidRDefault="00345235" w:rsidP="00345235">
      <w:pPr>
        <w:keepNext/>
        <w:widowControl w:val="0"/>
        <w:autoSpaceDE w:val="0"/>
        <w:autoSpaceDN w:val="0"/>
        <w:adjustRightInd w:val="0"/>
        <w:spacing w:before="240" w:after="120"/>
        <w:ind w:right="45"/>
        <w:jc w:val="both"/>
        <w:rPr>
          <w:rFonts w:asciiTheme="minorHAnsi" w:hAnsiTheme="minorHAnsi" w:cstheme="minorHAnsi"/>
          <w:b/>
        </w:rPr>
      </w:pPr>
    </w:p>
    <w:p w14:paraId="4AE79485" w14:textId="77777777" w:rsidR="00345235" w:rsidRPr="003F6981" w:rsidRDefault="00345235" w:rsidP="00A81D37">
      <w:pPr>
        <w:rPr>
          <w:rFonts w:asciiTheme="minorHAnsi" w:hAnsiTheme="minorHAnsi" w:cstheme="minorHAnsi"/>
          <w:sz w:val="22"/>
          <w:szCs w:val="22"/>
        </w:rPr>
      </w:pPr>
    </w:p>
    <w:p w14:paraId="313986B0" w14:textId="77777777" w:rsidR="009016BE" w:rsidRPr="003F6981" w:rsidRDefault="009016BE" w:rsidP="00A81D37">
      <w:pPr>
        <w:rPr>
          <w:rFonts w:asciiTheme="minorHAnsi" w:hAnsiTheme="minorHAnsi" w:cstheme="minorHAnsi"/>
          <w:sz w:val="22"/>
          <w:szCs w:val="22"/>
        </w:rPr>
      </w:pPr>
    </w:p>
    <w:p w14:paraId="06F0D5A6" w14:textId="77777777" w:rsidR="009016BE" w:rsidRPr="003F6981" w:rsidRDefault="009016BE" w:rsidP="00A81D37">
      <w:pPr>
        <w:rPr>
          <w:rFonts w:asciiTheme="minorHAnsi" w:hAnsiTheme="minorHAnsi" w:cstheme="minorHAnsi"/>
          <w:sz w:val="22"/>
          <w:szCs w:val="22"/>
        </w:rPr>
      </w:pPr>
    </w:p>
    <w:p w14:paraId="6040EE43" w14:textId="77777777" w:rsidR="009016BE" w:rsidRDefault="009016BE" w:rsidP="00A81D37">
      <w:pPr>
        <w:rPr>
          <w:rFonts w:asciiTheme="minorHAnsi" w:hAnsiTheme="minorHAnsi" w:cstheme="minorHAnsi"/>
          <w:sz w:val="22"/>
          <w:szCs w:val="22"/>
        </w:rPr>
      </w:pPr>
    </w:p>
    <w:p w14:paraId="36015995" w14:textId="77777777" w:rsidR="00270688" w:rsidRDefault="00270688" w:rsidP="00A81D37">
      <w:pPr>
        <w:rPr>
          <w:rFonts w:asciiTheme="minorHAnsi" w:hAnsiTheme="minorHAnsi" w:cstheme="minorHAnsi"/>
          <w:sz w:val="22"/>
          <w:szCs w:val="22"/>
        </w:rPr>
      </w:pPr>
    </w:p>
    <w:p w14:paraId="6CD6696A" w14:textId="77777777" w:rsidR="00270688" w:rsidRDefault="00270688" w:rsidP="00A81D37">
      <w:pPr>
        <w:rPr>
          <w:rFonts w:asciiTheme="minorHAnsi" w:hAnsiTheme="minorHAnsi" w:cstheme="minorHAnsi"/>
          <w:sz w:val="22"/>
          <w:szCs w:val="22"/>
        </w:rPr>
      </w:pPr>
    </w:p>
    <w:p w14:paraId="789701DD" w14:textId="77777777" w:rsidR="00270688" w:rsidRDefault="00270688" w:rsidP="00A81D37">
      <w:pPr>
        <w:rPr>
          <w:rFonts w:asciiTheme="minorHAnsi" w:hAnsiTheme="minorHAnsi" w:cstheme="minorHAnsi"/>
          <w:sz w:val="22"/>
          <w:szCs w:val="22"/>
        </w:rPr>
      </w:pPr>
    </w:p>
    <w:p w14:paraId="542F6CF3" w14:textId="77777777" w:rsidR="00270688" w:rsidRDefault="00270688" w:rsidP="00A81D37">
      <w:pPr>
        <w:rPr>
          <w:rFonts w:asciiTheme="minorHAnsi" w:hAnsiTheme="minorHAnsi" w:cstheme="minorHAnsi"/>
          <w:sz w:val="22"/>
          <w:szCs w:val="22"/>
        </w:rPr>
      </w:pPr>
    </w:p>
    <w:p w14:paraId="3A73953F" w14:textId="77777777" w:rsidR="00270688" w:rsidRDefault="00270688" w:rsidP="00A81D37">
      <w:pPr>
        <w:rPr>
          <w:rFonts w:asciiTheme="minorHAnsi" w:hAnsiTheme="minorHAnsi" w:cstheme="minorHAnsi"/>
          <w:sz w:val="22"/>
          <w:szCs w:val="22"/>
        </w:rPr>
      </w:pPr>
    </w:p>
    <w:p w14:paraId="7F316C19" w14:textId="77777777" w:rsidR="00270688" w:rsidRDefault="00270688" w:rsidP="00A81D37">
      <w:pPr>
        <w:rPr>
          <w:rFonts w:asciiTheme="minorHAnsi" w:hAnsiTheme="minorHAnsi" w:cstheme="minorHAnsi"/>
          <w:sz w:val="22"/>
          <w:szCs w:val="22"/>
        </w:rPr>
      </w:pPr>
    </w:p>
    <w:p w14:paraId="260CEF99" w14:textId="77777777" w:rsidR="00270688" w:rsidRDefault="00270688" w:rsidP="00A81D37">
      <w:pPr>
        <w:rPr>
          <w:rFonts w:asciiTheme="minorHAnsi" w:hAnsiTheme="minorHAnsi" w:cstheme="minorHAnsi"/>
          <w:sz w:val="22"/>
          <w:szCs w:val="22"/>
        </w:rPr>
      </w:pPr>
    </w:p>
    <w:p w14:paraId="59508571" w14:textId="77777777" w:rsidR="00270688" w:rsidRDefault="00270688" w:rsidP="00A81D37">
      <w:pPr>
        <w:rPr>
          <w:rFonts w:asciiTheme="minorHAnsi" w:hAnsiTheme="minorHAnsi" w:cstheme="minorHAnsi"/>
          <w:sz w:val="22"/>
          <w:szCs w:val="22"/>
        </w:rPr>
      </w:pPr>
    </w:p>
    <w:p w14:paraId="011C171F" w14:textId="77777777" w:rsidR="00270688" w:rsidRDefault="00270688" w:rsidP="00A81D37">
      <w:pPr>
        <w:rPr>
          <w:rFonts w:asciiTheme="minorHAnsi" w:hAnsiTheme="minorHAnsi" w:cstheme="minorHAnsi"/>
          <w:sz w:val="22"/>
          <w:szCs w:val="22"/>
        </w:rPr>
      </w:pPr>
    </w:p>
    <w:p w14:paraId="2DAFB649" w14:textId="77777777" w:rsidR="00270688" w:rsidRDefault="00270688" w:rsidP="00A81D37">
      <w:pPr>
        <w:rPr>
          <w:rFonts w:asciiTheme="minorHAnsi" w:hAnsiTheme="minorHAnsi" w:cstheme="minorHAnsi"/>
          <w:sz w:val="22"/>
          <w:szCs w:val="22"/>
        </w:rPr>
      </w:pPr>
    </w:p>
    <w:p w14:paraId="48F0E6F0" w14:textId="77777777" w:rsidR="00270688" w:rsidRDefault="00270688" w:rsidP="00A81D37">
      <w:pPr>
        <w:rPr>
          <w:rFonts w:asciiTheme="minorHAnsi" w:hAnsiTheme="minorHAnsi" w:cstheme="minorHAnsi"/>
          <w:sz w:val="22"/>
          <w:szCs w:val="22"/>
        </w:rPr>
      </w:pPr>
    </w:p>
    <w:p w14:paraId="5CD8510D" w14:textId="77777777" w:rsidR="009746A6" w:rsidRPr="00946B2C" w:rsidRDefault="009746A6" w:rsidP="009F2686">
      <w:pPr>
        <w:keepNext/>
        <w:widowControl w:val="0"/>
        <w:autoSpaceDE w:val="0"/>
        <w:autoSpaceDN w:val="0"/>
        <w:adjustRightInd w:val="0"/>
        <w:ind w:right="45"/>
        <w:rPr>
          <w:rFonts w:asciiTheme="minorHAnsi" w:hAnsiTheme="minorHAnsi" w:cstheme="minorHAnsi"/>
          <w:b/>
        </w:rPr>
      </w:pPr>
      <w:r w:rsidRPr="00946B2C">
        <w:rPr>
          <w:rFonts w:asciiTheme="minorHAnsi" w:hAnsiTheme="minorHAnsi" w:cstheme="minorHAnsi"/>
          <w:b/>
        </w:rPr>
        <w:lastRenderedPageBreak/>
        <w:t xml:space="preserve">Nr </w:t>
      </w:r>
      <w:r w:rsidR="00946B2C" w:rsidRPr="00946B2C">
        <w:rPr>
          <w:rFonts w:asciiTheme="minorHAnsi" w:hAnsiTheme="minorHAnsi" w:cstheme="minorHAnsi"/>
          <w:b/>
        </w:rPr>
        <w:t>postępowania: 3/2026</w:t>
      </w:r>
    </w:p>
    <w:p w14:paraId="71AA495E" w14:textId="77777777" w:rsidR="00825D3B" w:rsidRPr="003F6981" w:rsidRDefault="00825D3B" w:rsidP="009F2686">
      <w:pPr>
        <w:keepNext/>
        <w:widowControl w:val="0"/>
        <w:autoSpaceDE w:val="0"/>
        <w:autoSpaceDN w:val="0"/>
        <w:adjustRightInd w:val="0"/>
        <w:ind w:right="45"/>
        <w:rPr>
          <w:rFonts w:asciiTheme="minorHAnsi" w:hAnsiTheme="minorHAnsi" w:cstheme="minorHAnsi"/>
          <w:b/>
        </w:rPr>
      </w:pPr>
      <w:r w:rsidRPr="003F6981">
        <w:rPr>
          <w:rFonts w:asciiTheme="minorHAnsi" w:hAnsiTheme="minorHAnsi" w:cstheme="minorHAnsi"/>
          <w:b/>
        </w:rPr>
        <w:t xml:space="preserve">Załącznik nr 4b do </w:t>
      </w:r>
      <w:r w:rsidRPr="003F6981">
        <w:rPr>
          <w:rFonts w:asciiTheme="minorHAnsi" w:hAnsiTheme="minorHAnsi" w:cstheme="minorHAnsi"/>
        </w:rPr>
        <w:t>SWZ</w:t>
      </w:r>
      <w:r w:rsidRPr="003F6981">
        <w:rPr>
          <w:rFonts w:asciiTheme="minorHAnsi" w:hAnsiTheme="minorHAnsi" w:cstheme="minorHAnsi"/>
          <w:b/>
        </w:rPr>
        <w:t xml:space="preserve"> (</w:t>
      </w:r>
      <w:r w:rsidRPr="003F6981">
        <w:rPr>
          <w:rFonts w:asciiTheme="minorHAnsi" w:hAnsiTheme="minorHAnsi" w:cstheme="minorHAnsi"/>
          <w:b/>
          <w:iCs/>
        </w:rPr>
        <w:t>składają podmioty na zasoby, których powołuje się Wykonawca</w:t>
      </w:r>
      <w:r w:rsidRPr="003F6981">
        <w:rPr>
          <w:rFonts w:asciiTheme="minorHAnsi" w:hAnsiTheme="minorHAnsi" w:cstheme="minorHAnsi"/>
          <w:b/>
        </w:rPr>
        <w:t>)</w:t>
      </w:r>
    </w:p>
    <w:p w14:paraId="2CCD9FB3" w14:textId="77777777" w:rsidR="00E324D8" w:rsidRPr="009F2686" w:rsidRDefault="00E324D8" w:rsidP="00E324D8">
      <w:pPr>
        <w:keepNext/>
        <w:widowControl w:val="0"/>
        <w:pBdr>
          <w:top w:val="thinThickThinMediumGap" w:sz="24" w:space="1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9F2686">
        <w:rPr>
          <w:rFonts w:asciiTheme="minorHAnsi" w:hAnsiTheme="minorHAnsi" w:cstheme="minorHAnsi"/>
          <w:b/>
          <w:sz w:val="28"/>
          <w:szCs w:val="28"/>
        </w:rPr>
        <w:t xml:space="preserve">Oświadczenie </w:t>
      </w:r>
      <w:r w:rsidR="009F2686" w:rsidRPr="009F2686">
        <w:rPr>
          <w:rFonts w:asciiTheme="minorHAnsi" w:hAnsiTheme="minorHAnsi" w:cstheme="minorHAnsi"/>
          <w:b/>
          <w:sz w:val="28"/>
          <w:szCs w:val="28"/>
        </w:rPr>
        <w:t>podmiotu na zasoby, którego powołuje się Wykonawca</w:t>
      </w:r>
    </w:p>
    <w:p w14:paraId="677455F0" w14:textId="77777777" w:rsidR="00825D3B" w:rsidRPr="00E324D8" w:rsidRDefault="00E324D8" w:rsidP="00E324D8">
      <w:pPr>
        <w:keepNext/>
        <w:widowControl w:val="0"/>
        <w:pBdr>
          <w:top w:val="thinThickThinMediumGap" w:sz="24" w:space="1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F6981">
        <w:rPr>
          <w:rFonts w:asciiTheme="minorHAnsi" w:hAnsiTheme="minorHAnsi" w:cstheme="minorHAnsi"/>
          <w:b/>
          <w:sz w:val="22"/>
          <w:szCs w:val="22"/>
        </w:rPr>
        <w:t>składane na podstawie art. 125 ust. 1 ustawy z dnia 11 września 2019 r.</w:t>
      </w:r>
      <w:r w:rsidRPr="00A77A5F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3F6981">
        <w:rPr>
          <w:rFonts w:asciiTheme="minorHAnsi" w:hAnsiTheme="minorHAnsi" w:cstheme="minorHAnsi"/>
          <w:b/>
          <w:sz w:val="22"/>
          <w:szCs w:val="22"/>
        </w:rPr>
        <w:t>Prawo zamówień publicznych</w:t>
      </w:r>
      <w:r>
        <w:rPr>
          <w:rFonts w:asciiTheme="minorHAnsi" w:hAnsiTheme="minorHAnsi" w:cstheme="minorHAnsi"/>
          <w:b/>
          <w:sz w:val="22"/>
          <w:szCs w:val="22"/>
        </w:rPr>
        <w:t xml:space="preserve"> oraz na podstawie art. 7 ust. 1 z dnia 13 kwietnia 2022 r. o szczególnych rozwiązaniach w zakresie przeciwdziałania wspieraniu agresji na Ukrainę oraz służących ochronie bezpieczeństwa </w:t>
      </w:r>
      <w:r w:rsidR="009F2686">
        <w:rPr>
          <w:rFonts w:asciiTheme="minorHAnsi" w:hAnsiTheme="minorHAnsi" w:cstheme="minorHAnsi"/>
          <w:b/>
          <w:sz w:val="22"/>
          <w:szCs w:val="22"/>
        </w:rPr>
        <w:t>narodowego (Dz. U. z 2025 r.</w:t>
      </w:r>
      <w:r w:rsidRPr="006A5565">
        <w:rPr>
          <w:rFonts w:asciiTheme="minorHAnsi" w:hAnsiTheme="minorHAnsi" w:cstheme="minorHAnsi"/>
          <w:b/>
          <w:sz w:val="22"/>
          <w:szCs w:val="22"/>
        </w:rPr>
        <w:t xml:space="preserve"> poz. 514)</w:t>
      </w:r>
      <w:r w:rsidRPr="003F6981">
        <w:rPr>
          <w:rFonts w:asciiTheme="minorHAnsi" w:hAnsiTheme="minorHAnsi" w:cstheme="minorHAnsi"/>
          <w:b/>
          <w:sz w:val="22"/>
          <w:szCs w:val="22"/>
        </w:rPr>
        <w:br/>
      </w:r>
      <w:r w:rsidRPr="003F6981">
        <w:rPr>
          <w:rFonts w:asciiTheme="minorHAnsi" w:hAnsiTheme="minorHAnsi" w:cstheme="minorHAnsi"/>
          <w:b/>
          <w:sz w:val="22"/>
          <w:szCs w:val="22"/>
          <w:u w:val="single"/>
        </w:rPr>
        <w:t>DOTYCZĄCE PRZESŁANEK WYKLUCZENIA Z POSTĘPOWANIA</w:t>
      </w:r>
    </w:p>
    <w:p w14:paraId="7511D610" w14:textId="77777777" w:rsidR="00825D3B" w:rsidRPr="003F6981" w:rsidRDefault="00825D3B" w:rsidP="00825D3B">
      <w:pPr>
        <w:keepNext/>
        <w:widowControl w:val="0"/>
        <w:numPr>
          <w:ilvl w:val="0"/>
          <w:numId w:val="18"/>
        </w:numPr>
        <w:autoSpaceDE w:val="0"/>
        <w:autoSpaceDN w:val="0"/>
        <w:adjustRightInd w:val="0"/>
        <w:spacing w:before="240" w:after="120"/>
        <w:ind w:right="45"/>
        <w:jc w:val="both"/>
        <w:rPr>
          <w:rFonts w:asciiTheme="minorHAnsi" w:hAnsiTheme="minorHAnsi" w:cstheme="minorHAnsi"/>
          <w:b/>
        </w:rPr>
      </w:pPr>
      <w:r w:rsidRPr="003F6981">
        <w:rPr>
          <w:rFonts w:asciiTheme="minorHAnsi" w:hAnsiTheme="minorHAnsi" w:cstheme="minorHAnsi"/>
          <w:b/>
        </w:rPr>
        <w:t>ZAMAWIAJĄCY:</w:t>
      </w:r>
    </w:p>
    <w:p w14:paraId="484E2A02" w14:textId="77777777" w:rsidR="00825D3B" w:rsidRPr="003F6981" w:rsidRDefault="00825D3B" w:rsidP="00825D3B">
      <w:pPr>
        <w:keepNext/>
        <w:widowControl w:val="0"/>
        <w:ind w:left="360"/>
        <w:rPr>
          <w:rFonts w:asciiTheme="minorHAnsi" w:hAnsiTheme="minorHAnsi" w:cstheme="minorHAnsi"/>
          <w:b/>
          <w:color w:val="000000"/>
        </w:rPr>
      </w:pPr>
      <w:r w:rsidRPr="003F6981">
        <w:rPr>
          <w:rFonts w:asciiTheme="minorHAnsi" w:hAnsiTheme="minorHAnsi" w:cstheme="minorHAnsi"/>
          <w:b/>
          <w:color w:val="000000"/>
        </w:rPr>
        <w:t>Centrum  Administracji Pieczy Zastępczej</w:t>
      </w:r>
    </w:p>
    <w:p w14:paraId="79AE74DA" w14:textId="77777777" w:rsidR="00825D3B" w:rsidRPr="003F6981" w:rsidRDefault="00825D3B" w:rsidP="00825D3B">
      <w:pPr>
        <w:keepNext/>
        <w:widowControl w:val="0"/>
        <w:ind w:left="360"/>
        <w:rPr>
          <w:rFonts w:asciiTheme="minorHAnsi" w:hAnsiTheme="minorHAnsi" w:cstheme="minorHAnsi"/>
          <w:b/>
          <w:color w:val="000000"/>
        </w:rPr>
      </w:pPr>
      <w:r w:rsidRPr="003F6981">
        <w:rPr>
          <w:rFonts w:asciiTheme="minorHAnsi" w:hAnsiTheme="minorHAnsi" w:cstheme="minorHAnsi"/>
          <w:b/>
          <w:color w:val="000000"/>
        </w:rPr>
        <w:t xml:space="preserve">90-159 Łódź </w:t>
      </w:r>
    </w:p>
    <w:p w14:paraId="34C5BF24" w14:textId="77777777" w:rsidR="00825D3B" w:rsidRPr="003F6981" w:rsidRDefault="00825D3B" w:rsidP="00825D3B">
      <w:pPr>
        <w:keepNext/>
        <w:widowControl w:val="0"/>
        <w:ind w:left="360"/>
        <w:rPr>
          <w:rFonts w:asciiTheme="minorHAnsi" w:hAnsiTheme="minorHAnsi" w:cstheme="minorHAnsi"/>
          <w:b/>
          <w:color w:val="000000"/>
        </w:rPr>
      </w:pPr>
      <w:r w:rsidRPr="003F6981">
        <w:rPr>
          <w:rFonts w:asciiTheme="minorHAnsi" w:hAnsiTheme="minorHAnsi" w:cstheme="minorHAnsi"/>
          <w:b/>
          <w:color w:val="000000"/>
        </w:rPr>
        <w:t>ul. Małachowskiego 74</w:t>
      </w:r>
    </w:p>
    <w:p w14:paraId="214289F1" w14:textId="77777777" w:rsidR="00825D3B" w:rsidRPr="003F6981" w:rsidRDefault="00825D3B" w:rsidP="00825D3B">
      <w:pPr>
        <w:keepNext/>
        <w:keepLines/>
        <w:widowControl w:val="0"/>
        <w:numPr>
          <w:ilvl w:val="0"/>
          <w:numId w:val="18"/>
        </w:numPr>
        <w:spacing w:before="120" w:after="120"/>
        <w:jc w:val="both"/>
        <w:rPr>
          <w:rFonts w:asciiTheme="minorHAnsi" w:eastAsia="Calibri" w:hAnsiTheme="minorHAnsi" w:cstheme="minorHAnsi"/>
          <w:b/>
        </w:rPr>
      </w:pPr>
      <w:r w:rsidRPr="003F6981">
        <w:rPr>
          <w:rFonts w:asciiTheme="minorHAnsi" w:eastAsia="Calibri" w:hAnsiTheme="minorHAnsi" w:cstheme="minorHAnsi"/>
          <w:b/>
        </w:rPr>
        <w:t xml:space="preserve">Dane podmiotu </w:t>
      </w:r>
      <w:r w:rsidRPr="003F6981">
        <w:rPr>
          <w:rFonts w:asciiTheme="minorHAnsi" w:eastAsia="Calibri" w:hAnsiTheme="minorHAnsi" w:cstheme="minorHAnsi"/>
          <w:b/>
          <w:iCs/>
        </w:rPr>
        <w:t>na zasoby, którego powołuje się Wykonawca</w:t>
      </w:r>
      <w:r w:rsidRPr="003F6981">
        <w:rPr>
          <w:rFonts w:asciiTheme="minorHAnsi" w:eastAsia="Calibri" w:hAnsiTheme="minorHAnsi" w:cstheme="minorHAnsi"/>
          <w:b/>
        </w:rPr>
        <w:t>:</w:t>
      </w:r>
    </w:p>
    <w:tbl>
      <w:tblPr>
        <w:tblW w:w="910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60"/>
        <w:gridCol w:w="2977"/>
        <w:gridCol w:w="2268"/>
      </w:tblGrid>
      <w:tr w:rsidR="00825D3B" w:rsidRPr="003F6981" w14:paraId="08B2D67A" w14:textId="77777777" w:rsidTr="009746A6">
        <w:trPr>
          <w:trHeight w:val="814"/>
        </w:trPr>
        <w:tc>
          <w:tcPr>
            <w:tcW w:w="3860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10B2AF6E" w14:textId="77777777" w:rsidR="00825D3B" w:rsidRPr="003F6981" w:rsidRDefault="00825D3B" w:rsidP="009746A6">
            <w:pPr>
              <w:keepNext/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3F6981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Nazwa </w:t>
            </w:r>
            <w:r w:rsidRPr="003F698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podmiotu </w:t>
            </w:r>
            <w:r w:rsidRPr="003F6981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na zasoby, którego powołuje się Wykonawca</w:t>
            </w:r>
          </w:p>
        </w:tc>
        <w:tc>
          <w:tcPr>
            <w:tcW w:w="2977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3200D060" w14:textId="77777777" w:rsidR="00825D3B" w:rsidRPr="003F6981" w:rsidRDefault="00825D3B" w:rsidP="009746A6">
            <w:pPr>
              <w:keepNext/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3F6981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Adres </w:t>
            </w:r>
          </w:p>
        </w:tc>
        <w:tc>
          <w:tcPr>
            <w:tcW w:w="2268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6446BC4E" w14:textId="77777777" w:rsidR="00825D3B" w:rsidRPr="003F6981" w:rsidRDefault="00825D3B" w:rsidP="009746A6">
            <w:pPr>
              <w:keepNext/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3F6981">
              <w:rPr>
                <w:rFonts w:asciiTheme="minorHAnsi" w:hAnsiTheme="minorHAnsi" w:cstheme="minorHAnsi"/>
                <w:b/>
                <w:color w:val="000000"/>
              </w:rPr>
              <w:t>NIP</w:t>
            </w:r>
          </w:p>
        </w:tc>
      </w:tr>
      <w:tr w:rsidR="00825D3B" w:rsidRPr="003F6981" w14:paraId="5D24A1E9" w14:textId="77777777" w:rsidTr="009746A6">
        <w:tc>
          <w:tcPr>
            <w:tcW w:w="3860" w:type="dxa"/>
            <w:tcBorders>
              <w:bottom w:val="single" w:sz="12" w:space="0" w:color="auto"/>
            </w:tcBorders>
          </w:tcPr>
          <w:p w14:paraId="4FDACD80" w14:textId="77777777" w:rsidR="00825D3B" w:rsidRPr="003F6981" w:rsidRDefault="00825D3B" w:rsidP="009746A6">
            <w:pPr>
              <w:keepNext/>
              <w:spacing w:after="120"/>
              <w:rPr>
                <w:rFonts w:asciiTheme="minorHAnsi" w:hAnsiTheme="minorHAnsi" w:cstheme="minorHAnsi"/>
                <w:b/>
                <w:color w:val="FF0000"/>
              </w:rPr>
            </w:pPr>
          </w:p>
        </w:tc>
        <w:tc>
          <w:tcPr>
            <w:tcW w:w="2977" w:type="dxa"/>
            <w:tcBorders>
              <w:bottom w:val="single" w:sz="12" w:space="0" w:color="auto"/>
            </w:tcBorders>
          </w:tcPr>
          <w:p w14:paraId="180A96C5" w14:textId="77777777" w:rsidR="00825D3B" w:rsidRPr="003F6981" w:rsidRDefault="00825D3B" w:rsidP="009746A6">
            <w:pPr>
              <w:keepNext/>
              <w:spacing w:after="120"/>
              <w:rPr>
                <w:rFonts w:asciiTheme="minorHAnsi" w:hAnsiTheme="minorHAnsi" w:cstheme="minorHAnsi"/>
                <w:b/>
                <w:color w:val="FF0000"/>
              </w:rPr>
            </w:pPr>
          </w:p>
        </w:tc>
        <w:tc>
          <w:tcPr>
            <w:tcW w:w="2268" w:type="dxa"/>
            <w:tcBorders>
              <w:bottom w:val="single" w:sz="12" w:space="0" w:color="auto"/>
              <w:right w:val="single" w:sz="12" w:space="0" w:color="auto"/>
            </w:tcBorders>
          </w:tcPr>
          <w:p w14:paraId="6946D34A" w14:textId="77777777" w:rsidR="00825D3B" w:rsidRPr="003F6981" w:rsidRDefault="00825D3B" w:rsidP="009746A6">
            <w:pPr>
              <w:keepNext/>
              <w:spacing w:after="120"/>
              <w:rPr>
                <w:rFonts w:asciiTheme="minorHAnsi" w:hAnsiTheme="minorHAnsi" w:cstheme="minorHAnsi"/>
                <w:b/>
                <w:color w:val="FF0000"/>
              </w:rPr>
            </w:pPr>
          </w:p>
        </w:tc>
      </w:tr>
    </w:tbl>
    <w:p w14:paraId="6164544A" w14:textId="77777777" w:rsidR="00825D3B" w:rsidRPr="003F6981" w:rsidRDefault="00825D3B" w:rsidP="00825D3B">
      <w:pPr>
        <w:keepNext/>
        <w:widowControl w:val="0"/>
        <w:rPr>
          <w:rFonts w:asciiTheme="minorHAnsi" w:hAnsiTheme="minorHAnsi" w:cstheme="minorHAnsi"/>
        </w:rPr>
      </w:pPr>
    </w:p>
    <w:p w14:paraId="61028342" w14:textId="77777777" w:rsidR="00825D3B" w:rsidRPr="00AA0B01" w:rsidRDefault="00825D3B" w:rsidP="00825D3B">
      <w:pPr>
        <w:keepNext/>
        <w:jc w:val="both"/>
        <w:rPr>
          <w:rFonts w:asciiTheme="minorHAnsi" w:hAnsiTheme="minorHAnsi" w:cstheme="minorHAnsi"/>
          <w:b/>
          <w:bCs/>
        </w:rPr>
      </w:pPr>
      <w:r w:rsidRPr="00E324D8">
        <w:rPr>
          <w:rFonts w:asciiTheme="minorHAnsi" w:hAnsiTheme="minorHAnsi" w:cstheme="minorHAnsi"/>
        </w:rPr>
        <w:t>Na potrzeby postępowania o udzielenie zamówienia publicznego,  pn.</w:t>
      </w:r>
      <w:r w:rsidRPr="00E324D8">
        <w:rPr>
          <w:rFonts w:asciiTheme="minorHAnsi" w:hAnsiTheme="minorHAnsi" w:cstheme="minorHAnsi"/>
          <w:b/>
          <w:bCs/>
        </w:rPr>
        <w:t xml:space="preserve"> </w:t>
      </w:r>
      <w:r w:rsidR="00AA0B01" w:rsidRPr="00AA0B01">
        <w:rPr>
          <w:rFonts w:asciiTheme="minorHAnsi" w:hAnsiTheme="minorHAnsi" w:cstheme="minorHAnsi"/>
          <w:b/>
          <w:bCs/>
        </w:rPr>
        <w:t>„Świadczenie usługi zorganizowania i przeprowadzenia szkoleń podnoszących kompetencje zawodowe pracowników Centrum Administracyjnego Pieczy Zastępczej w ramach projektu: „Wzmocnieni – zintegrowane wsparcie dla dzieci i rodzin”</w:t>
      </w:r>
      <w:r w:rsidR="00AA0B01">
        <w:rPr>
          <w:rFonts w:asciiTheme="minorHAnsi" w:hAnsiTheme="minorHAnsi" w:cstheme="minorHAnsi"/>
          <w:b/>
          <w:bCs/>
        </w:rPr>
        <w:t xml:space="preserve"> </w:t>
      </w:r>
      <w:r w:rsidRPr="00E324D8">
        <w:rPr>
          <w:rFonts w:asciiTheme="minorHAnsi" w:hAnsiTheme="minorHAnsi" w:cstheme="minorHAnsi"/>
        </w:rPr>
        <w:t>oświadczam, co następuje:</w:t>
      </w:r>
    </w:p>
    <w:p w14:paraId="387255CA" w14:textId="77777777" w:rsidR="00825D3B" w:rsidRPr="003F6981" w:rsidRDefault="00825D3B" w:rsidP="00825D3B">
      <w:pPr>
        <w:keepNext/>
        <w:spacing w:line="360" w:lineRule="auto"/>
        <w:rPr>
          <w:rFonts w:asciiTheme="minorHAnsi" w:hAnsiTheme="minorHAnsi" w:cstheme="minorHAnsi"/>
        </w:rPr>
      </w:pPr>
    </w:p>
    <w:p w14:paraId="155205EB" w14:textId="77777777" w:rsidR="00825D3B" w:rsidRPr="00E324D8" w:rsidRDefault="00825D3B" w:rsidP="009F2686">
      <w:pPr>
        <w:keepNext/>
        <w:widowControl w:val="0"/>
        <w:numPr>
          <w:ilvl w:val="0"/>
          <w:numId w:val="28"/>
        </w:numPr>
        <w:autoSpaceDE w:val="0"/>
        <w:autoSpaceDN w:val="0"/>
        <w:adjustRightInd w:val="0"/>
        <w:ind w:left="426" w:hanging="426"/>
        <w:jc w:val="both"/>
        <w:rPr>
          <w:rFonts w:asciiTheme="minorHAnsi" w:hAnsiTheme="minorHAnsi" w:cstheme="minorHAnsi"/>
          <w:highlight w:val="lightGray"/>
        </w:rPr>
      </w:pPr>
      <w:r w:rsidRPr="00825D3B">
        <w:rPr>
          <w:rFonts w:asciiTheme="minorHAnsi" w:hAnsiTheme="minorHAnsi" w:cstheme="minorHAnsi"/>
          <w:b/>
          <w:highlight w:val="lightGray"/>
        </w:rPr>
        <w:t xml:space="preserve">OŚWIADCZENIE PODMIOTU NA ZASOBY, KTÓREGO POWOŁUJE SIĘ WYKONAWCA </w:t>
      </w:r>
      <w:r w:rsidRPr="00825D3B">
        <w:rPr>
          <w:rFonts w:asciiTheme="minorHAnsi" w:hAnsiTheme="minorHAnsi" w:cstheme="minorHAnsi"/>
          <w:b/>
          <w:highlight w:val="lightGray"/>
        </w:rPr>
        <w:br/>
        <w:t>O BRAKU PODSTAW WYKLUCZENIA Z POSTEPOWANIA:</w:t>
      </w:r>
    </w:p>
    <w:p w14:paraId="06B9D28E" w14:textId="77777777" w:rsidR="00E324D8" w:rsidRPr="003F6981" w:rsidRDefault="00E324D8" w:rsidP="00E324D8">
      <w:pPr>
        <w:keepNext/>
        <w:contextualSpacing/>
        <w:jc w:val="both"/>
        <w:rPr>
          <w:rFonts w:asciiTheme="minorHAnsi" w:hAnsiTheme="minorHAnsi" w:cstheme="minorHAnsi"/>
          <w:lang w:eastAsia="en-US"/>
        </w:rPr>
      </w:pPr>
      <w:r w:rsidRPr="003F6981">
        <w:rPr>
          <w:rFonts w:asciiTheme="minorHAnsi" w:hAnsiTheme="minorHAnsi" w:cstheme="minorHAnsi"/>
          <w:lang w:eastAsia="en-US"/>
        </w:rPr>
        <w:t xml:space="preserve">Oświadczam, że nie podlegam wykluczeniu z postępowania na podstawie </w:t>
      </w:r>
      <w:r w:rsidRPr="003F6981">
        <w:rPr>
          <w:rFonts w:asciiTheme="minorHAnsi" w:hAnsiTheme="minorHAnsi" w:cstheme="minorHAnsi"/>
          <w:lang w:eastAsia="en-US"/>
        </w:rPr>
        <w:br/>
      </w:r>
      <w:r w:rsidRPr="003F6981">
        <w:rPr>
          <w:rFonts w:asciiTheme="minorHAnsi" w:hAnsiTheme="minorHAnsi" w:cstheme="minorHAnsi"/>
          <w:color w:val="000000"/>
          <w:lang w:eastAsia="en-US"/>
        </w:rPr>
        <w:t xml:space="preserve">art. 108 ust. 1 </w:t>
      </w:r>
      <w:r w:rsidRPr="003F6981">
        <w:rPr>
          <w:rFonts w:asciiTheme="minorHAnsi" w:hAnsiTheme="minorHAnsi" w:cstheme="minorHAnsi"/>
          <w:lang w:eastAsia="en-US"/>
        </w:rPr>
        <w:t xml:space="preserve">ustawy </w:t>
      </w:r>
      <w:proofErr w:type="spellStart"/>
      <w:r w:rsidRPr="003F6981">
        <w:rPr>
          <w:rFonts w:asciiTheme="minorHAnsi" w:hAnsiTheme="minorHAnsi" w:cstheme="minorHAnsi"/>
          <w:lang w:eastAsia="en-US"/>
        </w:rPr>
        <w:t>Pzp</w:t>
      </w:r>
      <w:proofErr w:type="spellEnd"/>
      <w:r>
        <w:rPr>
          <w:rFonts w:asciiTheme="minorHAnsi" w:hAnsiTheme="minorHAnsi" w:cstheme="minorHAnsi"/>
          <w:lang w:eastAsia="en-US"/>
        </w:rPr>
        <w:t xml:space="preserve"> oraz na dzień składania ofert reprezentowany przez mnie Wykonawca „NIE PODLEGA” wykluczeniu z postępowania na podstawie art. 7 ust. 1 Ustawy </w:t>
      </w:r>
      <w:r>
        <w:rPr>
          <w:rFonts w:asciiTheme="minorHAnsi" w:hAnsiTheme="minorHAnsi" w:cstheme="minorHAnsi"/>
          <w:lang w:eastAsia="en-US"/>
        </w:rPr>
        <w:br/>
        <w:t xml:space="preserve">z dnia 13 kwietnia 2022 r. o szczególnych rozwiązaniach w zakresie przeciwdziałania wspieraniu agresji na Ukrainę oraz służących ochronie bezpieczeństwa narodowego </w:t>
      </w:r>
      <w:r>
        <w:rPr>
          <w:rFonts w:asciiTheme="minorHAnsi" w:hAnsiTheme="minorHAnsi" w:cstheme="minorHAnsi"/>
          <w:lang w:eastAsia="en-US"/>
        </w:rPr>
        <w:br/>
      </w:r>
      <w:r w:rsidRPr="006A5565">
        <w:rPr>
          <w:rFonts w:asciiTheme="minorHAnsi" w:hAnsiTheme="minorHAnsi" w:cstheme="minorHAnsi"/>
          <w:lang w:eastAsia="en-US"/>
        </w:rPr>
        <w:t>(Dz. U. z 2025 r. poz. 514).</w:t>
      </w:r>
    </w:p>
    <w:p w14:paraId="21CF3E52" w14:textId="77777777" w:rsidR="00825D3B" w:rsidRDefault="00825D3B" w:rsidP="009746A6">
      <w:pPr>
        <w:keepNext/>
        <w:spacing w:line="360" w:lineRule="auto"/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26969420" w14:textId="77777777" w:rsidR="009F2686" w:rsidRDefault="009F2686" w:rsidP="009746A6">
      <w:pPr>
        <w:keepNext/>
        <w:spacing w:line="360" w:lineRule="auto"/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79BD5C46" w14:textId="77777777" w:rsidR="009F2686" w:rsidRDefault="009F2686" w:rsidP="009746A6">
      <w:pPr>
        <w:keepNext/>
        <w:spacing w:line="360" w:lineRule="auto"/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7089E2A9" w14:textId="77777777" w:rsidR="009F2686" w:rsidRDefault="009F2686" w:rsidP="009746A6">
      <w:pPr>
        <w:keepNext/>
        <w:spacing w:line="360" w:lineRule="auto"/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74C969B3" w14:textId="77777777" w:rsidR="009F2686" w:rsidRDefault="009F2686" w:rsidP="009746A6">
      <w:pPr>
        <w:keepNext/>
        <w:spacing w:line="360" w:lineRule="auto"/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6DE8DF0D" w14:textId="77777777" w:rsidR="009F2686" w:rsidRDefault="009F2686" w:rsidP="009746A6">
      <w:pPr>
        <w:keepNext/>
        <w:spacing w:line="360" w:lineRule="auto"/>
        <w:jc w:val="both"/>
        <w:rPr>
          <w:rFonts w:asciiTheme="minorHAnsi" w:hAnsiTheme="minorHAnsi" w:cstheme="minorHAnsi"/>
        </w:rPr>
      </w:pPr>
    </w:p>
    <w:p w14:paraId="19C1ECA3" w14:textId="77777777" w:rsidR="00AA0B01" w:rsidRPr="009746A6" w:rsidRDefault="00AA0B01" w:rsidP="009746A6">
      <w:pPr>
        <w:keepNext/>
        <w:spacing w:line="360" w:lineRule="auto"/>
        <w:jc w:val="both"/>
        <w:rPr>
          <w:rFonts w:asciiTheme="minorHAnsi" w:hAnsiTheme="minorHAnsi" w:cstheme="minorHAnsi"/>
        </w:rPr>
      </w:pPr>
    </w:p>
    <w:p w14:paraId="3F9FE6E2" w14:textId="77777777" w:rsidR="00825D3B" w:rsidRPr="00825D3B" w:rsidRDefault="00825D3B" w:rsidP="009F2686">
      <w:pPr>
        <w:keepNext/>
        <w:widowControl w:val="0"/>
        <w:numPr>
          <w:ilvl w:val="0"/>
          <w:numId w:val="28"/>
        </w:numPr>
        <w:autoSpaceDE w:val="0"/>
        <w:autoSpaceDN w:val="0"/>
        <w:adjustRightInd w:val="0"/>
        <w:ind w:left="426" w:hanging="426"/>
        <w:jc w:val="both"/>
        <w:rPr>
          <w:rFonts w:asciiTheme="minorHAnsi" w:hAnsiTheme="minorHAnsi" w:cstheme="minorHAnsi"/>
          <w:highlight w:val="lightGray"/>
        </w:rPr>
      </w:pPr>
      <w:r w:rsidRPr="00825D3B">
        <w:rPr>
          <w:rFonts w:asciiTheme="minorHAnsi" w:hAnsiTheme="minorHAnsi" w:cstheme="minorHAnsi"/>
          <w:b/>
          <w:highlight w:val="lightGray"/>
        </w:rPr>
        <w:lastRenderedPageBreak/>
        <w:t>WYKAZANIE PRZEZ PODMIOT NA ZASOBY, KTÓREGO POWOŁUJE SIĘ WYKONAWCA, ŻE PODJĘTE PRZEZ NIEGO CZYNNOŚCI SĄ WYSTARCZAJĄCE DO WYKAZANIA JEGO RZETLENOŚCI W SYTUACJI, GDY PODMIOT TEN PODLEGA WYKLUCZENIU NA PODSTAWIE ART. 108 UST. 1 PKT 1, 2 I 5 USTAWY PZP O BRAKU PODSTAW WYKLUCZENIA Z POSTĘPOWANIA:</w:t>
      </w:r>
    </w:p>
    <w:p w14:paraId="74693262" w14:textId="77777777" w:rsidR="00825D3B" w:rsidRPr="003F6981" w:rsidRDefault="00825D3B" w:rsidP="00825D3B">
      <w:pPr>
        <w:keepNext/>
        <w:rPr>
          <w:rFonts w:asciiTheme="minorHAnsi" w:hAnsiTheme="minorHAnsi" w:cstheme="minorHAnsi"/>
        </w:rPr>
      </w:pPr>
    </w:p>
    <w:p w14:paraId="02BEC1FB" w14:textId="77777777" w:rsidR="00825D3B" w:rsidRPr="003F6981" w:rsidRDefault="00825D3B" w:rsidP="00825D3B">
      <w:pPr>
        <w:keepNext/>
        <w:rPr>
          <w:rFonts w:asciiTheme="minorHAnsi" w:hAnsiTheme="minorHAnsi" w:cstheme="minorHAnsi"/>
        </w:rPr>
      </w:pPr>
      <w:r w:rsidRPr="003F6981">
        <w:rPr>
          <w:rFonts w:asciiTheme="minorHAnsi" w:hAnsiTheme="minorHAnsi" w:cstheme="minorHAnsi"/>
        </w:rPr>
        <w:t xml:space="preserve">Oświadczam, że w stosunku do mnie zachodzą podstawy wykluczenia </w:t>
      </w:r>
      <w:r w:rsidRPr="003F6981">
        <w:rPr>
          <w:rFonts w:asciiTheme="minorHAnsi" w:hAnsiTheme="minorHAnsi" w:cstheme="minorHAnsi"/>
        </w:rPr>
        <w:br/>
        <w:t xml:space="preserve">z postępowania na podstawie art. …………. ustawy </w:t>
      </w:r>
      <w:proofErr w:type="spellStart"/>
      <w:r w:rsidRPr="003F6981">
        <w:rPr>
          <w:rFonts w:asciiTheme="minorHAnsi" w:hAnsiTheme="minorHAnsi" w:cstheme="minorHAnsi"/>
        </w:rPr>
        <w:t>Pzp</w:t>
      </w:r>
      <w:proofErr w:type="spellEnd"/>
      <w:r w:rsidRPr="003F6981">
        <w:rPr>
          <w:rFonts w:asciiTheme="minorHAnsi" w:hAnsiTheme="minorHAnsi" w:cstheme="minorHAnsi"/>
        </w:rPr>
        <w:t xml:space="preserve">. </w:t>
      </w:r>
    </w:p>
    <w:p w14:paraId="6B246EB5" w14:textId="77777777" w:rsidR="00825D3B" w:rsidRPr="003F6981" w:rsidRDefault="00825D3B" w:rsidP="00825D3B">
      <w:pPr>
        <w:keepNext/>
        <w:rPr>
          <w:rFonts w:asciiTheme="minorHAnsi" w:hAnsiTheme="minorHAnsi" w:cstheme="minorHAnsi"/>
          <w:bCs/>
          <w:i/>
          <w:sz w:val="21"/>
          <w:szCs w:val="21"/>
        </w:rPr>
      </w:pPr>
      <w:r w:rsidRPr="003F6981">
        <w:rPr>
          <w:rFonts w:asciiTheme="minorHAnsi" w:hAnsiTheme="minorHAnsi" w:cstheme="minorHAnsi"/>
          <w:bCs/>
          <w:i/>
          <w:sz w:val="21"/>
          <w:szCs w:val="21"/>
        </w:rPr>
        <w:t>(podać mającą zastosowanie podstawę wykluczenia spośród wymienionych w art. 108 ust. 1 pkt 1, 2 i 5</w:t>
      </w:r>
      <w:r w:rsidRPr="003F6981">
        <w:rPr>
          <w:rFonts w:asciiTheme="minorHAnsi" w:hAnsiTheme="minorHAnsi" w:cstheme="minorHAnsi"/>
          <w:b/>
          <w:bCs/>
          <w:i/>
          <w:sz w:val="21"/>
          <w:szCs w:val="21"/>
        </w:rPr>
        <w:t xml:space="preserve"> </w:t>
      </w:r>
      <w:r w:rsidRPr="003F6981">
        <w:rPr>
          <w:rFonts w:asciiTheme="minorHAnsi" w:hAnsiTheme="minorHAnsi" w:cstheme="minorHAnsi"/>
          <w:bCs/>
          <w:i/>
          <w:sz w:val="21"/>
          <w:szCs w:val="21"/>
        </w:rPr>
        <w:t xml:space="preserve">ustawy </w:t>
      </w:r>
      <w:proofErr w:type="spellStart"/>
      <w:r w:rsidRPr="003F6981">
        <w:rPr>
          <w:rFonts w:asciiTheme="minorHAnsi" w:hAnsiTheme="minorHAnsi" w:cstheme="minorHAnsi"/>
          <w:bCs/>
          <w:i/>
          <w:sz w:val="21"/>
          <w:szCs w:val="21"/>
        </w:rPr>
        <w:t>Pzp</w:t>
      </w:r>
      <w:proofErr w:type="spellEnd"/>
      <w:r w:rsidRPr="003F6981">
        <w:rPr>
          <w:rFonts w:asciiTheme="minorHAnsi" w:hAnsiTheme="minorHAnsi" w:cstheme="minorHAnsi"/>
          <w:bCs/>
          <w:i/>
          <w:sz w:val="21"/>
          <w:szCs w:val="21"/>
        </w:rPr>
        <w:t>)</w:t>
      </w:r>
    </w:p>
    <w:p w14:paraId="6FB7FC41" w14:textId="77777777" w:rsidR="00825D3B" w:rsidRPr="003F6981" w:rsidRDefault="00825D3B" w:rsidP="00825D3B">
      <w:pPr>
        <w:keepNext/>
        <w:rPr>
          <w:rFonts w:asciiTheme="minorHAnsi" w:hAnsiTheme="minorHAnsi" w:cstheme="minorHAnsi"/>
          <w:b/>
          <w:bCs/>
          <w:sz w:val="10"/>
          <w:szCs w:val="10"/>
        </w:rPr>
      </w:pPr>
    </w:p>
    <w:p w14:paraId="00554D1E" w14:textId="77777777" w:rsidR="00825D3B" w:rsidRPr="003F6981" w:rsidRDefault="00825D3B" w:rsidP="00825D3B">
      <w:pPr>
        <w:keepNext/>
        <w:jc w:val="both"/>
        <w:rPr>
          <w:rFonts w:asciiTheme="minorHAnsi" w:hAnsiTheme="minorHAnsi" w:cstheme="minorHAnsi"/>
          <w:color w:val="000000"/>
        </w:rPr>
      </w:pPr>
      <w:r w:rsidRPr="003F6981">
        <w:rPr>
          <w:rFonts w:asciiTheme="minorHAnsi" w:hAnsiTheme="minorHAnsi" w:cstheme="minorHAnsi"/>
          <w:color w:val="000000"/>
        </w:rPr>
        <w:t xml:space="preserve">Jednocześnie oświadczam, że w związku z tym, iż podlegam wykluczeniu na podstawie ww. artykułu, to zgodnie z dyspozycją art. 110 ust. 2 ustawy </w:t>
      </w:r>
      <w:proofErr w:type="spellStart"/>
      <w:r w:rsidRPr="003F6981">
        <w:rPr>
          <w:rFonts w:asciiTheme="minorHAnsi" w:hAnsiTheme="minorHAnsi" w:cstheme="minorHAnsi"/>
          <w:color w:val="000000"/>
        </w:rPr>
        <w:t>Pzp</w:t>
      </w:r>
      <w:proofErr w:type="spellEnd"/>
      <w:r w:rsidRPr="003F6981">
        <w:rPr>
          <w:rFonts w:asciiTheme="minorHAnsi" w:hAnsiTheme="minorHAnsi" w:cstheme="minorHAnsi"/>
          <w:color w:val="000000"/>
        </w:rPr>
        <w:t xml:space="preserve"> przedstawiam następujące środki naprawcze:</w:t>
      </w:r>
    </w:p>
    <w:p w14:paraId="637C22FB" w14:textId="77777777" w:rsidR="00825D3B" w:rsidRPr="003F6981" w:rsidRDefault="00825D3B" w:rsidP="00825D3B">
      <w:pPr>
        <w:keepNext/>
        <w:numPr>
          <w:ilvl w:val="0"/>
          <w:numId w:val="9"/>
        </w:numPr>
        <w:jc w:val="both"/>
        <w:rPr>
          <w:rFonts w:asciiTheme="minorHAnsi" w:hAnsiTheme="minorHAnsi" w:cstheme="minorHAnsi"/>
        </w:rPr>
      </w:pPr>
      <w:r w:rsidRPr="003F6981">
        <w:rPr>
          <w:rFonts w:asciiTheme="minorHAnsi" w:hAnsiTheme="minorHAnsi" w:cstheme="minorHAnsi"/>
        </w:rPr>
        <w:t>………………………………………………………………………………………,</w:t>
      </w:r>
    </w:p>
    <w:p w14:paraId="2C56E209" w14:textId="77777777" w:rsidR="00825D3B" w:rsidRPr="003F6981" w:rsidRDefault="00825D3B" w:rsidP="00825D3B">
      <w:pPr>
        <w:keepNext/>
        <w:numPr>
          <w:ilvl w:val="0"/>
          <w:numId w:val="9"/>
        </w:numPr>
        <w:jc w:val="both"/>
        <w:rPr>
          <w:rFonts w:asciiTheme="minorHAnsi" w:hAnsiTheme="minorHAnsi" w:cstheme="minorHAnsi"/>
        </w:rPr>
      </w:pPr>
      <w:r w:rsidRPr="003F6981">
        <w:rPr>
          <w:rFonts w:asciiTheme="minorHAnsi" w:hAnsiTheme="minorHAnsi" w:cstheme="minorHAnsi"/>
        </w:rPr>
        <w:t>………………………………………………………………………………………,</w:t>
      </w:r>
    </w:p>
    <w:p w14:paraId="1C2A35E2" w14:textId="77777777" w:rsidR="00825D3B" w:rsidRPr="003F6981" w:rsidRDefault="00825D3B" w:rsidP="00825D3B">
      <w:pPr>
        <w:keepNext/>
        <w:numPr>
          <w:ilvl w:val="0"/>
          <w:numId w:val="9"/>
        </w:numPr>
        <w:jc w:val="both"/>
        <w:rPr>
          <w:rFonts w:asciiTheme="minorHAnsi" w:hAnsiTheme="minorHAnsi" w:cstheme="minorHAnsi"/>
        </w:rPr>
      </w:pPr>
      <w:r w:rsidRPr="003F6981">
        <w:rPr>
          <w:rFonts w:asciiTheme="minorHAnsi" w:hAnsiTheme="minorHAnsi" w:cstheme="minorHAnsi"/>
        </w:rPr>
        <w:t xml:space="preserve">………………………………………………………………………………………, </w:t>
      </w:r>
    </w:p>
    <w:p w14:paraId="1A61E4F0" w14:textId="77777777" w:rsidR="00825D3B" w:rsidRPr="003F6981" w:rsidRDefault="00825D3B" w:rsidP="00825D3B">
      <w:pPr>
        <w:keepNext/>
        <w:ind w:left="720"/>
        <w:jc w:val="center"/>
        <w:rPr>
          <w:rFonts w:asciiTheme="minorHAnsi" w:hAnsiTheme="minorHAnsi" w:cstheme="minorHAnsi"/>
          <w:bCs/>
          <w:i/>
          <w:iCs/>
          <w:sz w:val="20"/>
          <w:szCs w:val="20"/>
        </w:rPr>
      </w:pPr>
      <w:r w:rsidRPr="003F6981">
        <w:rPr>
          <w:rFonts w:asciiTheme="minorHAnsi" w:hAnsiTheme="minorHAnsi" w:cstheme="minorHAnsi"/>
          <w:bCs/>
          <w:i/>
          <w:iCs/>
          <w:sz w:val="20"/>
          <w:szCs w:val="20"/>
        </w:rPr>
        <w:t>(należy podać dowody, że podjęte czynności są wystarczające do wykazania rzetelności podmiotu na zasoby, którego powołuje się Wykonawca)</w:t>
      </w:r>
    </w:p>
    <w:p w14:paraId="389889C1" w14:textId="77777777" w:rsidR="00825D3B" w:rsidRPr="003F6981" w:rsidRDefault="00825D3B" w:rsidP="00825D3B">
      <w:pPr>
        <w:keepNext/>
        <w:rPr>
          <w:rFonts w:asciiTheme="minorHAnsi" w:hAnsiTheme="minorHAnsi" w:cstheme="minorHAnsi"/>
        </w:rPr>
      </w:pPr>
    </w:p>
    <w:p w14:paraId="4EE97E4A" w14:textId="77777777" w:rsidR="00825D3B" w:rsidRPr="003F6981" w:rsidRDefault="00825D3B" w:rsidP="00825D3B">
      <w:pPr>
        <w:keepNext/>
        <w:rPr>
          <w:rFonts w:asciiTheme="minorHAnsi" w:hAnsiTheme="minorHAnsi" w:cstheme="minorHAnsi"/>
        </w:rPr>
      </w:pPr>
    </w:p>
    <w:p w14:paraId="6E9EBA2B" w14:textId="77777777" w:rsidR="00825D3B" w:rsidRPr="003F6981" w:rsidRDefault="00825D3B" w:rsidP="00825D3B">
      <w:pPr>
        <w:keepNext/>
        <w:rPr>
          <w:rFonts w:asciiTheme="minorHAnsi" w:hAnsiTheme="minorHAnsi" w:cstheme="minorHAnsi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369"/>
        <w:gridCol w:w="5917"/>
      </w:tblGrid>
      <w:tr w:rsidR="00825D3B" w:rsidRPr="003F6981" w14:paraId="5C38BE8A" w14:textId="77777777" w:rsidTr="009746A6">
        <w:trPr>
          <w:jc w:val="center"/>
        </w:trPr>
        <w:tc>
          <w:tcPr>
            <w:tcW w:w="1814" w:type="pct"/>
            <w:vAlign w:val="center"/>
          </w:tcPr>
          <w:p w14:paraId="5A58E2EE" w14:textId="77777777" w:rsidR="00825D3B" w:rsidRPr="003F6981" w:rsidRDefault="00825D3B" w:rsidP="009746A6">
            <w:pPr>
              <w:keepNext/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F6981">
              <w:rPr>
                <w:rFonts w:asciiTheme="minorHAnsi" w:hAnsiTheme="minorHAnsi" w:cstheme="minorHAnsi"/>
                <w:sz w:val="22"/>
                <w:szCs w:val="22"/>
              </w:rPr>
              <w:t>………………</w:t>
            </w:r>
          </w:p>
        </w:tc>
        <w:tc>
          <w:tcPr>
            <w:tcW w:w="3186" w:type="pct"/>
            <w:vAlign w:val="center"/>
          </w:tcPr>
          <w:p w14:paraId="1F06A01A" w14:textId="77777777" w:rsidR="00825D3B" w:rsidRPr="003F6981" w:rsidRDefault="00825D3B" w:rsidP="009746A6">
            <w:pPr>
              <w:keepNext/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F6981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……………………………………..</w:t>
            </w:r>
          </w:p>
        </w:tc>
      </w:tr>
      <w:tr w:rsidR="00825D3B" w:rsidRPr="003F6981" w14:paraId="7704EF16" w14:textId="77777777" w:rsidTr="009746A6">
        <w:trPr>
          <w:trHeight w:val="855"/>
          <w:jc w:val="center"/>
        </w:trPr>
        <w:tc>
          <w:tcPr>
            <w:tcW w:w="1814" w:type="pct"/>
            <w:vAlign w:val="center"/>
          </w:tcPr>
          <w:p w14:paraId="07F29DB6" w14:textId="77777777" w:rsidR="00825D3B" w:rsidRPr="003F6981" w:rsidRDefault="00825D3B" w:rsidP="009746A6">
            <w:pPr>
              <w:keepNext/>
              <w:widowControl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F6981">
              <w:rPr>
                <w:rFonts w:asciiTheme="minorHAnsi" w:hAnsiTheme="minorHAnsi" w:cstheme="minorHAnsi"/>
                <w:sz w:val="18"/>
                <w:szCs w:val="18"/>
              </w:rPr>
              <w:t>Miejscowość / Data</w:t>
            </w:r>
          </w:p>
        </w:tc>
        <w:tc>
          <w:tcPr>
            <w:tcW w:w="3186" w:type="pct"/>
            <w:vAlign w:val="center"/>
          </w:tcPr>
          <w:p w14:paraId="0198FFF9" w14:textId="77777777" w:rsidR="00825D3B" w:rsidRPr="003F6981" w:rsidRDefault="00825D3B" w:rsidP="009746A6">
            <w:pPr>
              <w:keepNext/>
              <w:widowControl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3F6981">
              <w:rPr>
                <w:rFonts w:asciiTheme="minorHAnsi" w:hAnsiTheme="minorHAnsi" w:cstheme="minorHAnsi"/>
                <w:sz w:val="18"/>
                <w:szCs w:val="18"/>
              </w:rPr>
              <w:t>Podpis(y) osoby(osób) upoważnionej(</w:t>
            </w:r>
            <w:proofErr w:type="spellStart"/>
            <w:r w:rsidRPr="003F6981">
              <w:rPr>
                <w:rFonts w:asciiTheme="minorHAnsi" w:hAnsiTheme="minorHAnsi" w:cstheme="minorHAnsi"/>
                <w:sz w:val="18"/>
                <w:szCs w:val="18"/>
              </w:rPr>
              <w:t>ych</w:t>
            </w:r>
            <w:proofErr w:type="spellEnd"/>
            <w:r w:rsidRPr="003F6981">
              <w:rPr>
                <w:rFonts w:asciiTheme="minorHAnsi" w:hAnsiTheme="minorHAnsi" w:cstheme="minorHAnsi"/>
                <w:sz w:val="18"/>
                <w:szCs w:val="18"/>
              </w:rPr>
              <w:t xml:space="preserve">) do podpisania niniejszego oświadczenia w imieniu podmiotu </w:t>
            </w:r>
            <w:r w:rsidRPr="003F6981">
              <w:rPr>
                <w:rFonts w:asciiTheme="minorHAnsi" w:hAnsiTheme="minorHAnsi" w:cstheme="minorHAnsi"/>
                <w:iCs/>
                <w:sz w:val="18"/>
                <w:szCs w:val="18"/>
              </w:rPr>
              <w:t>na zasoby, którego powołuje</w:t>
            </w:r>
          </w:p>
          <w:p w14:paraId="65A0B76A" w14:textId="77777777" w:rsidR="00825D3B" w:rsidRPr="003F6981" w:rsidRDefault="00825D3B" w:rsidP="009746A6">
            <w:pPr>
              <w:keepNext/>
              <w:widowControl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F6981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 się Wykonawca</w:t>
            </w:r>
            <w:r w:rsidRPr="003F6981">
              <w:rPr>
                <w:rFonts w:asciiTheme="minorHAnsi" w:hAnsiTheme="minorHAnsi" w:cstheme="minorHAnsi"/>
                <w:sz w:val="18"/>
                <w:szCs w:val="18"/>
              </w:rPr>
              <w:t xml:space="preserve"> Oferta w postaci elektronicznej winna być podpisana </w:t>
            </w:r>
          </w:p>
          <w:p w14:paraId="61A9540B" w14:textId="77777777" w:rsidR="00825D3B" w:rsidRPr="003F6981" w:rsidRDefault="00825D3B" w:rsidP="009746A6">
            <w:pPr>
              <w:keepNext/>
              <w:widowControl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F6981">
              <w:rPr>
                <w:rFonts w:asciiTheme="minorHAnsi" w:hAnsiTheme="minorHAnsi" w:cstheme="minorHAnsi"/>
                <w:sz w:val="18"/>
                <w:szCs w:val="18"/>
              </w:rPr>
              <w:t>w formie kwalifikowanego podpisu elektronicznego lub w postaci podpisu zaufanego lub w postaci podpisu osobistego.</w:t>
            </w:r>
          </w:p>
          <w:p w14:paraId="380A1CF0" w14:textId="77777777" w:rsidR="00825D3B" w:rsidRPr="003F6981" w:rsidRDefault="00825D3B" w:rsidP="009746A6">
            <w:pPr>
              <w:keepNext/>
              <w:widowControl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13551F46" w14:textId="77777777" w:rsidR="009016BE" w:rsidRPr="003F6981" w:rsidRDefault="009016BE" w:rsidP="00A81D37">
      <w:pPr>
        <w:rPr>
          <w:rFonts w:asciiTheme="minorHAnsi" w:hAnsiTheme="minorHAnsi" w:cstheme="minorHAnsi"/>
          <w:sz w:val="22"/>
          <w:szCs w:val="22"/>
        </w:rPr>
      </w:pPr>
    </w:p>
    <w:p w14:paraId="439D72B5" w14:textId="77777777" w:rsidR="009016BE" w:rsidRPr="003F6981" w:rsidRDefault="009016BE" w:rsidP="00A81D37">
      <w:pPr>
        <w:rPr>
          <w:rFonts w:asciiTheme="minorHAnsi" w:hAnsiTheme="minorHAnsi" w:cstheme="minorHAnsi"/>
          <w:sz w:val="22"/>
          <w:szCs w:val="22"/>
        </w:rPr>
      </w:pPr>
    </w:p>
    <w:p w14:paraId="0A465F07" w14:textId="77777777" w:rsidR="009016BE" w:rsidRPr="003F6981" w:rsidRDefault="009016BE" w:rsidP="00A81D37">
      <w:pPr>
        <w:rPr>
          <w:rFonts w:asciiTheme="minorHAnsi" w:hAnsiTheme="minorHAnsi" w:cstheme="minorHAnsi"/>
          <w:sz w:val="22"/>
          <w:szCs w:val="22"/>
        </w:rPr>
      </w:pPr>
    </w:p>
    <w:p w14:paraId="48B837C7" w14:textId="77777777" w:rsidR="009016BE" w:rsidRPr="003F6981" w:rsidRDefault="009016BE" w:rsidP="00A81D37">
      <w:pPr>
        <w:rPr>
          <w:rFonts w:asciiTheme="minorHAnsi" w:hAnsiTheme="minorHAnsi" w:cstheme="minorHAnsi"/>
          <w:sz w:val="22"/>
          <w:szCs w:val="22"/>
        </w:rPr>
      </w:pPr>
    </w:p>
    <w:p w14:paraId="5E40BBE3" w14:textId="77777777" w:rsidR="009016BE" w:rsidRPr="003F6981" w:rsidRDefault="009016BE" w:rsidP="00A81D37">
      <w:pPr>
        <w:rPr>
          <w:rFonts w:asciiTheme="minorHAnsi" w:hAnsiTheme="minorHAnsi" w:cstheme="minorHAnsi"/>
          <w:sz w:val="22"/>
          <w:szCs w:val="22"/>
        </w:rPr>
      </w:pPr>
    </w:p>
    <w:p w14:paraId="7474D132" w14:textId="77777777" w:rsidR="009016BE" w:rsidRPr="003F6981" w:rsidRDefault="009016BE" w:rsidP="00A81D37">
      <w:pPr>
        <w:rPr>
          <w:rFonts w:asciiTheme="minorHAnsi" w:hAnsiTheme="minorHAnsi" w:cstheme="minorHAnsi"/>
          <w:sz w:val="22"/>
          <w:szCs w:val="22"/>
        </w:rPr>
      </w:pPr>
    </w:p>
    <w:p w14:paraId="408A7448" w14:textId="77777777" w:rsidR="009016BE" w:rsidRPr="003F6981" w:rsidRDefault="009016BE" w:rsidP="00A81D37">
      <w:pPr>
        <w:rPr>
          <w:rFonts w:asciiTheme="minorHAnsi" w:hAnsiTheme="minorHAnsi" w:cstheme="minorHAnsi"/>
          <w:sz w:val="22"/>
          <w:szCs w:val="22"/>
        </w:rPr>
      </w:pPr>
    </w:p>
    <w:p w14:paraId="1A9BD795" w14:textId="77777777" w:rsidR="00017D53" w:rsidRDefault="00017D53" w:rsidP="00A81D37">
      <w:pPr>
        <w:rPr>
          <w:rFonts w:asciiTheme="minorHAnsi" w:hAnsiTheme="minorHAnsi" w:cstheme="minorHAnsi"/>
          <w:sz w:val="22"/>
          <w:szCs w:val="22"/>
        </w:rPr>
        <w:sectPr w:rsidR="00017D53" w:rsidSect="004945D8">
          <w:pgSz w:w="11906" w:h="16838"/>
          <w:pgMar w:top="1956" w:right="1418" w:bottom="992" w:left="1418" w:header="709" w:footer="79" w:gutter="0"/>
          <w:cols w:space="708"/>
          <w:docGrid w:linePitch="360"/>
        </w:sectPr>
      </w:pPr>
    </w:p>
    <w:p w14:paraId="67AA3868" w14:textId="77777777" w:rsidR="00A07747" w:rsidRPr="00946B2C" w:rsidRDefault="00230DEC" w:rsidP="00230DEC">
      <w:pPr>
        <w:pageBreakBefore/>
        <w:rPr>
          <w:rFonts w:asciiTheme="minorHAnsi" w:hAnsiTheme="minorHAnsi" w:cstheme="minorHAnsi"/>
          <w:b/>
          <w:sz w:val="32"/>
        </w:rPr>
      </w:pPr>
      <w:r w:rsidRPr="00946B2C">
        <w:rPr>
          <w:rFonts w:asciiTheme="minorHAnsi" w:hAnsiTheme="minorHAnsi" w:cstheme="minorHAnsi"/>
          <w:b/>
        </w:rPr>
        <w:lastRenderedPageBreak/>
        <w:t xml:space="preserve">Nr </w:t>
      </w:r>
      <w:r w:rsidR="00946B2C" w:rsidRPr="00946B2C">
        <w:rPr>
          <w:rFonts w:asciiTheme="minorHAnsi" w:hAnsiTheme="minorHAnsi" w:cstheme="minorHAnsi"/>
          <w:b/>
        </w:rPr>
        <w:t>postępowania: 3</w:t>
      </w:r>
      <w:r w:rsidRPr="00946B2C">
        <w:rPr>
          <w:rFonts w:asciiTheme="minorHAnsi" w:hAnsiTheme="minorHAnsi" w:cstheme="minorHAnsi"/>
          <w:b/>
        </w:rPr>
        <w:t>/202</w:t>
      </w:r>
      <w:r w:rsidR="00946B2C" w:rsidRPr="00946B2C">
        <w:rPr>
          <w:rFonts w:asciiTheme="minorHAnsi" w:hAnsiTheme="minorHAnsi" w:cstheme="minorHAnsi"/>
          <w:b/>
        </w:rPr>
        <w:t>6</w:t>
      </w:r>
      <w:r w:rsidRPr="00946B2C">
        <w:rPr>
          <w:rFonts w:asciiTheme="minorHAnsi" w:hAnsiTheme="minorHAnsi" w:cstheme="minorHAnsi"/>
          <w:b/>
        </w:rPr>
        <w:t xml:space="preserve"> </w:t>
      </w:r>
      <w:r w:rsidR="002430A8" w:rsidRPr="00946B2C">
        <w:rPr>
          <w:rFonts w:asciiTheme="minorHAnsi" w:hAnsiTheme="minorHAnsi" w:cstheme="minorHAnsi"/>
          <w:b/>
        </w:rPr>
        <w:t xml:space="preserve">Załącznik nr 5 do </w:t>
      </w:r>
      <w:r w:rsidR="00A365C0" w:rsidRPr="00946B2C">
        <w:rPr>
          <w:rFonts w:asciiTheme="minorHAnsi" w:hAnsiTheme="minorHAnsi" w:cstheme="minorHAnsi"/>
          <w:b/>
        </w:rPr>
        <w:t>SWZ</w:t>
      </w:r>
    </w:p>
    <w:p w14:paraId="0842E05A" w14:textId="77777777" w:rsidR="004917E2" w:rsidRPr="00A07747" w:rsidRDefault="002430A8" w:rsidP="00A07747">
      <w:pPr>
        <w:widowControl w:val="0"/>
        <w:pBdr>
          <w:top w:val="thickThinMediumGap" w:sz="24" w:space="1" w:color="000000"/>
          <w:left w:val="thickThinMediumGap" w:sz="24" w:space="4" w:color="000000"/>
          <w:bottom w:val="thickThinMediumGap" w:sz="24" w:space="1" w:color="000000"/>
          <w:right w:val="thickThinMediumGap" w:sz="24" w:space="4" w:color="000000"/>
        </w:pBd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A07747">
        <w:rPr>
          <w:rFonts w:asciiTheme="minorHAnsi" w:hAnsiTheme="minorHAnsi" w:cstheme="minorHAnsi"/>
          <w:b/>
          <w:sz w:val="28"/>
          <w:szCs w:val="28"/>
        </w:rPr>
        <w:t>Wykaz osób skierowanych do realizacji zamówienia</w:t>
      </w:r>
      <w:r w:rsidR="004917E2" w:rsidRPr="00A07747">
        <w:rPr>
          <w:rFonts w:asciiTheme="minorHAnsi" w:hAnsiTheme="minorHAnsi" w:cstheme="minorHAnsi"/>
          <w:b/>
          <w:sz w:val="28"/>
          <w:szCs w:val="28"/>
        </w:rPr>
        <w:t xml:space="preserve"> na potwierdzenie spełnienia </w:t>
      </w:r>
    </w:p>
    <w:p w14:paraId="08A585C2" w14:textId="77777777" w:rsidR="002430A8" w:rsidRPr="00A07747" w:rsidRDefault="004917E2" w:rsidP="00A07747">
      <w:pPr>
        <w:widowControl w:val="0"/>
        <w:pBdr>
          <w:top w:val="thickThinMediumGap" w:sz="24" w:space="1" w:color="000000"/>
          <w:left w:val="thickThinMediumGap" w:sz="24" w:space="4" w:color="000000"/>
          <w:bottom w:val="thickThinMediumGap" w:sz="24" w:space="1" w:color="000000"/>
          <w:right w:val="thickThinMediumGap" w:sz="24" w:space="4" w:color="000000"/>
        </w:pBd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A07747">
        <w:rPr>
          <w:rFonts w:asciiTheme="minorHAnsi" w:hAnsiTheme="minorHAnsi" w:cstheme="minorHAnsi"/>
          <w:b/>
          <w:sz w:val="28"/>
          <w:szCs w:val="28"/>
        </w:rPr>
        <w:t xml:space="preserve">warunków udziału w postępowaniu </w:t>
      </w:r>
    </w:p>
    <w:p w14:paraId="51092BA2" w14:textId="77777777" w:rsidR="002430A8" w:rsidRPr="003F6981" w:rsidRDefault="002430A8" w:rsidP="002430A8">
      <w:pPr>
        <w:widowControl w:val="0"/>
        <w:numPr>
          <w:ilvl w:val="0"/>
          <w:numId w:val="10"/>
        </w:numPr>
        <w:suppressAutoHyphens/>
        <w:autoSpaceDE w:val="0"/>
        <w:spacing w:after="120"/>
        <w:ind w:right="45"/>
        <w:jc w:val="both"/>
        <w:rPr>
          <w:rFonts w:asciiTheme="minorHAnsi" w:hAnsiTheme="minorHAnsi" w:cstheme="minorHAnsi"/>
          <w:b/>
          <w:color w:val="000000"/>
          <w:shd w:val="clear" w:color="auto" w:fill="FFFFFF"/>
        </w:rPr>
      </w:pPr>
      <w:r w:rsidRPr="003F6981">
        <w:rPr>
          <w:rFonts w:asciiTheme="minorHAnsi" w:hAnsiTheme="minorHAnsi" w:cstheme="minorHAnsi"/>
          <w:b/>
        </w:rPr>
        <w:t>ZAMAWIAJĄCY:</w:t>
      </w:r>
    </w:p>
    <w:p w14:paraId="67DBBC9E" w14:textId="77777777" w:rsidR="002430A8" w:rsidRPr="003F6981" w:rsidRDefault="002430A8" w:rsidP="002430A8">
      <w:pPr>
        <w:keepNext/>
        <w:widowControl w:val="0"/>
        <w:ind w:left="360"/>
        <w:rPr>
          <w:rFonts w:asciiTheme="minorHAnsi" w:hAnsiTheme="minorHAnsi" w:cstheme="minorHAnsi"/>
          <w:b/>
          <w:color w:val="000000"/>
        </w:rPr>
      </w:pPr>
      <w:r w:rsidRPr="003F6981">
        <w:rPr>
          <w:rFonts w:asciiTheme="minorHAnsi" w:hAnsiTheme="minorHAnsi" w:cstheme="minorHAnsi"/>
          <w:b/>
          <w:color w:val="000000"/>
        </w:rPr>
        <w:t>Centrum  Administracji Pieczy Zastępczej w Łodzi</w:t>
      </w:r>
    </w:p>
    <w:p w14:paraId="73DFE046" w14:textId="77777777" w:rsidR="002430A8" w:rsidRPr="003F6981" w:rsidRDefault="002430A8" w:rsidP="002430A8">
      <w:pPr>
        <w:keepNext/>
        <w:widowControl w:val="0"/>
        <w:ind w:left="360"/>
        <w:rPr>
          <w:rFonts w:asciiTheme="minorHAnsi" w:hAnsiTheme="minorHAnsi" w:cstheme="minorHAnsi"/>
          <w:b/>
          <w:color w:val="000000"/>
        </w:rPr>
      </w:pPr>
      <w:r w:rsidRPr="003F6981">
        <w:rPr>
          <w:rFonts w:asciiTheme="minorHAnsi" w:hAnsiTheme="minorHAnsi" w:cstheme="minorHAnsi"/>
          <w:b/>
          <w:color w:val="000000"/>
        </w:rPr>
        <w:t xml:space="preserve">90-159 Łódź </w:t>
      </w:r>
    </w:p>
    <w:p w14:paraId="6EABC654" w14:textId="77777777" w:rsidR="002430A8" w:rsidRPr="003F6981" w:rsidRDefault="002430A8" w:rsidP="002430A8">
      <w:pPr>
        <w:keepNext/>
        <w:widowControl w:val="0"/>
        <w:ind w:left="360"/>
        <w:rPr>
          <w:rFonts w:asciiTheme="minorHAnsi" w:hAnsiTheme="minorHAnsi" w:cstheme="minorHAnsi"/>
          <w:b/>
          <w:color w:val="000000"/>
        </w:rPr>
      </w:pPr>
      <w:r w:rsidRPr="003F6981">
        <w:rPr>
          <w:rFonts w:asciiTheme="minorHAnsi" w:hAnsiTheme="minorHAnsi" w:cstheme="minorHAnsi"/>
          <w:b/>
          <w:color w:val="000000"/>
        </w:rPr>
        <w:t>ul. Małachowskiego 74</w:t>
      </w:r>
    </w:p>
    <w:p w14:paraId="4EE469BE" w14:textId="77777777" w:rsidR="002430A8" w:rsidRPr="003F6981" w:rsidRDefault="002430A8" w:rsidP="002430A8">
      <w:pPr>
        <w:widowControl w:val="0"/>
        <w:numPr>
          <w:ilvl w:val="0"/>
          <w:numId w:val="10"/>
        </w:numPr>
        <w:suppressAutoHyphens/>
        <w:spacing w:before="120" w:after="120"/>
        <w:ind w:left="357" w:hanging="357"/>
        <w:jc w:val="both"/>
        <w:rPr>
          <w:rFonts w:asciiTheme="minorHAnsi" w:hAnsiTheme="minorHAnsi" w:cstheme="minorHAnsi"/>
          <w:b/>
        </w:rPr>
      </w:pPr>
      <w:r w:rsidRPr="003F6981">
        <w:rPr>
          <w:rFonts w:asciiTheme="minorHAnsi" w:hAnsiTheme="minorHAnsi" w:cstheme="minorHAnsi"/>
          <w:b/>
        </w:rPr>
        <w:t>WYKONAWCA:</w:t>
      </w:r>
    </w:p>
    <w:p w14:paraId="2BB98726" w14:textId="77777777" w:rsidR="002430A8" w:rsidRPr="003F6981" w:rsidRDefault="002430A8" w:rsidP="002430A8">
      <w:pPr>
        <w:widowControl w:val="0"/>
        <w:spacing w:after="120"/>
        <w:rPr>
          <w:rFonts w:asciiTheme="minorHAnsi" w:hAnsiTheme="minorHAnsi" w:cstheme="minorHAnsi"/>
          <w:b/>
          <w:sz w:val="22"/>
          <w:szCs w:val="22"/>
        </w:rPr>
      </w:pPr>
      <w:r w:rsidRPr="003F6981">
        <w:rPr>
          <w:rFonts w:asciiTheme="minorHAnsi" w:hAnsiTheme="minorHAnsi" w:cstheme="minorHAnsi"/>
          <w:b/>
        </w:rPr>
        <w:t xml:space="preserve">Niniejsza oferta zostaje złożona przez: </w:t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2"/>
        <w:gridCol w:w="6465"/>
        <w:gridCol w:w="6903"/>
      </w:tblGrid>
      <w:tr w:rsidR="002430A8" w:rsidRPr="003F6981" w14:paraId="5C44B466" w14:textId="77777777" w:rsidTr="006A5565">
        <w:trPr>
          <w:cantSplit/>
        </w:trPr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829094" w14:textId="77777777" w:rsidR="002430A8" w:rsidRPr="003F6981" w:rsidRDefault="002430A8" w:rsidP="009746A6">
            <w:pPr>
              <w:widowControl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F6981">
              <w:rPr>
                <w:rFonts w:asciiTheme="minorHAnsi" w:hAnsiTheme="min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2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F13417" w14:textId="77777777" w:rsidR="002430A8" w:rsidRPr="003F6981" w:rsidRDefault="002430A8" w:rsidP="009746A6">
            <w:pPr>
              <w:widowControl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F6981">
              <w:rPr>
                <w:rFonts w:asciiTheme="minorHAnsi" w:hAnsiTheme="minorHAnsi" w:cstheme="minorHAnsi"/>
                <w:b/>
                <w:sz w:val="22"/>
                <w:szCs w:val="22"/>
              </w:rPr>
              <w:t>Nazwa(y) Wykonawcy(ów)</w:t>
            </w:r>
          </w:p>
        </w:tc>
        <w:tc>
          <w:tcPr>
            <w:tcW w:w="2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682448" w14:textId="77777777" w:rsidR="002430A8" w:rsidRPr="003F6981" w:rsidRDefault="002430A8" w:rsidP="009746A6">
            <w:pPr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3F6981">
              <w:rPr>
                <w:rFonts w:asciiTheme="minorHAnsi" w:hAnsiTheme="minorHAnsi" w:cstheme="minorHAnsi"/>
                <w:b/>
                <w:sz w:val="22"/>
                <w:szCs w:val="22"/>
              </w:rPr>
              <w:t>Adres(y) Wykonawcy(ów)</w:t>
            </w:r>
          </w:p>
        </w:tc>
      </w:tr>
      <w:tr w:rsidR="002430A8" w:rsidRPr="003F6981" w14:paraId="43ADBD2B" w14:textId="77777777" w:rsidTr="006A5565">
        <w:trPr>
          <w:cantSplit/>
        </w:trPr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C98984" w14:textId="77777777" w:rsidR="002430A8" w:rsidRPr="003F6981" w:rsidRDefault="002430A8" w:rsidP="009746A6">
            <w:pPr>
              <w:widowControl w:val="0"/>
              <w:snapToGri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AD6C57" w14:textId="77777777" w:rsidR="002430A8" w:rsidRPr="003F6981" w:rsidRDefault="002430A8" w:rsidP="009746A6">
            <w:pPr>
              <w:widowControl w:val="0"/>
              <w:snapToGri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2201D9" w14:textId="77777777" w:rsidR="002430A8" w:rsidRPr="003F6981" w:rsidRDefault="002430A8" w:rsidP="009746A6">
            <w:pPr>
              <w:widowControl w:val="0"/>
              <w:snapToGri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2430A8" w:rsidRPr="003F6981" w14:paraId="37C06D5F" w14:textId="77777777" w:rsidTr="006A5565">
        <w:trPr>
          <w:cantSplit/>
        </w:trPr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3F0491" w14:textId="77777777" w:rsidR="002430A8" w:rsidRPr="003F6981" w:rsidRDefault="002430A8" w:rsidP="009746A6">
            <w:pPr>
              <w:widowControl w:val="0"/>
              <w:snapToGri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9F28BC" w14:textId="77777777" w:rsidR="002430A8" w:rsidRPr="003F6981" w:rsidRDefault="002430A8" w:rsidP="009746A6">
            <w:pPr>
              <w:widowControl w:val="0"/>
              <w:snapToGri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EA8A17" w14:textId="77777777" w:rsidR="002430A8" w:rsidRPr="003F6981" w:rsidRDefault="002430A8" w:rsidP="009746A6">
            <w:pPr>
              <w:widowControl w:val="0"/>
              <w:snapToGri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14:paraId="6C30A742" w14:textId="77777777" w:rsidR="00AE3D1B" w:rsidRPr="00AA0B01" w:rsidRDefault="002430A8" w:rsidP="00A07747">
      <w:pPr>
        <w:widowControl w:val="0"/>
        <w:tabs>
          <w:tab w:val="left" w:pos="-426"/>
          <w:tab w:val="left" w:pos="3045"/>
        </w:tabs>
        <w:spacing w:line="276" w:lineRule="auto"/>
        <w:ind w:right="-283"/>
        <w:jc w:val="both"/>
        <w:rPr>
          <w:rFonts w:asciiTheme="minorHAnsi" w:hAnsiTheme="minorHAnsi" w:cstheme="minorHAnsi"/>
          <w:b/>
          <w:bCs/>
        </w:rPr>
      </w:pPr>
      <w:r w:rsidRPr="003F6981">
        <w:rPr>
          <w:rFonts w:asciiTheme="minorHAnsi" w:hAnsiTheme="minorHAnsi" w:cstheme="minorHAnsi"/>
        </w:rPr>
        <w:t xml:space="preserve">Przystępując do postępowania o udzielenie zamówienia publicznego realizowanego w trybie podstawowym </w:t>
      </w:r>
      <w:r w:rsidR="004917E2">
        <w:rPr>
          <w:rFonts w:asciiTheme="minorHAnsi" w:hAnsiTheme="minorHAnsi" w:cstheme="minorHAnsi"/>
        </w:rPr>
        <w:t>be</w:t>
      </w:r>
      <w:r w:rsidR="00A578A3" w:rsidRPr="003F6981">
        <w:rPr>
          <w:rFonts w:asciiTheme="minorHAnsi" w:hAnsiTheme="minorHAnsi" w:cstheme="minorHAnsi"/>
        </w:rPr>
        <w:t xml:space="preserve">z możliwości </w:t>
      </w:r>
      <w:r w:rsidRPr="003F6981">
        <w:rPr>
          <w:rFonts w:asciiTheme="minorHAnsi" w:hAnsiTheme="minorHAnsi" w:cstheme="minorHAnsi"/>
        </w:rPr>
        <w:t>negocjacji na</w:t>
      </w:r>
      <w:r w:rsidR="00A578A3" w:rsidRPr="003F6981">
        <w:rPr>
          <w:rFonts w:asciiTheme="minorHAnsi" w:hAnsiTheme="minorHAnsi" w:cstheme="minorHAnsi"/>
        </w:rPr>
        <w:t>:</w:t>
      </w:r>
      <w:r w:rsidR="008E5A79" w:rsidRPr="003F6981">
        <w:rPr>
          <w:rFonts w:asciiTheme="minorHAnsi" w:hAnsiTheme="minorHAnsi" w:cstheme="minorHAnsi"/>
        </w:rPr>
        <w:t xml:space="preserve"> </w:t>
      </w:r>
      <w:r w:rsidR="00AA0B01" w:rsidRPr="00AA0B01">
        <w:rPr>
          <w:rFonts w:asciiTheme="minorHAnsi" w:hAnsiTheme="minorHAnsi" w:cstheme="minorHAnsi"/>
          <w:b/>
          <w:bCs/>
        </w:rPr>
        <w:t>„Świadczenie usługi zorganizowania i przeprowadzenia szkoleń podnoszących kompetencje zawodowe pracowników Centrum Administracyjnego Pieczy Zastępczej w ramach projektu: „Wzmocnieni – zintegrowane wsparcie dla dzieci i rodzin”</w:t>
      </w:r>
      <w:r w:rsidR="00AA0B01">
        <w:rPr>
          <w:rFonts w:asciiTheme="minorHAnsi" w:hAnsiTheme="minorHAnsi" w:cstheme="minorHAnsi"/>
          <w:b/>
          <w:bCs/>
        </w:rPr>
        <w:t xml:space="preserve">, </w:t>
      </w:r>
      <w:r w:rsidRPr="003F6981">
        <w:rPr>
          <w:rFonts w:asciiTheme="minorHAnsi" w:hAnsiTheme="minorHAnsi" w:cstheme="minorHAnsi"/>
        </w:rPr>
        <w:t>oświadczam (oświadczamy), że w celu spełnienia warunków określonego w SWZ wykazuję/</w:t>
      </w:r>
      <w:proofErr w:type="spellStart"/>
      <w:r w:rsidRPr="003F6981">
        <w:rPr>
          <w:rFonts w:asciiTheme="minorHAnsi" w:hAnsiTheme="minorHAnsi" w:cstheme="minorHAnsi"/>
        </w:rPr>
        <w:t>emy</w:t>
      </w:r>
      <w:proofErr w:type="spellEnd"/>
      <w:r w:rsidRPr="003F6981">
        <w:rPr>
          <w:rFonts w:asciiTheme="minorHAnsi" w:hAnsiTheme="minorHAnsi" w:cstheme="minorHAnsi"/>
        </w:rPr>
        <w:t xml:space="preserve"> następujące </w:t>
      </w:r>
      <w:r w:rsidR="00A07747">
        <w:rPr>
          <w:rFonts w:asciiTheme="minorHAnsi" w:hAnsiTheme="minorHAnsi" w:cstheme="minorHAnsi"/>
        </w:rPr>
        <w:t>osoby do realizacji zamówienia:</w:t>
      </w:r>
    </w:p>
    <w:p w14:paraId="218D6F56" w14:textId="77777777" w:rsidR="00AE3D1B" w:rsidRDefault="00AE3D1B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p w14:paraId="49F5007F" w14:textId="77777777" w:rsidR="007B26E8" w:rsidRDefault="007B26E8" w:rsidP="00A07747">
      <w:pPr>
        <w:widowControl w:val="0"/>
        <w:tabs>
          <w:tab w:val="left" w:pos="-426"/>
          <w:tab w:val="left" w:pos="3045"/>
        </w:tabs>
        <w:spacing w:line="276" w:lineRule="auto"/>
        <w:ind w:right="-283"/>
        <w:jc w:val="both"/>
        <w:rPr>
          <w:rFonts w:asciiTheme="minorHAnsi" w:hAnsiTheme="minorHAnsi" w:cstheme="minorHAnsi"/>
        </w:rPr>
      </w:pPr>
    </w:p>
    <w:p w14:paraId="5720E233" w14:textId="77777777" w:rsidR="002430A8" w:rsidRPr="00A2002E" w:rsidRDefault="00A2002E" w:rsidP="00A2002E">
      <w:pPr>
        <w:pStyle w:val="Akapitzlist"/>
        <w:tabs>
          <w:tab w:val="left" w:pos="284"/>
        </w:tabs>
        <w:spacing w:line="276" w:lineRule="auto"/>
        <w:ind w:left="284"/>
        <w:contextualSpacing/>
        <w:jc w:val="center"/>
        <w:rPr>
          <w:rFonts w:asciiTheme="minorHAnsi" w:hAnsiTheme="minorHAnsi" w:cstheme="minorHAnsi"/>
          <w:sz w:val="22"/>
          <w:szCs w:val="22"/>
          <w:u w:val="single"/>
        </w:rPr>
      </w:pPr>
      <w:r>
        <w:rPr>
          <w:rFonts w:asciiTheme="minorHAnsi" w:hAnsiTheme="minorHAnsi" w:cstheme="minorHAnsi"/>
        </w:rPr>
        <w:t xml:space="preserve">Dotyczy części nr 1 zamówienia </w:t>
      </w:r>
      <w:r w:rsidRPr="000435A1">
        <w:rPr>
          <w:rFonts w:asciiTheme="minorHAnsi" w:eastAsiaTheme="majorEastAsia" w:hAnsiTheme="minorHAnsi" w:cstheme="minorHAnsi"/>
          <w:b/>
          <w:color w:val="000000" w:themeColor="text1"/>
          <w:sz w:val="22"/>
          <w:szCs w:val="22"/>
          <w:u w:val="single"/>
          <w:lang w:eastAsia="en-US"/>
        </w:rPr>
        <w:t xml:space="preserve">- </w:t>
      </w:r>
      <w:r w:rsidRPr="000435A1">
        <w:rPr>
          <w:rFonts w:asciiTheme="minorHAnsi" w:hAnsiTheme="minorHAnsi" w:cstheme="minorHAnsi"/>
          <w:color w:val="000000" w:themeColor="text1"/>
          <w:sz w:val="22"/>
          <w:szCs w:val="22"/>
          <w:u w:val="single"/>
        </w:rPr>
        <w:t xml:space="preserve">świadczenie usługi </w:t>
      </w:r>
      <w:r w:rsidRPr="000435A1">
        <w:rPr>
          <w:rFonts w:asciiTheme="minorHAnsi" w:hAnsiTheme="minorHAnsi" w:cstheme="minorHAnsi"/>
          <w:sz w:val="22"/>
          <w:szCs w:val="22"/>
          <w:u w:val="single"/>
        </w:rPr>
        <w:t xml:space="preserve">zorganizowania i przeprowadzenia szkoleń </w:t>
      </w:r>
      <w:r>
        <w:rPr>
          <w:rFonts w:asciiTheme="minorHAnsi" w:hAnsiTheme="minorHAnsi" w:cstheme="minorHAnsi"/>
          <w:sz w:val="22"/>
          <w:szCs w:val="22"/>
          <w:u w:val="single"/>
        </w:rPr>
        <w:t>podnoszących</w:t>
      </w:r>
      <w:r w:rsidRPr="000435A1">
        <w:rPr>
          <w:rFonts w:asciiTheme="minorHAnsi" w:hAnsiTheme="minorHAnsi" w:cstheme="minorHAnsi"/>
          <w:sz w:val="22"/>
          <w:szCs w:val="22"/>
          <w:u w:val="single"/>
        </w:rPr>
        <w:t xml:space="preserve"> kompetencje pracy z dzieckiem </w:t>
      </w:r>
      <w:r>
        <w:rPr>
          <w:rFonts w:asciiTheme="minorHAnsi" w:hAnsiTheme="minorHAnsi" w:cstheme="minorHAnsi"/>
          <w:sz w:val="22"/>
          <w:szCs w:val="22"/>
          <w:u w:val="single"/>
        </w:rPr>
        <w:br/>
      </w:r>
      <w:r w:rsidRPr="000435A1">
        <w:rPr>
          <w:rFonts w:asciiTheme="minorHAnsi" w:hAnsiTheme="minorHAnsi" w:cstheme="minorHAnsi"/>
          <w:sz w:val="22"/>
          <w:szCs w:val="22"/>
          <w:u w:val="single"/>
        </w:rPr>
        <w:t>w ramach projektu „Wzmocnieni – zintegrowa</w:t>
      </w:r>
      <w:r>
        <w:rPr>
          <w:rFonts w:asciiTheme="minorHAnsi" w:hAnsiTheme="minorHAnsi" w:cstheme="minorHAnsi"/>
          <w:sz w:val="22"/>
          <w:szCs w:val="22"/>
          <w:u w:val="single"/>
        </w:rPr>
        <w:t>ne wsparcie dla dzieci i rodzin</w:t>
      </w:r>
    </w:p>
    <w:tbl>
      <w:tblPr>
        <w:tblW w:w="4962" w:type="pct"/>
        <w:jc w:val="center"/>
        <w:tblBorders>
          <w:top w:val="single" w:sz="4" w:space="0" w:color="000000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0"/>
        <w:gridCol w:w="2265"/>
        <w:gridCol w:w="2643"/>
        <w:gridCol w:w="3965"/>
        <w:gridCol w:w="2475"/>
        <w:gridCol w:w="1991"/>
      </w:tblGrid>
      <w:tr w:rsidR="001C23F6" w:rsidRPr="003F6981" w14:paraId="062D610C" w14:textId="77777777" w:rsidTr="00A2002E">
        <w:trPr>
          <w:trHeight w:val="1209"/>
          <w:jc w:val="center"/>
        </w:trPr>
        <w:tc>
          <w:tcPr>
            <w:tcW w:w="236" w:type="pct"/>
            <w:shd w:val="clear" w:color="auto" w:fill="auto"/>
            <w:vAlign w:val="center"/>
          </w:tcPr>
          <w:p w14:paraId="2392A51B" w14:textId="77777777" w:rsidR="001C23F6" w:rsidRPr="00AE3D1B" w:rsidRDefault="001C23F6" w:rsidP="00AE3D1B">
            <w:pPr>
              <w:tabs>
                <w:tab w:val="left" w:pos="3570"/>
              </w:tabs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AE3D1B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Lp.</w:t>
            </w:r>
          </w:p>
        </w:tc>
        <w:tc>
          <w:tcPr>
            <w:tcW w:w="809" w:type="pct"/>
            <w:shd w:val="clear" w:color="auto" w:fill="auto"/>
            <w:vAlign w:val="center"/>
          </w:tcPr>
          <w:p w14:paraId="4BD4C9D6" w14:textId="77777777" w:rsidR="001C23F6" w:rsidRPr="00AE3D1B" w:rsidRDefault="001C23F6" w:rsidP="00AE3D1B">
            <w:pPr>
              <w:tabs>
                <w:tab w:val="left" w:pos="3570"/>
              </w:tabs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AE3D1B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Imię i nazwisko </w:t>
            </w:r>
          </w:p>
        </w:tc>
        <w:tc>
          <w:tcPr>
            <w:tcW w:w="944" w:type="pct"/>
            <w:shd w:val="clear" w:color="auto" w:fill="auto"/>
            <w:vAlign w:val="center"/>
          </w:tcPr>
          <w:p w14:paraId="3D4FE617" w14:textId="77777777" w:rsidR="001C23F6" w:rsidRPr="00AE3D1B" w:rsidRDefault="001C23F6" w:rsidP="00AE3D1B">
            <w:pPr>
              <w:tabs>
                <w:tab w:val="left" w:pos="3570"/>
              </w:tabs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AE3D1B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Wykształcenie/ Kwalifikacje/ </w:t>
            </w:r>
          </w:p>
        </w:tc>
        <w:tc>
          <w:tcPr>
            <w:tcW w:w="1416" w:type="pct"/>
            <w:shd w:val="clear" w:color="auto" w:fill="auto"/>
            <w:vAlign w:val="center"/>
          </w:tcPr>
          <w:p w14:paraId="3D3AE7E8" w14:textId="77777777" w:rsidR="001C23F6" w:rsidRPr="00AE3D1B" w:rsidRDefault="001C23F6" w:rsidP="00AE3D1B">
            <w:pPr>
              <w:tabs>
                <w:tab w:val="left" w:pos="3570"/>
              </w:tabs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AE3D1B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Doświadczenie zawodowe </w:t>
            </w:r>
          </w:p>
          <w:p w14:paraId="17DF8A2C" w14:textId="77777777" w:rsidR="001C23F6" w:rsidRPr="00AE3D1B" w:rsidRDefault="001C23F6" w:rsidP="00AE3D1B">
            <w:pPr>
              <w:tabs>
                <w:tab w:val="left" w:pos="3570"/>
              </w:tabs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884" w:type="pct"/>
            <w:shd w:val="clear" w:color="auto" w:fill="auto"/>
            <w:vAlign w:val="center"/>
          </w:tcPr>
          <w:p w14:paraId="75C47A1F" w14:textId="77777777" w:rsidR="001C23F6" w:rsidRPr="00AE3D1B" w:rsidRDefault="001C23F6" w:rsidP="00AE3D1B">
            <w:pPr>
              <w:tabs>
                <w:tab w:val="left" w:pos="3570"/>
              </w:tabs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AE3D1B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Zakres wykonywanych czynności</w:t>
            </w:r>
          </w:p>
          <w:p w14:paraId="0D8DE3B0" w14:textId="77777777" w:rsidR="001C23F6" w:rsidRPr="00AE3D1B" w:rsidRDefault="001C23F6" w:rsidP="00AE3D1B">
            <w:pPr>
              <w:tabs>
                <w:tab w:val="left" w:pos="3570"/>
              </w:tabs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12" w:type="pct"/>
            <w:shd w:val="clear" w:color="auto" w:fill="auto"/>
            <w:vAlign w:val="center"/>
          </w:tcPr>
          <w:p w14:paraId="1764841F" w14:textId="77777777" w:rsidR="001C23F6" w:rsidRPr="00AE3D1B" w:rsidRDefault="001C23F6" w:rsidP="00AE3D1B">
            <w:pPr>
              <w:tabs>
                <w:tab w:val="left" w:pos="3570"/>
              </w:tabs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AE3D1B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Informacja o podstawie dysponowania tymi osobami</w:t>
            </w:r>
          </w:p>
        </w:tc>
      </w:tr>
      <w:tr w:rsidR="001C23F6" w:rsidRPr="003F6981" w14:paraId="35BCA991" w14:textId="77777777" w:rsidTr="00A2002E">
        <w:trPr>
          <w:cantSplit/>
          <w:trHeight w:val="1988"/>
          <w:jc w:val="center"/>
        </w:trPr>
        <w:tc>
          <w:tcPr>
            <w:tcW w:w="236" w:type="pct"/>
            <w:vMerge w:val="restart"/>
            <w:shd w:val="clear" w:color="auto" w:fill="auto"/>
            <w:vAlign w:val="center"/>
          </w:tcPr>
          <w:p w14:paraId="15F0BD4A" w14:textId="77777777" w:rsidR="001C23F6" w:rsidRPr="003F6981" w:rsidRDefault="001C23F6" w:rsidP="009746A6">
            <w:pPr>
              <w:tabs>
                <w:tab w:val="left" w:pos="3570"/>
              </w:tabs>
              <w:spacing w:after="200" w:line="276" w:lineRule="auto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3F6981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1.</w:t>
            </w:r>
          </w:p>
        </w:tc>
        <w:tc>
          <w:tcPr>
            <w:tcW w:w="809" w:type="pct"/>
            <w:vMerge w:val="restart"/>
            <w:shd w:val="clear" w:color="auto" w:fill="auto"/>
            <w:vAlign w:val="center"/>
          </w:tcPr>
          <w:p w14:paraId="4F9A6EA3" w14:textId="77777777" w:rsidR="001C23F6" w:rsidRDefault="001C23F6" w:rsidP="00AE3D1B">
            <w:pPr>
              <w:tabs>
                <w:tab w:val="left" w:pos="3570"/>
              </w:tabs>
              <w:snapToGrid w:val="0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………………………………..</w:t>
            </w:r>
          </w:p>
          <w:p w14:paraId="72934A3D" w14:textId="77777777" w:rsidR="001C23F6" w:rsidRPr="002F14EC" w:rsidRDefault="001C23F6" w:rsidP="002F14EC">
            <w:pPr>
              <w:tabs>
                <w:tab w:val="left" w:pos="3570"/>
              </w:tabs>
              <w:snapToGrid w:val="0"/>
              <w:jc w:val="center"/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</w:pPr>
            <w:r w:rsidRPr="002F14EC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 xml:space="preserve">(wskazać imię </w:t>
            </w:r>
            <w:r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br/>
            </w:r>
            <w:r w:rsidRPr="002F14EC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>i nazwisko)</w:t>
            </w:r>
          </w:p>
        </w:tc>
        <w:tc>
          <w:tcPr>
            <w:tcW w:w="944" w:type="pct"/>
            <w:vMerge w:val="restart"/>
            <w:shd w:val="clear" w:color="auto" w:fill="auto"/>
            <w:vAlign w:val="center"/>
          </w:tcPr>
          <w:p w14:paraId="1793FD00" w14:textId="77777777" w:rsidR="001C23F6" w:rsidRDefault="001C23F6" w:rsidP="00017D53">
            <w:pPr>
              <w:tabs>
                <w:tab w:val="left" w:pos="3570"/>
              </w:tabs>
              <w:snapToGrid w:val="0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  <w:p w14:paraId="235D9FC6" w14:textId="77777777" w:rsidR="001C23F6" w:rsidRDefault="001C23F6" w:rsidP="00017D53">
            <w:pPr>
              <w:tabs>
                <w:tab w:val="left" w:pos="3570"/>
              </w:tabs>
              <w:snapToGrid w:val="0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  <w:p w14:paraId="59C7404D" w14:textId="77777777" w:rsidR="001C23F6" w:rsidRDefault="001C23F6" w:rsidP="00017D53">
            <w:pPr>
              <w:tabs>
                <w:tab w:val="left" w:pos="3570"/>
              </w:tabs>
              <w:snapToGrid w:val="0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………………………………</w:t>
            </w:r>
          </w:p>
          <w:p w14:paraId="4BFAADDA" w14:textId="77777777" w:rsidR="001C23F6" w:rsidRDefault="001C23F6" w:rsidP="00017D53">
            <w:pPr>
              <w:tabs>
                <w:tab w:val="left" w:pos="3570"/>
              </w:tabs>
              <w:snapToGrid w:val="0"/>
              <w:jc w:val="center"/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</w:pPr>
            <w:r w:rsidRPr="00017D53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>(wskazać rodzaj wykształcenia/ukończonych studiów/kursów)</w:t>
            </w:r>
          </w:p>
          <w:p w14:paraId="6AEC62E7" w14:textId="77777777" w:rsidR="001C23F6" w:rsidRDefault="001C23F6" w:rsidP="00017D53">
            <w:pPr>
              <w:tabs>
                <w:tab w:val="left" w:pos="3570"/>
              </w:tabs>
              <w:snapToGrid w:val="0"/>
              <w:jc w:val="center"/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</w:pPr>
          </w:p>
          <w:p w14:paraId="099B288A" w14:textId="77777777" w:rsidR="001C23F6" w:rsidRDefault="001C23F6" w:rsidP="00017D53">
            <w:pPr>
              <w:tabs>
                <w:tab w:val="left" w:pos="3570"/>
              </w:tabs>
              <w:snapToGrid w:val="0"/>
              <w:jc w:val="center"/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</w:pPr>
          </w:p>
          <w:p w14:paraId="206EE9E9" w14:textId="77777777" w:rsidR="001C23F6" w:rsidRDefault="001C23F6" w:rsidP="001C23F6">
            <w:pPr>
              <w:tabs>
                <w:tab w:val="left" w:pos="3570"/>
              </w:tabs>
              <w:snapToGrid w:val="0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  <w:p w14:paraId="5A1056D3" w14:textId="77777777" w:rsidR="001C23F6" w:rsidRDefault="001C23F6" w:rsidP="001C23F6">
            <w:pPr>
              <w:tabs>
                <w:tab w:val="left" w:pos="3570"/>
              </w:tabs>
              <w:snapToGrid w:val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  <w:p w14:paraId="3FDFCBEC" w14:textId="77777777" w:rsidR="001C23F6" w:rsidRDefault="001C23F6" w:rsidP="001C23F6">
            <w:pPr>
              <w:tabs>
                <w:tab w:val="left" w:pos="3570"/>
              </w:tabs>
              <w:snapToGrid w:val="0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  <w:p w14:paraId="079EEC76" w14:textId="77777777" w:rsidR="001C23F6" w:rsidRDefault="001C23F6" w:rsidP="001C23F6">
            <w:pPr>
              <w:tabs>
                <w:tab w:val="left" w:pos="3570"/>
              </w:tabs>
              <w:snapToGrid w:val="0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………………………………</w:t>
            </w:r>
          </w:p>
          <w:p w14:paraId="76E22888" w14:textId="77777777" w:rsidR="001C23F6" w:rsidRPr="00017D53" w:rsidRDefault="001C23F6" w:rsidP="001C23F6">
            <w:pPr>
              <w:tabs>
                <w:tab w:val="left" w:pos="3570"/>
              </w:tabs>
              <w:snapToGrid w:val="0"/>
              <w:jc w:val="center"/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</w:pPr>
            <w:r w:rsidRPr="00017D53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>(wskazać rodzaj wykształcenia/ukończonych studiów</w:t>
            </w:r>
            <w:r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 xml:space="preserve"> podyplomowych</w:t>
            </w:r>
            <w:r w:rsidRPr="00017D53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>/kursów)</w:t>
            </w:r>
          </w:p>
        </w:tc>
        <w:tc>
          <w:tcPr>
            <w:tcW w:w="1416" w:type="pct"/>
            <w:vMerge w:val="restart"/>
            <w:shd w:val="clear" w:color="auto" w:fill="auto"/>
            <w:vAlign w:val="center"/>
          </w:tcPr>
          <w:p w14:paraId="5D39D60D" w14:textId="77777777" w:rsidR="001C23F6" w:rsidRPr="001C23F6" w:rsidRDefault="001C23F6" w:rsidP="001C23F6">
            <w:pPr>
              <w:tabs>
                <w:tab w:val="left" w:pos="3570"/>
              </w:tabs>
              <w:spacing w:after="20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C23F6">
              <w:rPr>
                <w:rFonts w:ascii="Calibri" w:eastAsia="Calibri" w:hAnsi="Calibri" w:cs="Calibri"/>
                <w:sz w:val="22"/>
                <w:szCs w:val="22"/>
              </w:rPr>
              <w:t>Wskazana osoba posiada doświadczenie zawodowe  tj.</w:t>
            </w:r>
          </w:p>
          <w:p w14:paraId="0ED59940" w14:textId="77777777" w:rsidR="001C23F6" w:rsidRDefault="001C23F6" w:rsidP="001C23F6">
            <w:pPr>
              <w:tabs>
                <w:tab w:val="left" w:pos="357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……………… miesięcy</w:t>
            </w:r>
          </w:p>
          <w:p w14:paraId="3364EEA3" w14:textId="77777777" w:rsidR="001C23F6" w:rsidRPr="001C23F6" w:rsidRDefault="001C23F6" w:rsidP="001C23F6">
            <w:pPr>
              <w:tabs>
                <w:tab w:val="left" w:pos="3570"/>
              </w:tabs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1C23F6">
              <w:rPr>
                <w:rFonts w:ascii="Calibri" w:hAnsi="Calibri" w:cs="Calibri"/>
                <w:sz w:val="16"/>
                <w:szCs w:val="16"/>
              </w:rPr>
              <w:t>(wskazać ilość miesięcy)</w:t>
            </w:r>
          </w:p>
          <w:p w14:paraId="4223BA82" w14:textId="77777777" w:rsidR="001C23F6" w:rsidRPr="001C23F6" w:rsidRDefault="001C23F6" w:rsidP="001C23F6">
            <w:pPr>
              <w:tabs>
                <w:tab w:val="left" w:pos="3570"/>
              </w:tabs>
              <w:spacing w:after="200"/>
              <w:jc w:val="center"/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</w:p>
          <w:p w14:paraId="6FB6D827" w14:textId="77777777" w:rsidR="001C23F6" w:rsidRPr="00AA0B01" w:rsidRDefault="001C23F6" w:rsidP="001C23F6">
            <w:pPr>
              <w:tabs>
                <w:tab w:val="left" w:pos="3570"/>
              </w:tabs>
              <w:spacing w:after="200"/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1C23F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doświadczeni</w:t>
            </w: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</w:t>
            </w:r>
            <w:r w:rsidRPr="001C23F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zawodowe</w:t>
            </w:r>
            <w:r w:rsidR="00A2002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go</w:t>
            </w:r>
            <w:r w:rsidRPr="001C23F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w wykonywaniu zawodu psychoterapeuty liczone od dnia uzyskania dyplomu psychoterapeuty (tj. ukończenia studiów podyplomowych z psychoterapii)</w:t>
            </w:r>
          </w:p>
          <w:p w14:paraId="548F4295" w14:textId="77777777" w:rsidR="001C23F6" w:rsidRPr="00AA0B01" w:rsidRDefault="001C23F6" w:rsidP="00AE3D1B">
            <w:pPr>
              <w:tabs>
                <w:tab w:val="left" w:pos="3570"/>
              </w:tabs>
              <w:spacing w:after="200"/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884" w:type="pct"/>
            <w:vMerge w:val="restart"/>
            <w:shd w:val="clear" w:color="auto" w:fill="auto"/>
            <w:vAlign w:val="center"/>
          </w:tcPr>
          <w:p w14:paraId="16FA360F" w14:textId="77777777" w:rsidR="001C23F6" w:rsidRPr="00AA0B01" w:rsidRDefault="001C23F6" w:rsidP="009746A6">
            <w:pPr>
              <w:tabs>
                <w:tab w:val="left" w:pos="3570"/>
              </w:tabs>
              <w:snapToGrid w:val="0"/>
              <w:spacing w:after="200" w:line="276" w:lineRule="auto"/>
              <w:rPr>
                <w:rFonts w:asciiTheme="minorHAnsi" w:eastAsia="Calibri" w:hAnsiTheme="minorHAnsi" w:cstheme="minorHAnsi"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712" w:type="pct"/>
            <w:vMerge w:val="restart"/>
            <w:shd w:val="clear" w:color="auto" w:fill="auto"/>
            <w:vAlign w:val="center"/>
          </w:tcPr>
          <w:p w14:paraId="17F88E75" w14:textId="77777777" w:rsidR="001C23F6" w:rsidRPr="003F6981" w:rsidRDefault="001C23F6" w:rsidP="00AE3D1B">
            <w:pPr>
              <w:tabs>
                <w:tab w:val="left" w:pos="3570"/>
              </w:tabs>
              <w:snapToGrid w:val="0"/>
              <w:spacing w:after="200"/>
              <w:jc w:val="center"/>
              <w:rPr>
                <w:rFonts w:asciiTheme="minorHAnsi" w:eastAsia="Calibri" w:hAnsiTheme="minorHAnsi" w:cstheme="minorHAnsi"/>
                <w:bCs/>
                <w:sz w:val="18"/>
                <w:szCs w:val="18"/>
                <w:lang w:eastAsia="en-US"/>
              </w:rPr>
            </w:pPr>
            <w:r w:rsidRPr="003F6981">
              <w:rPr>
                <w:rFonts w:asciiTheme="minorHAnsi" w:eastAsia="Calibri" w:hAnsiTheme="minorHAnsi" w:cstheme="minorHAnsi"/>
                <w:bCs/>
                <w:sz w:val="18"/>
                <w:szCs w:val="18"/>
                <w:lang w:eastAsia="en-US"/>
              </w:rPr>
              <w:t>dysponuję*</w:t>
            </w:r>
          </w:p>
          <w:p w14:paraId="357DCA0A" w14:textId="77777777" w:rsidR="001C23F6" w:rsidRPr="003F6981" w:rsidRDefault="001C23F6" w:rsidP="00AE3D1B">
            <w:pPr>
              <w:tabs>
                <w:tab w:val="left" w:pos="3570"/>
              </w:tabs>
              <w:snapToGrid w:val="0"/>
              <w:spacing w:after="200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3F6981">
              <w:rPr>
                <w:rFonts w:asciiTheme="minorHAnsi" w:eastAsia="Calibri" w:hAnsiTheme="minorHAnsi" w:cstheme="minorHAnsi"/>
                <w:bCs/>
                <w:sz w:val="18"/>
                <w:szCs w:val="18"/>
                <w:lang w:eastAsia="en-US"/>
              </w:rPr>
              <w:t>będę dysponował*</w:t>
            </w:r>
          </w:p>
        </w:tc>
      </w:tr>
      <w:tr w:rsidR="001C23F6" w:rsidRPr="003F6981" w14:paraId="0A2374B7" w14:textId="77777777" w:rsidTr="00A2002E">
        <w:trPr>
          <w:cantSplit/>
          <w:trHeight w:val="1836"/>
          <w:jc w:val="center"/>
        </w:trPr>
        <w:tc>
          <w:tcPr>
            <w:tcW w:w="236" w:type="pct"/>
            <w:vMerge/>
            <w:shd w:val="clear" w:color="auto" w:fill="auto"/>
            <w:vAlign w:val="center"/>
          </w:tcPr>
          <w:p w14:paraId="21C1E18A" w14:textId="77777777" w:rsidR="001C23F6" w:rsidRPr="003F6981" w:rsidRDefault="001C23F6" w:rsidP="009746A6">
            <w:pPr>
              <w:tabs>
                <w:tab w:val="left" w:pos="3570"/>
              </w:tabs>
              <w:spacing w:after="200" w:line="276" w:lineRule="auto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  <w:tc>
          <w:tcPr>
            <w:tcW w:w="809" w:type="pct"/>
            <w:vMerge/>
            <w:shd w:val="clear" w:color="auto" w:fill="auto"/>
            <w:vAlign w:val="center"/>
          </w:tcPr>
          <w:p w14:paraId="25F63803" w14:textId="77777777" w:rsidR="001C23F6" w:rsidRPr="003F6981" w:rsidRDefault="001C23F6" w:rsidP="009746A6">
            <w:pPr>
              <w:tabs>
                <w:tab w:val="left" w:pos="3570"/>
              </w:tabs>
              <w:snapToGrid w:val="0"/>
              <w:spacing w:after="200" w:line="276" w:lineRule="auto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  <w:tc>
          <w:tcPr>
            <w:tcW w:w="944" w:type="pct"/>
            <w:vMerge/>
            <w:shd w:val="clear" w:color="auto" w:fill="auto"/>
            <w:vAlign w:val="center"/>
          </w:tcPr>
          <w:p w14:paraId="71CF8C80" w14:textId="77777777" w:rsidR="001C23F6" w:rsidRDefault="001C23F6" w:rsidP="00017D53">
            <w:pPr>
              <w:tabs>
                <w:tab w:val="left" w:pos="3570"/>
              </w:tabs>
              <w:snapToGrid w:val="0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  <w:tc>
          <w:tcPr>
            <w:tcW w:w="1416" w:type="pct"/>
            <w:vMerge/>
            <w:shd w:val="clear" w:color="auto" w:fill="auto"/>
            <w:vAlign w:val="center"/>
          </w:tcPr>
          <w:p w14:paraId="424DFA4B" w14:textId="77777777" w:rsidR="001C23F6" w:rsidRPr="003F6981" w:rsidRDefault="001C23F6" w:rsidP="009746A6">
            <w:pPr>
              <w:tabs>
                <w:tab w:val="left" w:pos="3570"/>
              </w:tabs>
              <w:snapToGrid w:val="0"/>
              <w:spacing w:after="200" w:line="276" w:lineRule="auto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  <w:tc>
          <w:tcPr>
            <w:tcW w:w="884" w:type="pct"/>
            <w:vMerge/>
            <w:shd w:val="clear" w:color="auto" w:fill="auto"/>
            <w:vAlign w:val="center"/>
          </w:tcPr>
          <w:p w14:paraId="4487E963" w14:textId="77777777" w:rsidR="001C23F6" w:rsidRPr="003F6981" w:rsidRDefault="001C23F6" w:rsidP="009746A6">
            <w:pPr>
              <w:tabs>
                <w:tab w:val="left" w:pos="3570"/>
              </w:tabs>
              <w:snapToGrid w:val="0"/>
              <w:spacing w:after="200" w:line="276" w:lineRule="auto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  <w:tc>
          <w:tcPr>
            <w:tcW w:w="712" w:type="pct"/>
            <w:vMerge/>
            <w:shd w:val="clear" w:color="auto" w:fill="auto"/>
            <w:vAlign w:val="center"/>
          </w:tcPr>
          <w:p w14:paraId="2D114226" w14:textId="77777777" w:rsidR="001C23F6" w:rsidRPr="003F6981" w:rsidRDefault="001C23F6" w:rsidP="009746A6">
            <w:pPr>
              <w:tabs>
                <w:tab w:val="left" w:pos="3570"/>
              </w:tabs>
              <w:snapToGrid w:val="0"/>
              <w:spacing w:after="200" w:line="276" w:lineRule="auto"/>
              <w:jc w:val="center"/>
              <w:rPr>
                <w:rFonts w:asciiTheme="minorHAnsi" w:eastAsia="Calibri" w:hAnsiTheme="minorHAnsi" w:cstheme="minorHAnsi"/>
                <w:bCs/>
                <w:sz w:val="18"/>
                <w:szCs w:val="18"/>
                <w:lang w:eastAsia="en-US"/>
              </w:rPr>
            </w:pPr>
          </w:p>
        </w:tc>
      </w:tr>
    </w:tbl>
    <w:p w14:paraId="0D4139D8" w14:textId="77777777" w:rsidR="002430A8" w:rsidRPr="00AE3D1B" w:rsidRDefault="002430A8" w:rsidP="002430A8">
      <w:pPr>
        <w:rPr>
          <w:rFonts w:asciiTheme="minorHAnsi" w:eastAsia="Calibri" w:hAnsiTheme="minorHAnsi" w:cstheme="minorHAnsi"/>
          <w:b/>
          <w:bCs/>
          <w:i/>
          <w:iCs/>
          <w:sz w:val="20"/>
          <w:szCs w:val="20"/>
          <w:u w:val="single"/>
          <w:lang w:eastAsia="en-US"/>
        </w:rPr>
      </w:pPr>
      <w:r w:rsidRPr="00AE3D1B">
        <w:rPr>
          <w:rFonts w:asciiTheme="minorHAnsi" w:eastAsia="Calibri" w:hAnsiTheme="minorHAnsi" w:cstheme="minorHAnsi"/>
          <w:b/>
          <w:bCs/>
          <w:i/>
          <w:iCs/>
          <w:sz w:val="20"/>
          <w:szCs w:val="20"/>
          <w:u w:val="single"/>
          <w:lang w:eastAsia="en-US"/>
        </w:rPr>
        <w:t>Uwaga:</w:t>
      </w:r>
    </w:p>
    <w:p w14:paraId="1A54D123" w14:textId="77777777" w:rsidR="00AE3D1B" w:rsidRPr="00AE3D1B" w:rsidRDefault="002430A8" w:rsidP="00AE3D1B">
      <w:pPr>
        <w:numPr>
          <w:ilvl w:val="1"/>
          <w:numId w:val="11"/>
        </w:numPr>
        <w:ind w:left="284" w:hanging="284"/>
        <w:jc w:val="both"/>
        <w:rPr>
          <w:rFonts w:asciiTheme="minorHAnsi" w:eastAsia="Calibri" w:hAnsiTheme="minorHAnsi" w:cstheme="minorHAnsi"/>
          <w:b/>
          <w:bCs/>
          <w:sz w:val="20"/>
          <w:szCs w:val="20"/>
          <w:u w:val="single"/>
          <w:lang w:eastAsia="en-US"/>
        </w:rPr>
      </w:pPr>
      <w:r w:rsidRPr="00AE3D1B">
        <w:rPr>
          <w:rFonts w:asciiTheme="minorHAnsi" w:eastAsia="Calibri" w:hAnsiTheme="minorHAnsi" w:cstheme="minorHAnsi"/>
          <w:b/>
          <w:bCs/>
          <w:sz w:val="20"/>
          <w:szCs w:val="20"/>
          <w:lang w:eastAsia="en-US"/>
        </w:rPr>
        <w:t>Przez stwierdzenie „dysponuję</w:t>
      </w:r>
      <w:r w:rsidRPr="00AE3D1B">
        <w:rPr>
          <w:rFonts w:asciiTheme="minorHAnsi" w:eastAsia="Calibri" w:hAnsiTheme="minorHAnsi" w:cstheme="minorHAnsi"/>
          <w:b/>
          <w:sz w:val="20"/>
          <w:szCs w:val="20"/>
          <w:lang w:eastAsia="en-US"/>
        </w:rPr>
        <w:t>” należy rozumieć stosunek prawny wiążący Wykonawcę z osobą (umowa z zakresu prawa pracy np. umowa o pracę, mianowanie, wybór, umowa cywilnoprawna np. umowa zlecenia, zobowiązanie do współpracy np. osoby prowadzącej własną działalność gospodarczą).</w:t>
      </w:r>
    </w:p>
    <w:p w14:paraId="42E7F1FF" w14:textId="77777777" w:rsidR="002430A8" w:rsidRPr="00AE3D1B" w:rsidRDefault="002430A8" w:rsidP="00AE3D1B">
      <w:pPr>
        <w:numPr>
          <w:ilvl w:val="1"/>
          <w:numId w:val="11"/>
        </w:numPr>
        <w:tabs>
          <w:tab w:val="left" w:pos="142"/>
        </w:tabs>
        <w:ind w:left="284" w:hanging="284"/>
        <w:jc w:val="both"/>
        <w:rPr>
          <w:rFonts w:asciiTheme="minorHAnsi" w:eastAsia="Calibri" w:hAnsiTheme="minorHAnsi" w:cstheme="minorHAnsi"/>
          <w:b/>
          <w:bCs/>
          <w:sz w:val="20"/>
          <w:szCs w:val="20"/>
          <w:u w:val="single"/>
          <w:lang w:eastAsia="en-US"/>
        </w:rPr>
      </w:pPr>
      <w:r w:rsidRPr="00AE3D1B">
        <w:rPr>
          <w:rFonts w:asciiTheme="minorHAnsi" w:eastAsia="Calibri" w:hAnsiTheme="minorHAnsi" w:cstheme="minorHAnsi"/>
          <w:b/>
          <w:bCs/>
          <w:sz w:val="20"/>
          <w:szCs w:val="20"/>
          <w:lang w:eastAsia="en-US"/>
        </w:rPr>
        <w:t>Przez stwierdzenie „będę dysponował</w:t>
      </w:r>
      <w:r w:rsidRPr="00AE3D1B">
        <w:rPr>
          <w:rFonts w:asciiTheme="minorHAnsi" w:eastAsia="Calibri" w:hAnsiTheme="minorHAnsi" w:cstheme="minorHAnsi"/>
          <w:b/>
          <w:sz w:val="20"/>
          <w:szCs w:val="20"/>
          <w:lang w:eastAsia="en-US"/>
        </w:rPr>
        <w:t xml:space="preserve">” należy rozumieć sytuację, kiedy podmiot trzeci zamierza udostępnić swój potencjał kadrowy. </w:t>
      </w:r>
    </w:p>
    <w:p w14:paraId="573BAC03" w14:textId="77777777" w:rsidR="00A2002E" w:rsidRPr="00AE3D1B" w:rsidRDefault="002430A8" w:rsidP="00AE3D1B">
      <w:pPr>
        <w:rPr>
          <w:rFonts w:asciiTheme="minorHAnsi" w:eastAsia="Calibri" w:hAnsiTheme="minorHAnsi" w:cstheme="minorHAnsi"/>
          <w:b/>
          <w:sz w:val="20"/>
          <w:szCs w:val="20"/>
          <w:lang w:eastAsia="en-US"/>
        </w:rPr>
      </w:pPr>
      <w:r w:rsidRPr="00AE3D1B">
        <w:rPr>
          <w:rFonts w:asciiTheme="minorHAnsi" w:eastAsia="Calibri" w:hAnsiTheme="minorHAnsi" w:cstheme="minorHAnsi"/>
          <w:b/>
          <w:sz w:val="20"/>
          <w:szCs w:val="20"/>
          <w:lang w:eastAsia="en-US"/>
        </w:rPr>
        <w:t>* n</w:t>
      </w:r>
      <w:r w:rsidRPr="00AE3D1B">
        <w:rPr>
          <w:rFonts w:asciiTheme="minorHAnsi" w:eastAsia="Calibri" w:hAnsiTheme="minorHAnsi" w:cstheme="minorHAnsi"/>
          <w:b/>
          <w:i/>
          <w:iCs/>
          <w:sz w:val="20"/>
          <w:szCs w:val="20"/>
          <w:lang w:eastAsia="en-US"/>
        </w:rPr>
        <w:t>iepotrzebne skreślić</w:t>
      </w:r>
      <w:r w:rsidRPr="00AE3D1B">
        <w:rPr>
          <w:rFonts w:asciiTheme="minorHAnsi" w:eastAsia="Calibri" w:hAnsiTheme="minorHAnsi" w:cstheme="minorHAnsi"/>
          <w:b/>
          <w:sz w:val="20"/>
          <w:szCs w:val="20"/>
          <w:lang w:eastAsia="en-US"/>
        </w:rPr>
        <w:t xml:space="preserve"> </w:t>
      </w: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5118"/>
        <w:gridCol w:w="8988"/>
      </w:tblGrid>
      <w:tr w:rsidR="007B26E8" w:rsidRPr="003F6981" w14:paraId="20C16652" w14:textId="77777777" w:rsidTr="00424540">
        <w:trPr>
          <w:jc w:val="center"/>
        </w:trPr>
        <w:tc>
          <w:tcPr>
            <w:tcW w:w="1814" w:type="pct"/>
            <w:vAlign w:val="center"/>
          </w:tcPr>
          <w:p w14:paraId="2742C9E8" w14:textId="77777777" w:rsidR="007B26E8" w:rsidRPr="003F6981" w:rsidRDefault="007B26E8" w:rsidP="00424540">
            <w:pPr>
              <w:keepNext/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F6981">
              <w:rPr>
                <w:rFonts w:asciiTheme="minorHAnsi" w:hAnsiTheme="minorHAnsi" w:cstheme="minorHAnsi"/>
                <w:sz w:val="22"/>
                <w:szCs w:val="22"/>
              </w:rPr>
              <w:t>………………</w:t>
            </w:r>
          </w:p>
        </w:tc>
        <w:tc>
          <w:tcPr>
            <w:tcW w:w="3186" w:type="pct"/>
            <w:vAlign w:val="center"/>
          </w:tcPr>
          <w:p w14:paraId="48488274" w14:textId="77777777" w:rsidR="007B26E8" w:rsidRPr="003F6981" w:rsidRDefault="007B26E8" w:rsidP="00424540">
            <w:pPr>
              <w:keepNext/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F6981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……………………………………..</w:t>
            </w:r>
          </w:p>
        </w:tc>
      </w:tr>
      <w:tr w:rsidR="007B26E8" w:rsidRPr="003F6981" w14:paraId="1337E315" w14:textId="77777777" w:rsidTr="00424540">
        <w:trPr>
          <w:trHeight w:val="855"/>
          <w:jc w:val="center"/>
        </w:trPr>
        <w:tc>
          <w:tcPr>
            <w:tcW w:w="1814" w:type="pct"/>
            <w:vAlign w:val="center"/>
          </w:tcPr>
          <w:p w14:paraId="367F2AE3" w14:textId="77777777" w:rsidR="007B26E8" w:rsidRPr="003F6981" w:rsidRDefault="007B26E8" w:rsidP="00424540">
            <w:pPr>
              <w:keepNext/>
              <w:widowControl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F6981">
              <w:rPr>
                <w:rFonts w:asciiTheme="minorHAnsi" w:hAnsiTheme="minorHAnsi" w:cstheme="minorHAnsi"/>
                <w:sz w:val="18"/>
                <w:szCs w:val="18"/>
              </w:rPr>
              <w:t>Miejscowość / Data</w:t>
            </w:r>
          </w:p>
        </w:tc>
        <w:tc>
          <w:tcPr>
            <w:tcW w:w="3186" w:type="pct"/>
            <w:vAlign w:val="center"/>
          </w:tcPr>
          <w:p w14:paraId="479D0ACD" w14:textId="77777777" w:rsidR="007B26E8" w:rsidRPr="007B26E8" w:rsidRDefault="007B26E8" w:rsidP="007B26E8">
            <w:pPr>
              <w:keepNext/>
              <w:widowControl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3F6981">
              <w:rPr>
                <w:rFonts w:asciiTheme="minorHAnsi" w:hAnsiTheme="minorHAnsi" w:cstheme="minorHAnsi"/>
                <w:sz w:val="18"/>
                <w:szCs w:val="18"/>
              </w:rPr>
              <w:t>Podpis(y) osoby(osób) upoważnionej(</w:t>
            </w:r>
            <w:proofErr w:type="spellStart"/>
            <w:r w:rsidRPr="003F6981">
              <w:rPr>
                <w:rFonts w:asciiTheme="minorHAnsi" w:hAnsiTheme="minorHAnsi" w:cstheme="minorHAnsi"/>
                <w:sz w:val="18"/>
                <w:szCs w:val="18"/>
              </w:rPr>
              <w:t>ych</w:t>
            </w:r>
            <w:proofErr w:type="spellEnd"/>
            <w:r w:rsidRPr="003F6981">
              <w:rPr>
                <w:rFonts w:asciiTheme="minorHAnsi" w:hAnsiTheme="minorHAnsi" w:cstheme="minorHAnsi"/>
                <w:sz w:val="18"/>
                <w:szCs w:val="18"/>
              </w:rPr>
              <w:t xml:space="preserve">) do podpisania niniejszego oświadczenia w imieniu podmiotu </w:t>
            </w:r>
            <w:r w:rsidRPr="003F6981">
              <w:rPr>
                <w:rFonts w:asciiTheme="minorHAnsi" w:hAnsiTheme="minorHAnsi" w:cstheme="minorHAnsi"/>
                <w:iCs/>
                <w:sz w:val="18"/>
                <w:szCs w:val="18"/>
              </w:rPr>
              <w:t>na zasoby, którego powołuje się Wykonawca</w:t>
            </w:r>
            <w:r w:rsidRPr="003F6981">
              <w:rPr>
                <w:rFonts w:asciiTheme="minorHAnsi" w:hAnsiTheme="minorHAnsi" w:cstheme="minorHAnsi"/>
                <w:sz w:val="18"/>
                <w:szCs w:val="18"/>
              </w:rPr>
              <w:t xml:space="preserve"> Oferta w postaci elektronicznej winna być podpisana </w:t>
            </w:r>
          </w:p>
          <w:p w14:paraId="6EB4271F" w14:textId="77777777" w:rsidR="007B26E8" w:rsidRPr="003F6981" w:rsidRDefault="007B26E8" w:rsidP="00424540">
            <w:pPr>
              <w:keepNext/>
              <w:widowControl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F6981">
              <w:rPr>
                <w:rFonts w:asciiTheme="minorHAnsi" w:hAnsiTheme="minorHAnsi" w:cstheme="minorHAnsi"/>
                <w:sz w:val="18"/>
                <w:szCs w:val="18"/>
              </w:rPr>
              <w:t>w formie kwalifikowanego podpisu elektronicznego lub w postaci podpisu zaufanego lub w postaci podpisu osobistego.</w:t>
            </w:r>
          </w:p>
          <w:p w14:paraId="104DC980" w14:textId="77777777" w:rsidR="007B26E8" w:rsidRPr="003F6981" w:rsidRDefault="007B26E8" w:rsidP="00424540">
            <w:pPr>
              <w:keepNext/>
              <w:widowControl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620F5D37" w14:textId="77777777" w:rsidR="007B26E8" w:rsidRDefault="007B26E8" w:rsidP="002430A8">
      <w:pPr>
        <w:rPr>
          <w:rFonts w:asciiTheme="minorHAnsi" w:hAnsiTheme="minorHAnsi" w:cstheme="minorHAnsi"/>
        </w:rPr>
      </w:pPr>
    </w:p>
    <w:p w14:paraId="0277F6DA" w14:textId="77777777" w:rsidR="007B26E8" w:rsidRDefault="007B26E8" w:rsidP="007B26E8">
      <w:pPr>
        <w:widowControl w:val="0"/>
        <w:tabs>
          <w:tab w:val="left" w:pos="-426"/>
          <w:tab w:val="left" w:pos="3045"/>
        </w:tabs>
        <w:spacing w:line="276" w:lineRule="auto"/>
        <w:ind w:right="-283"/>
        <w:jc w:val="center"/>
        <w:rPr>
          <w:rFonts w:asciiTheme="minorHAnsi" w:hAnsiTheme="minorHAnsi" w:cstheme="minorHAnsi"/>
        </w:rPr>
      </w:pPr>
    </w:p>
    <w:p w14:paraId="4F45C3F0" w14:textId="77777777" w:rsidR="007B26E8" w:rsidRPr="009E1DAA" w:rsidRDefault="007B26E8" w:rsidP="009E1DAA">
      <w:pPr>
        <w:pStyle w:val="Akapitzlist"/>
        <w:spacing w:line="276" w:lineRule="auto"/>
        <w:ind w:left="720"/>
        <w:jc w:val="center"/>
        <w:rPr>
          <w:rFonts w:asciiTheme="minorHAnsi" w:hAnsiTheme="minorHAnsi" w:cstheme="minorHAnsi"/>
          <w:b/>
          <w:color w:val="FF0000"/>
          <w:u w:val="single"/>
        </w:rPr>
      </w:pPr>
      <w:r w:rsidRPr="009E1DAA">
        <w:rPr>
          <w:rFonts w:asciiTheme="minorHAnsi" w:hAnsiTheme="minorHAnsi" w:cstheme="minorHAnsi"/>
        </w:rPr>
        <w:t>Dotyczy części nr 2 zamówienia:</w:t>
      </w:r>
      <w:r w:rsidR="009E1DAA" w:rsidRPr="009E1DAA">
        <w:rPr>
          <w:rFonts w:asciiTheme="minorHAnsi" w:hAnsiTheme="minorHAnsi" w:cstheme="minorHAnsi"/>
        </w:rPr>
        <w:t xml:space="preserve"> </w:t>
      </w:r>
      <w:r w:rsidR="009E1DAA" w:rsidRPr="009E1DAA">
        <w:rPr>
          <w:rFonts w:asciiTheme="minorHAnsi" w:hAnsiTheme="minorHAnsi" w:cstheme="minorHAnsi"/>
          <w:u w:val="single"/>
        </w:rPr>
        <w:t>świadczenie usługi zorganizowania i przeprowadzenia szkoleń  z zakresu treningu kompetencji społecznych i pracy z emocjami  w ramach projektu „Wzmocnieni – zintegrowane wsparcie dla dzieci i rodzin”</w:t>
      </w:r>
    </w:p>
    <w:tbl>
      <w:tblPr>
        <w:tblW w:w="4962" w:type="pct"/>
        <w:jc w:val="center"/>
        <w:tblBorders>
          <w:top w:val="single" w:sz="4" w:space="0" w:color="000000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0"/>
        <w:gridCol w:w="2265"/>
        <w:gridCol w:w="2643"/>
        <w:gridCol w:w="3965"/>
        <w:gridCol w:w="2475"/>
        <w:gridCol w:w="1991"/>
      </w:tblGrid>
      <w:tr w:rsidR="00A2002E" w:rsidRPr="003F6981" w14:paraId="4DAA6E2B" w14:textId="77777777" w:rsidTr="00BF7570">
        <w:trPr>
          <w:trHeight w:val="1209"/>
          <w:jc w:val="center"/>
        </w:trPr>
        <w:tc>
          <w:tcPr>
            <w:tcW w:w="236" w:type="pct"/>
            <w:shd w:val="clear" w:color="auto" w:fill="auto"/>
            <w:vAlign w:val="center"/>
          </w:tcPr>
          <w:p w14:paraId="427AB79D" w14:textId="77777777" w:rsidR="00A2002E" w:rsidRPr="00AE3D1B" w:rsidRDefault="00A2002E" w:rsidP="00BF7570">
            <w:pPr>
              <w:tabs>
                <w:tab w:val="left" w:pos="3570"/>
              </w:tabs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AE3D1B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Lp.</w:t>
            </w:r>
          </w:p>
        </w:tc>
        <w:tc>
          <w:tcPr>
            <w:tcW w:w="809" w:type="pct"/>
            <w:shd w:val="clear" w:color="auto" w:fill="auto"/>
            <w:vAlign w:val="center"/>
          </w:tcPr>
          <w:p w14:paraId="78E2E251" w14:textId="77777777" w:rsidR="00A2002E" w:rsidRPr="00AE3D1B" w:rsidRDefault="00A2002E" w:rsidP="00BF7570">
            <w:pPr>
              <w:tabs>
                <w:tab w:val="left" w:pos="3570"/>
              </w:tabs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AE3D1B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Imię i nazwisko </w:t>
            </w:r>
          </w:p>
        </w:tc>
        <w:tc>
          <w:tcPr>
            <w:tcW w:w="944" w:type="pct"/>
            <w:shd w:val="clear" w:color="auto" w:fill="auto"/>
            <w:vAlign w:val="center"/>
          </w:tcPr>
          <w:p w14:paraId="331126ED" w14:textId="77777777" w:rsidR="00A2002E" w:rsidRPr="00AE3D1B" w:rsidRDefault="00A2002E" w:rsidP="00BF7570">
            <w:pPr>
              <w:tabs>
                <w:tab w:val="left" w:pos="3570"/>
              </w:tabs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AE3D1B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Wykształcenie/ Kwalifikacje/ </w:t>
            </w:r>
          </w:p>
        </w:tc>
        <w:tc>
          <w:tcPr>
            <w:tcW w:w="1416" w:type="pct"/>
            <w:shd w:val="clear" w:color="auto" w:fill="auto"/>
            <w:vAlign w:val="center"/>
          </w:tcPr>
          <w:p w14:paraId="340F2259" w14:textId="77777777" w:rsidR="00A2002E" w:rsidRPr="00AE3D1B" w:rsidRDefault="00A2002E" w:rsidP="00BF7570">
            <w:pPr>
              <w:tabs>
                <w:tab w:val="left" w:pos="3570"/>
              </w:tabs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AE3D1B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Doświadczenie zawodowe </w:t>
            </w:r>
          </w:p>
          <w:p w14:paraId="43A5786A" w14:textId="77777777" w:rsidR="00A2002E" w:rsidRPr="00AE3D1B" w:rsidRDefault="00A2002E" w:rsidP="00BF7570">
            <w:pPr>
              <w:tabs>
                <w:tab w:val="left" w:pos="3570"/>
              </w:tabs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884" w:type="pct"/>
            <w:shd w:val="clear" w:color="auto" w:fill="auto"/>
            <w:vAlign w:val="center"/>
          </w:tcPr>
          <w:p w14:paraId="3E094A4F" w14:textId="77777777" w:rsidR="00A2002E" w:rsidRPr="00AE3D1B" w:rsidRDefault="00A2002E" w:rsidP="00BF7570">
            <w:pPr>
              <w:tabs>
                <w:tab w:val="left" w:pos="3570"/>
              </w:tabs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AE3D1B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Zakres wykonywanych czynności</w:t>
            </w:r>
          </w:p>
          <w:p w14:paraId="05747D56" w14:textId="77777777" w:rsidR="00A2002E" w:rsidRPr="00AE3D1B" w:rsidRDefault="00A2002E" w:rsidP="00BF7570">
            <w:pPr>
              <w:tabs>
                <w:tab w:val="left" w:pos="3570"/>
              </w:tabs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12" w:type="pct"/>
            <w:shd w:val="clear" w:color="auto" w:fill="auto"/>
            <w:vAlign w:val="center"/>
          </w:tcPr>
          <w:p w14:paraId="60F90E67" w14:textId="77777777" w:rsidR="00A2002E" w:rsidRPr="00AE3D1B" w:rsidRDefault="00A2002E" w:rsidP="00BF7570">
            <w:pPr>
              <w:tabs>
                <w:tab w:val="left" w:pos="3570"/>
              </w:tabs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AE3D1B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Informacja o podstawie dysponowania tymi osobami</w:t>
            </w:r>
          </w:p>
        </w:tc>
      </w:tr>
      <w:tr w:rsidR="00A2002E" w:rsidRPr="003F6981" w14:paraId="591C41E4" w14:textId="77777777" w:rsidTr="00BF7570">
        <w:trPr>
          <w:cantSplit/>
          <w:trHeight w:val="1988"/>
          <w:jc w:val="center"/>
        </w:trPr>
        <w:tc>
          <w:tcPr>
            <w:tcW w:w="236" w:type="pct"/>
            <w:vMerge w:val="restart"/>
            <w:shd w:val="clear" w:color="auto" w:fill="auto"/>
            <w:vAlign w:val="center"/>
          </w:tcPr>
          <w:p w14:paraId="1E513EEA" w14:textId="77777777" w:rsidR="00A2002E" w:rsidRPr="003F6981" w:rsidRDefault="00A2002E" w:rsidP="00BF7570">
            <w:pPr>
              <w:tabs>
                <w:tab w:val="left" w:pos="3570"/>
              </w:tabs>
              <w:spacing w:after="200" w:line="276" w:lineRule="auto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3F6981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1.</w:t>
            </w:r>
          </w:p>
        </w:tc>
        <w:tc>
          <w:tcPr>
            <w:tcW w:w="809" w:type="pct"/>
            <w:vMerge w:val="restart"/>
            <w:shd w:val="clear" w:color="auto" w:fill="auto"/>
            <w:vAlign w:val="center"/>
          </w:tcPr>
          <w:p w14:paraId="2DE761F0" w14:textId="77777777" w:rsidR="00A2002E" w:rsidRDefault="00A2002E" w:rsidP="00BF7570">
            <w:pPr>
              <w:tabs>
                <w:tab w:val="left" w:pos="3570"/>
              </w:tabs>
              <w:snapToGrid w:val="0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………………………………..</w:t>
            </w:r>
          </w:p>
          <w:p w14:paraId="20A5003E" w14:textId="77777777" w:rsidR="00A2002E" w:rsidRPr="002F14EC" w:rsidRDefault="00A2002E" w:rsidP="00BF7570">
            <w:pPr>
              <w:tabs>
                <w:tab w:val="left" w:pos="3570"/>
              </w:tabs>
              <w:snapToGrid w:val="0"/>
              <w:jc w:val="center"/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</w:pPr>
            <w:r w:rsidRPr="002F14EC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 xml:space="preserve">(wskazać imię </w:t>
            </w:r>
            <w:r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br/>
            </w:r>
            <w:r w:rsidRPr="002F14EC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>i nazwisko)</w:t>
            </w:r>
          </w:p>
        </w:tc>
        <w:tc>
          <w:tcPr>
            <w:tcW w:w="944" w:type="pct"/>
            <w:vMerge w:val="restart"/>
            <w:shd w:val="clear" w:color="auto" w:fill="auto"/>
            <w:vAlign w:val="center"/>
          </w:tcPr>
          <w:p w14:paraId="75070C02" w14:textId="77777777" w:rsidR="00A2002E" w:rsidRDefault="00A2002E" w:rsidP="00BF7570">
            <w:pPr>
              <w:tabs>
                <w:tab w:val="left" w:pos="3570"/>
              </w:tabs>
              <w:snapToGrid w:val="0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  <w:p w14:paraId="2A649F7D" w14:textId="77777777" w:rsidR="00A2002E" w:rsidRDefault="00A2002E" w:rsidP="00BF7570">
            <w:pPr>
              <w:tabs>
                <w:tab w:val="left" w:pos="3570"/>
              </w:tabs>
              <w:snapToGrid w:val="0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  <w:p w14:paraId="71475480" w14:textId="77777777" w:rsidR="00A2002E" w:rsidRDefault="00A2002E" w:rsidP="00BF7570">
            <w:pPr>
              <w:tabs>
                <w:tab w:val="left" w:pos="3570"/>
              </w:tabs>
              <w:snapToGrid w:val="0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………………………………</w:t>
            </w:r>
          </w:p>
          <w:p w14:paraId="5881A763" w14:textId="77777777" w:rsidR="00A2002E" w:rsidRDefault="00A2002E" w:rsidP="00BF7570">
            <w:pPr>
              <w:tabs>
                <w:tab w:val="left" w:pos="3570"/>
              </w:tabs>
              <w:snapToGrid w:val="0"/>
              <w:jc w:val="center"/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</w:pPr>
            <w:r w:rsidRPr="00017D53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>(wskazać rodzaj wykształcenia/ukończonych studiów/kursów)</w:t>
            </w:r>
          </w:p>
          <w:p w14:paraId="00FF6898" w14:textId="77777777" w:rsidR="00A2002E" w:rsidRDefault="00A2002E" w:rsidP="00BF7570">
            <w:pPr>
              <w:tabs>
                <w:tab w:val="left" w:pos="3570"/>
              </w:tabs>
              <w:snapToGrid w:val="0"/>
              <w:jc w:val="center"/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</w:pPr>
          </w:p>
          <w:p w14:paraId="615C4AB6" w14:textId="77777777" w:rsidR="00A2002E" w:rsidRDefault="00A2002E" w:rsidP="00BF7570">
            <w:pPr>
              <w:tabs>
                <w:tab w:val="left" w:pos="3570"/>
              </w:tabs>
              <w:snapToGrid w:val="0"/>
              <w:jc w:val="center"/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</w:pPr>
          </w:p>
          <w:p w14:paraId="2CAB0A80" w14:textId="77777777" w:rsidR="00A2002E" w:rsidRPr="00017D53" w:rsidRDefault="00A2002E" w:rsidP="00A2002E">
            <w:pPr>
              <w:tabs>
                <w:tab w:val="left" w:pos="3570"/>
              </w:tabs>
              <w:snapToGrid w:val="0"/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416" w:type="pct"/>
            <w:vMerge w:val="restart"/>
            <w:shd w:val="clear" w:color="auto" w:fill="auto"/>
            <w:vAlign w:val="center"/>
          </w:tcPr>
          <w:p w14:paraId="38BEA266" w14:textId="77777777" w:rsidR="00A2002E" w:rsidRPr="001C23F6" w:rsidRDefault="00A2002E" w:rsidP="00BF7570">
            <w:pPr>
              <w:tabs>
                <w:tab w:val="left" w:pos="3570"/>
              </w:tabs>
              <w:spacing w:after="20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C23F6">
              <w:rPr>
                <w:rFonts w:ascii="Calibri" w:eastAsia="Calibri" w:hAnsi="Calibri" w:cs="Calibri"/>
                <w:sz w:val="22"/>
                <w:szCs w:val="22"/>
              </w:rPr>
              <w:t>Wskazana osoba posiada doświadczenie zawodowe  tj.</w:t>
            </w:r>
          </w:p>
          <w:p w14:paraId="0468EAFD" w14:textId="77777777" w:rsidR="00A2002E" w:rsidRDefault="00A2002E" w:rsidP="00BF7570">
            <w:pPr>
              <w:tabs>
                <w:tab w:val="left" w:pos="357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……………… miesięcy</w:t>
            </w:r>
          </w:p>
          <w:p w14:paraId="480BADC6" w14:textId="77777777" w:rsidR="00A2002E" w:rsidRDefault="00A2002E" w:rsidP="00BF7570">
            <w:pPr>
              <w:tabs>
                <w:tab w:val="left" w:pos="3570"/>
              </w:tabs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1C23F6">
              <w:rPr>
                <w:rFonts w:ascii="Calibri" w:hAnsi="Calibri" w:cs="Calibri"/>
                <w:sz w:val="16"/>
                <w:szCs w:val="16"/>
              </w:rPr>
              <w:t>(wskazać ilość miesięcy)</w:t>
            </w:r>
          </w:p>
          <w:p w14:paraId="031651CF" w14:textId="77777777" w:rsidR="00A2002E" w:rsidRPr="001C23F6" w:rsidRDefault="00A2002E" w:rsidP="00BF7570">
            <w:pPr>
              <w:tabs>
                <w:tab w:val="left" w:pos="3570"/>
              </w:tabs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14:paraId="0A4D339D" w14:textId="77777777" w:rsidR="00A2002E" w:rsidRPr="00A2002E" w:rsidRDefault="00A2002E" w:rsidP="00A2002E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2002E">
              <w:rPr>
                <w:rFonts w:asciiTheme="minorHAnsi" w:hAnsiTheme="minorHAnsi" w:cstheme="minorHAnsi"/>
                <w:sz w:val="22"/>
                <w:szCs w:val="22"/>
              </w:rPr>
              <w:t xml:space="preserve">doświadczenia zawodowego w wykonywaniu zawodu psychologa liczone od dnia uzyskania dyplomu psychologa (tj. ukończenia </w:t>
            </w:r>
            <w:r w:rsidRPr="00A2002E">
              <w:rPr>
                <w:rFonts w:asciiTheme="minorHAnsi" w:eastAsiaTheme="majorEastAsia" w:hAnsiTheme="minorHAnsi" w:cstheme="minorHAnsi"/>
                <w:bCs/>
                <w:sz w:val="22"/>
                <w:szCs w:val="22"/>
                <w:lang w:eastAsia="en-US"/>
              </w:rPr>
              <w:t>studiów magisterskich na kierunku psychologia</w:t>
            </w:r>
            <w:r w:rsidRPr="00A2002E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884" w:type="pct"/>
            <w:vMerge w:val="restart"/>
            <w:shd w:val="clear" w:color="auto" w:fill="auto"/>
            <w:vAlign w:val="center"/>
          </w:tcPr>
          <w:p w14:paraId="4EC1D777" w14:textId="77777777" w:rsidR="00A2002E" w:rsidRPr="00AA0B01" w:rsidRDefault="00A2002E" w:rsidP="00A2002E">
            <w:pPr>
              <w:pStyle w:val="Akapitzlist"/>
              <w:spacing w:line="276" w:lineRule="auto"/>
              <w:ind w:left="720"/>
              <w:jc w:val="both"/>
              <w:rPr>
                <w:rFonts w:asciiTheme="minorHAnsi" w:eastAsia="Calibri" w:hAnsiTheme="minorHAnsi" w:cstheme="minorHAnsi"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712" w:type="pct"/>
            <w:vMerge w:val="restart"/>
            <w:shd w:val="clear" w:color="auto" w:fill="auto"/>
            <w:vAlign w:val="center"/>
          </w:tcPr>
          <w:p w14:paraId="7D73E15C" w14:textId="77777777" w:rsidR="00A2002E" w:rsidRPr="003F6981" w:rsidRDefault="00A2002E" w:rsidP="00BF7570">
            <w:pPr>
              <w:tabs>
                <w:tab w:val="left" w:pos="3570"/>
              </w:tabs>
              <w:snapToGrid w:val="0"/>
              <w:spacing w:after="200"/>
              <w:jc w:val="center"/>
              <w:rPr>
                <w:rFonts w:asciiTheme="minorHAnsi" w:eastAsia="Calibri" w:hAnsiTheme="minorHAnsi" w:cstheme="minorHAnsi"/>
                <w:bCs/>
                <w:sz w:val="18"/>
                <w:szCs w:val="18"/>
                <w:lang w:eastAsia="en-US"/>
              </w:rPr>
            </w:pPr>
            <w:r w:rsidRPr="003F6981">
              <w:rPr>
                <w:rFonts w:asciiTheme="minorHAnsi" w:eastAsia="Calibri" w:hAnsiTheme="minorHAnsi" w:cstheme="minorHAnsi"/>
                <w:bCs/>
                <w:sz w:val="18"/>
                <w:szCs w:val="18"/>
                <w:lang w:eastAsia="en-US"/>
              </w:rPr>
              <w:t>dysponuję*</w:t>
            </w:r>
          </w:p>
          <w:p w14:paraId="619981FA" w14:textId="77777777" w:rsidR="00A2002E" w:rsidRPr="003F6981" w:rsidRDefault="00A2002E" w:rsidP="00BF7570">
            <w:pPr>
              <w:tabs>
                <w:tab w:val="left" w:pos="3570"/>
              </w:tabs>
              <w:snapToGrid w:val="0"/>
              <w:spacing w:after="200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3F6981">
              <w:rPr>
                <w:rFonts w:asciiTheme="minorHAnsi" w:eastAsia="Calibri" w:hAnsiTheme="minorHAnsi" w:cstheme="minorHAnsi"/>
                <w:bCs/>
                <w:sz w:val="18"/>
                <w:szCs w:val="18"/>
                <w:lang w:eastAsia="en-US"/>
              </w:rPr>
              <w:t>będę dysponował*</w:t>
            </w:r>
          </w:p>
        </w:tc>
      </w:tr>
      <w:tr w:rsidR="00A2002E" w:rsidRPr="003F6981" w14:paraId="6B5F7481" w14:textId="77777777" w:rsidTr="00A2002E">
        <w:trPr>
          <w:cantSplit/>
          <w:trHeight w:val="1343"/>
          <w:jc w:val="center"/>
        </w:trPr>
        <w:tc>
          <w:tcPr>
            <w:tcW w:w="236" w:type="pct"/>
            <w:vMerge/>
            <w:shd w:val="clear" w:color="auto" w:fill="auto"/>
            <w:vAlign w:val="center"/>
          </w:tcPr>
          <w:p w14:paraId="2C189B26" w14:textId="77777777" w:rsidR="00A2002E" w:rsidRPr="003F6981" w:rsidRDefault="00A2002E" w:rsidP="00BF7570">
            <w:pPr>
              <w:tabs>
                <w:tab w:val="left" w:pos="3570"/>
              </w:tabs>
              <w:spacing w:after="200" w:line="276" w:lineRule="auto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  <w:tc>
          <w:tcPr>
            <w:tcW w:w="809" w:type="pct"/>
            <w:vMerge/>
            <w:shd w:val="clear" w:color="auto" w:fill="auto"/>
            <w:vAlign w:val="center"/>
          </w:tcPr>
          <w:p w14:paraId="4704DA0B" w14:textId="77777777" w:rsidR="00A2002E" w:rsidRPr="003F6981" w:rsidRDefault="00A2002E" w:rsidP="00BF7570">
            <w:pPr>
              <w:tabs>
                <w:tab w:val="left" w:pos="3570"/>
              </w:tabs>
              <w:snapToGrid w:val="0"/>
              <w:spacing w:after="200" w:line="276" w:lineRule="auto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  <w:tc>
          <w:tcPr>
            <w:tcW w:w="944" w:type="pct"/>
            <w:vMerge/>
            <w:shd w:val="clear" w:color="auto" w:fill="auto"/>
            <w:vAlign w:val="center"/>
          </w:tcPr>
          <w:p w14:paraId="202DBEA6" w14:textId="77777777" w:rsidR="00A2002E" w:rsidRDefault="00A2002E" w:rsidP="00BF7570">
            <w:pPr>
              <w:tabs>
                <w:tab w:val="left" w:pos="3570"/>
              </w:tabs>
              <w:snapToGrid w:val="0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  <w:tc>
          <w:tcPr>
            <w:tcW w:w="1416" w:type="pct"/>
            <w:vMerge/>
            <w:shd w:val="clear" w:color="auto" w:fill="auto"/>
            <w:vAlign w:val="center"/>
          </w:tcPr>
          <w:p w14:paraId="15F7BA4D" w14:textId="77777777" w:rsidR="00A2002E" w:rsidRPr="003F6981" w:rsidRDefault="00A2002E" w:rsidP="00BF7570">
            <w:pPr>
              <w:tabs>
                <w:tab w:val="left" w:pos="3570"/>
              </w:tabs>
              <w:snapToGrid w:val="0"/>
              <w:spacing w:after="200" w:line="276" w:lineRule="auto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  <w:tc>
          <w:tcPr>
            <w:tcW w:w="884" w:type="pct"/>
            <w:vMerge/>
            <w:shd w:val="clear" w:color="auto" w:fill="auto"/>
            <w:vAlign w:val="center"/>
          </w:tcPr>
          <w:p w14:paraId="5BB2E733" w14:textId="77777777" w:rsidR="00A2002E" w:rsidRPr="003F6981" w:rsidRDefault="00A2002E" w:rsidP="00BF7570">
            <w:pPr>
              <w:tabs>
                <w:tab w:val="left" w:pos="3570"/>
              </w:tabs>
              <w:snapToGrid w:val="0"/>
              <w:spacing w:after="200" w:line="276" w:lineRule="auto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  <w:tc>
          <w:tcPr>
            <w:tcW w:w="712" w:type="pct"/>
            <w:vMerge/>
            <w:shd w:val="clear" w:color="auto" w:fill="auto"/>
            <w:vAlign w:val="center"/>
          </w:tcPr>
          <w:p w14:paraId="795C7773" w14:textId="77777777" w:rsidR="00A2002E" w:rsidRPr="003F6981" w:rsidRDefault="00A2002E" w:rsidP="00BF7570">
            <w:pPr>
              <w:tabs>
                <w:tab w:val="left" w:pos="3570"/>
              </w:tabs>
              <w:snapToGrid w:val="0"/>
              <w:spacing w:after="200" w:line="276" w:lineRule="auto"/>
              <w:jc w:val="center"/>
              <w:rPr>
                <w:rFonts w:asciiTheme="minorHAnsi" w:eastAsia="Calibri" w:hAnsiTheme="minorHAnsi" w:cstheme="minorHAnsi"/>
                <w:bCs/>
                <w:sz w:val="18"/>
                <w:szCs w:val="18"/>
                <w:lang w:eastAsia="en-US"/>
              </w:rPr>
            </w:pPr>
          </w:p>
        </w:tc>
      </w:tr>
    </w:tbl>
    <w:p w14:paraId="48057146" w14:textId="77777777" w:rsidR="00A2002E" w:rsidRDefault="00A2002E" w:rsidP="007B26E8">
      <w:pPr>
        <w:rPr>
          <w:rFonts w:asciiTheme="minorHAnsi" w:eastAsia="Calibri" w:hAnsiTheme="minorHAnsi" w:cstheme="minorHAnsi"/>
          <w:b/>
          <w:bCs/>
          <w:i/>
          <w:iCs/>
          <w:sz w:val="20"/>
          <w:szCs w:val="20"/>
          <w:u w:val="single"/>
          <w:lang w:eastAsia="en-US"/>
        </w:rPr>
      </w:pPr>
    </w:p>
    <w:p w14:paraId="13D76060" w14:textId="77777777" w:rsidR="00A2002E" w:rsidRDefault="00A2002E" w:rsidP="007B26E8">
      <w:pPr>
        <w:rPr>
          <w:rFonts w:asciiTheme="minorHAnsi" w:eastAsia="Calibri" w:hAnsiTheme="minorHAnsi" w:cstheme="minorHAnsi"/>
          <w:b/>
          <w:bCs/>
          <w:i/>
          <w:iCs/>
          <w:sz w:val="20"/>
          <w:szCs w:val="20"/>
          <w:u w:val="single"/>
          <w:lang w:eastAsia="en-US"/>
        </w:rPr>
      </w:pPr>
    </w:p>
    <w:p w14:paraId="48990377" w14:textId="77777777" w:rsidR="007B26E8" w:rsidRPr="00AE3D1B" w:rsidRDefault="007B26E8" w:rsidP="007B26E8">
      <w:pPr>
        <w:rPr>
          <w:rFonts w:asciiTheme="minorHAnsi" w:eastAsia="Calibri" w:hAnsiTheme="minorHAnsi" w:cstheme="minorHAnsi"/>
          <w:b/>
          <w:bCs/>
          <w:i/>
          <w:iCs/>
          <w:sz w:val="20"/>
          <w:szCs w:val="20"/>
          <w:u w:val="single"/>
          <w:lang w:eastAsia="en-US"/>
        </w:rPr>
      </w:pPr>
      <w:r w:rsidRPr="00AE3D1B">
        <w:rPr>
          <w:rFonts w:asciiTheme="minorHAnsi" w:eastAsia="Calibri" w:hAnsiTheme="minorHAnsi" w:cstheme="minorHAnsi"/>
          <w:b/>
          <w:bCs/>
          <w:i/>
          <w:iCs/>
          <w:sz w:val="20"/>
          <w:szCs w:val="20"/>
          <w:u w:val="single"/>
          <w:lang w:eastAsia="en-US"/>
        </w:rPr>
        <w:t>Uwaga:</w:t>
      </w:r>
    </w:p>
    <w:p w14:paraId="3126B5BD" w14:textId="77777777" w:rsidR="007B26E8" w:rsidRPr="00AE3D1B" w:rsidRDefault="007B26E8" w:rsidP="007B26E8">
      <w:pPr>
        <w:numPr>
          <w:ilvl w:val="1"/>
          <w:numId w:val="11"/>
        </w:numPr>
        <w:ind w:left="284" w:hanging="284"/>
        <w:jc w:val="both"/>
        <w:rPr>
          <w:rFonts w:asciiTheme="minorHAnsi" w:eastAsia="Calibri" w:hAnsiTheme="minorHAnsi" w:cstheme="minorHAnsi"/>
          <w:b/>
          <w:bCs/>
          <w:sz w:val="20"/>
          <w:szCs w:val="20"/>
          <w:u w:val="single"/>
          <w:lang w:eastAsia="en-US"/>
        </w:rPr>
      </w:pPr>
      <w:r w:rsidRPr="00AE3D1B">
        <w:rPr>
          <w:rFonts w:asciiTheme="minorHAnsi" w:eastAsia="Calibri" w:hAnsiTheme="minorHAnsi" w:cstheme="minorHAnsi"/>
          <w:b/>
          <w:bCs/>
          <w:sz w:val="20"/>
          <w:szCs w:val="20"/>
          <w:lang w:eastAsia="en-US"/>
        </w:rPr>
        <w:t>Przez stwierdzenie „dysponuję</w:t>
      </w:r>
      <w:r w:rsidRPr="00AE3D1B">
        <w:rPr>
          <w:rFonts w:asciiTheme="minorHAnsi" w:eastAsia="Calibri" w:hAnsiTheme="minorHAnsi" w:cstheme="minorHAnsi"/>
          <w:b/>
          <w:sz w:val="20"/>
          <w:szCs w:val="20"/>
          <w:lang w:eastAsia="en-US"/>
        </w:rPr>
        <w:t>” należy rozumieć stosunek prawny wiążący Wykonawcę z osobą (umowa z zakresu prawa pracy np. umowa o pracę, mianowanie, wybór, umowa cywilnoprawna np. umowa zlecenia, zobowiązanie do współpracy np. osoby prowadzącej własną działalność gospodarczą).</w:t>
      </w:r>
    </w:p>
    <w:p w14:paraId="3516CE68" w14:textId="77777777" w:rsidR="007B26E8" w:rsidRPr="00AE3D1B" w:rsidRDefault="007B26E8" w:rsidP="007B26E8">
      <w:pPr>
        <w:numPr>
          <w:ilvl w:val="1"/>
          <w:numId w:val="11"/>
        </w:numPr>
        <w:tabs>
          <w:tab w:val="left" w:pos="142"/>
        </w:tabs>
        <w:ind w:left="284" w:hanging="284"/>
        <w:jc w:val="both"/>
        <w:rPr>
          <w:rFonts w:asciiTheme="minorHAnsi" w:eastAsia="Calibri" w:hAnsiTheme="minorHAnsi" w:cstheme="minorHAnsi"/>
          <w:b/>
          <w:bCs/>
          <w:sz w:val="20"/>
          <w:szCs w:val="20"/>
          <w:u w:val="single"/>
          <w:lang w:eastAsia="en-US"/>
        </w:rPr>
      </w:pPr>
      <w:r w:rsidRPr="00AE3D1B">
        <w:rPr>
          <w:rFonts w:asciiTheme="minorHAnsi" w:eastAsia="Calibri" w:hAnsiTheme="minorHAnsi" w:cstheme="minorHAnsi"/>
          <w:b/>
          <w:bCs/>
          <w:sz w:val="20"/>
          <w:szCs w:val="20"/>
          <w:lang w:eastAsia="en-US"/>
        </w:rPr>
        <w:t>Przez stwierdzenie „będę dysponował</w:t>
      </w:r>
      <w:r w:rsidRPr="00AE3D1B">
        <w:rPr>
          <w:rFonts w:asciiTheme="minorHAnsi" w:eastAsia="Calibri" w:hAnsiTheme="minorHAnsi" w:cstheme="minorHAnsi"/>
          <w:b/>
          <w:sz w:val="20"/>
          <w:szCs w:val="20"/>
          <w:lang w:eastAsia="en-US"/>
        </w:rPr>
        <w:t xml:space="preserve">” należy rozumieć sytuację, kiedy podmiot trzeci zamierza udostępnić swój potencjał kadrowy. </w:t>
      </w:r>
    </w:p>
    <w:p w14:paraId="46F92ED8" w14:textId="77777777" w:rsidR="007B26E8" w:rsidRDefault="007B26E8" w:rsidP="007B26E8">
      <w:pPr>
        <w:rPr>
          <w:rFonts w:asciiTheme="minorHAnsi" w:eastAsia="Calibri" w:hAnsiTheme="minorHAnsi" w:cstheme="minorHAnsi"/>
          <w:b/>
          <w:sz w:val="20"/>
          <w:szCs w:val="20"/>
          <w:lang w:eastAsia="en-US"/>
        </w:rPr>
      </w:pPr>
      <w:r w:rsidRPr="00AE3D1B">
        <w:rPr>
          <w:rFonts w:asciiTheme="minorHAnsi" w:eastAsia="Calibri" w:hAnsiTheme="minorHAnsi" w:cstheme="minorHAnsi"/>
          <w:b/>
          <w:sz w:val="20"/>
          <w:szCs w:val="20"/>
          <w:lang w:eastAsia="en-US"/>
        </w:rPr>
        <w:t>* n</w:t>
      </w:r>
      <w:r w:rsidRPr="00AE3D1B">
        <w:rPr>
          <w:rFonts w:asciiTheme="minorHAnsi" w:eastAsia="Calibri" w:hAnsiTheme="minorHAnsi" w:cstheme="minorHAnsi"/>
          <w:b/>
          <w:i/>
          <w:iCs/>
          <w:sz w:val="20"/>
          <w:szCs w:val="20"/>
          <w:lang w:eastAsia="en-US"/>
        </w:rPr>
        <w:t>iepotrzebne skreślić</w:t>
      </w:r>
      <w:r w:rsidRPr="00AE3D1B">
        <w:rPr>
          <w:rFonts w:asciiTheme="minorHAnsi" w:eastAsia="Calibri" w:hAnsiTheme="minorHAnsi" w:cstheme="minorHAnsi"/>
          <w:b/>
          <w:sz w:val="20"/>
          <w:szCs w:val="20"/>
          <w:lang w:eastAsia="en-US"/>
        </w:rPr>
        <w:t xml:space="preserve"> </w:t>
      </w: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5118"/>
        <w:gridCol w:w="8988"/>
      </w:tblGrid>
      <w:tr w:rsidR="007B26E8" w:rsidRPr="003F6981" w14:paraId="62DD9210" w14:textId="77777777" w:rsidTr="00424540">
        <w:trPr>
          <w:jc w:val="center"/>
        </w:trPr>
        <w:tc>
          <w:tcPr>
            <w:tcW w:w="1814" w:type="pct"/>
            <w:vAlign w:val="center"/>
          </w:tcPr>
          <w:p w14:paraId="6086DDBF" w14:textId="77777777" w:rsidR="007B26E8" w:rsidRPr="003F6981" w:rsidRDefault="007B26E8" w:rsidP="00424540">
            <w:pPr>
              <w:keepNext/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F6981">
              <w:rPr>
                <w:rFonts w:asciiTheme="minorHAnsi" w:hAnsiTheme="minorHAnsi" w:cstheme="minorHAnsi"/>
                <w:sz w:val="22"/>
                <w:szCs w:val="22"/>
              </w:rPr>
              <w:t>………………</w:t>
            </w:r>
          </w:p>
        </w:tc>
        <w:tc>
          <w:tcPr>
            <w:tcW w:w="3186" w:type="pct"/>
            <w:vAlign w:val="center"/>
          </w:tcPr>
          <w:p w14:paraId="30F5DAF4" w14:textId="77777777" w:rsidR="007B26E8" w:rsidRPr="003F6981" w:rsidRDefault="007B26E8" w:rsidP="00424540">
            <w:pPr>
              <w:keepNext/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F6981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……………………………………..</w:t>
            </w:r>
          </w:p>
        </w:tc>
      </w:tr>
      <w:tr w:rsidR="007B26E8" w:rsidRPr="003F6981" w14:paraId="6A83D2E1" w14:textId="77777777" w:rsidTr="00424540">
        <w:trPr>
          <w:trHeight w:val="855"/>
          <w:jc w:val="center"/>
        </w:trPr>
        <w:tc>
          <w:tcPr>
            <w:tcW w:w="1814" w:type="pct"/>
            <w:vAlign w:val="center"/>
          </w:tcPr>
          <w:p w14:paraId="69395E54" w14:textId="77777777" w:rsidR="007B26E8" w:rsidRPr="003F6981" w:rsidRDefault="007B26E8" w:rsidP="00424540">
            <w:pPr>
              <w:keepNext/>
              <w:widowControl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F6981">
              <w:rPr>
                <w:rFonts w:asciiTheme="minorHAnsi" w:hAnsiTheme="minorHAnsi" w:cstheme="minorHAnsi"/>
                <w:sz w:val="18"/>
                <w:szCs w:val="18"/>
              </w:rPr>
              <w:t>Miejscowość / Data</w:t>
            </w:r>
          </w:p>
        </w:tc>
        <w:tc>
          <w:tcPr>
            <w:tcW w:w="3186" w:type="pct"/>
            <w:vAlign w:val="center"/>
          </w:tcPr>
          <w:p w14:paraId="58E4B9A5" w14:textId="77777777" w:rsidR="007B26E8" w:rsidRPr="007B26E8" w:rsidRDefault="007B26E8" w:rsidP="007B26E8">
            <w:pPr>
              <w:keepNext/>
              <w:widowControl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3F6981">
              <w:rPr>
                <w:rFonts w:asciiTheme="minorHAnsi" w:hAnsiTheme="minorHAnsi" w:cstheme="minorHAnsi"/>
                <w:sz w:val="18"/>
                <w:szCs w:val="18"/>
              </w:rPr>
              <w:t>Podpis(y) osoby(osób) upoważnionej(</w:t>
            </w:r>
            <w:proofErr w:type="spellStart"/>
            <w:r w:rsidRPr="003F6981">
              <w:rPr>
                <w:rFonts w:asciiTheme="minorHAnsi" w:hAnsiTheme="minorHAnsi" w:cstheme="minorHAnsi"/>
                <w:sz w:val="18"/>
                <w:szCs w:val="18"/>
              </w:rPr>
              <w:t>ych</w:t>
            </w:r>
            <w:proofErr w:type="spellEnd"/>
            <w:r w:rsidRPr="003F6981">
              <w:rPr>
                <w:rFonts w:asciiTheme="minorHAnsi" w:hAnsiTheme="minorHAnsi" w:cstheme="minorHAnsi"/>
                <w:sz w:val="18"/>
                <w:szCs w:val="18"/>
              </w:rPr>
              <w:t xml:space="preserve">) do podpisania niniejszego oświadczenia w imieniu podmiotu </w:t>
            </w:r>
            <w:r w:rsidRPr="003F6981">
              <w:rPr>
                <w:rFonts w:asciiTheme="minorHAnsi" w:hAnsiTheme="minorHAnsi" w:cstheme="minorHAnsi"/>
                <w:iCs/>
                <w:sz w:val="18"/>
                <w:szCs w:val="18"/>
              </w:rPr>
              <w:t>na zasoby, którego powołuje się Wykonawca</w:t>
            </w:r>
            <w:r w:rsidRPr="003F6981">
              <w:rPr>
                <w:rFonts w:asciiTheme="minorHAnsi" w:hAnsiTheme="minorHAnsi" w:cstheme="minorHAnsi"/>
                <w:sz w:val="18"/>
                <w:szCs w:val="18"/>
              </w:rPr>
              <w:t xml:space="preserve"> Oferta w postaci elektronicznej winna być podpisana </w:t>
            </w:r>
          </w:p>
          <w:p w14:paraId="59B2D5D1" w14:textId="77777777" w:rsidR="007B26E8" w:rsidRPr="003F6981" w:rsidRDefault="007B26E8" w:rsidP="00424540">
            <w:pPr>
              <w:keepNext/>
              <w:widowControl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F6981">
              <w:rPr>
                <w:rFonts w:asciiTheme="minorHAnsi" w:hAnsiTheme="minorHAnsi" w:cstheme="minorHAnsi"/>
                <w:sz w:val="18"/>
                <w:szCs w:val="18"/>
              </w:rPr>
              <w:t>w formie kwalifikowanego podpisu elektronicznego lub w postaci podpisu zaufanego lub w postaci podpisu osobistego.</w:t>
            </w:r>
          </w:p>
          <w:p w14:paraId="3CC19BD3" w14:textId="77777777" w:rsidR="007B26E8" w:rsidRPr="003F6981" w:rsidRDefault="007B26E8" w:rsidP="00424540">
            <w:pPr>
              <w:keepNext/>
              <w:widowControl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5E3DEAC9" w14:textId="77777777" w:rsidR="007B26E8" w:rsidRDefault="007B26E8" w:rsidP="002430A8">
      <w:pPr>
        <w:rPr>
          <w:rFonts w:asciiTheme="minorHAnsi" w:hAnsiTheme="minorHAnsi" w:cstheme="minorHAnsi"/>
        </w:rPr>
      </w:pPr>
    </w:p>
    <w:p w14:paraId="08651430" w14:textId="77777777" w:rsidR="007B26E8" w:rsidRPr="003F6981" w:rsidRDefault="007B26E8" w:rsidP="002430A8">
      <w:pPr>
        <w:rPr>
          <w:rFonts w:asciiTheme="minorHAnsi" w:hAnsiTheme="minorHAnsi" w:cstheme="minorHAnsi"/>
        </w:rPr>
        <w:sectPr w:rsidR="007B26E8" w:rsidRPr="003F6981" w:rsidSect="00017D53">
          <w:pgSz w:w="16838" w:h="11906" w:orient="landscape"/>
          <w:pgMar w:top="1418" w:right="1956" w:bottom="1418" w:left="992" w:header="709" w:footer="79" w:gutter="0"/>
          <w:cols w:space="708"/>
          <w:docGrid w:linePitch="360"/>
        </w:sectPr>
      </w:pPr>
    </w:p>
    <w:p w14:paraId="28C42FE2" w14:textId="77777777" w:rsidR="00A365C0" w:rsidRPr="00946B2C" w:rsidRDefault="00A365C0" w:rsidP="00A365C0">
      <w:pPr>
        <w:pageBreakBefore/>
        <w:rPr>
          <w:rFonts w:asciiTheme="minorHAnsi" w:hAnsiTheme="minorHAnsi" w:cstheme="minorHAnsi"/>
          <w:b/>
        </w:rPr>
      </w:pPr>
      <w:r w:rsidRPr="00946B2C">
        <w:rPr>
          <w:rFonts w:asciiTheme="minorHAnsi" w:hAnsiTheme="minorHAnsi" w:cstheme="minorHAnsi"/>
          <w:b/>
        </w:rPr>
        <w:lastRenderedPageBreak/>
        <w:t xml:space="preserve">Nr </w:t>
      </w:r>
      <w:r w:rsidR="00946B2C" w:rsidRPr="00946B2C">
        <w:rPr>
          <w:rFonts w:asciiTheme="minorHAnsi" w:hAnsiTheme="minorHAnsi" w:cstheme="minorHAnsi"/>
          <w:b/>
        </w:rPr>
        <w:t>postępowania: 3</w:t>
      </w:r>
      <w:r w:rsidRPr="00946B2C">
        <w:rPr>
          <w:rFonts w:asciiTheme="minorHAnsi" w:hAnsiTheme="minorHAnsi" w:cstheme="minorHAnsi"/>
          <w:b/>
        </w:rPr>
        <w:t>/202</w:t>
      </w:r>
      <w:r w:rsidR="00946B2C" w:rsidRPr="00946B2C">
        <w:rPr>
          <w:rFonts w:asciiTheme="minorHAnsi" w:hAnsiTheme="minorHAnsi" w:cstheme="minorHAnsi"/>
          <w:b/>
        </w:rPr>
        <w:t>6</w:t>
      </w:r>
      <w:r w:rsidRPr="00946B2C">
        <w:rPr>
          <w:rFonts w:asciiTheme="minorHAnsi" w:hAnsiTheme="minorHAnsi" w:cstheme="minorHAnsi"/>
          <w:b/>
        </w:rPr>
        <w:t xml:space="preserve"> </w:t>
      </w:r>
    </w:p>
    <w:p w14:paraId="096DBEA8" w14:textId="77777777" w:rsidR="009D517D" w:rsidRPr="003F6981" w:rsidRDefault="009D517D" w:rsidP="00A365C0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</w:rPr>
      </w:pPr>
      <w:r w:rsidRPr="003F6981">
        <w:rPr>
          <w:rFonts w:asciiTheme="minorHAnsi" w:hAnsiTheme="minorHAnsi" w:cstheme="minorHAnsi"/>
          <w:b/>
        </w:rPr>
        <w:t>Załącznik nr 7 do SWZ</w:t>
      </w:r>
    </w:p>
    <w:p w14:paraId="5237E66E" w14:textId="77777777" w:rsidR="009D517D" w:rsidRPr="003F6981" w:rsidRDefault="009D517D" w:rsidP="009D517D">
      <w:pPr>
        <w:pStyle w:val="Default"/>
        <w:widowControl w:val="0"/>
        <w:spacing w:after="120"/>
        <w:jc w:val="center"/>
        <w:rPr>
          <w:rFonts w:asciiTheme="minorHAnsi" w:hAnsiTheme="minorHAnsi" w:cstheme="minorHAnsi"/>
        </w:rPr>
      </w:pPr>
      <w:r w:rsidRPr="003F6981">
        <w:rPr>
          <w:rFonts w:asciiTheme="minorHAnsi" w:hAnsiTheme="minorHAnsi" w:cstheme="minorHAnsi"/>
          <w:b/>
          <w:bCs/>
        </w:rPr>
        <w:t>ZOBOWIĄZANIE</w:t>
      </w:r>
    </w:p>
    <w:p w14:paraId="458FFB07" w14:textId="77777777" w:rsidR="009D517D" w:rsidRPr="003F6981" w:rsidRDefault="009D517D" w:rsidP="009D517D">
      <w:pPr>
        <w:pStyle w:val="Default"/>
        <w:widowControl w:val="0"/>
        <w:jc w:val="center"/>
        <w:rPr>
          <w:rFonts w:asciiTheme="minorHAnsi" w:hAnsiTheme="minorHAnsi" w:cstheme="minorHAnsi"/>
        </w:rPr>
      </w:pPr>
      <w:r w:rsidRPr="003F6981">
        <w:rPr>
          <w:rFonts w:asciiTheme="minorHAnsi" w:hAnsiTheme="minorHAnsi" w:cstheme="minorHAnsi"/>
          <w:b/>
          <w:bCs/>
        </w:rPr>
        <w:t>do oddania do dyspozycji Wykonawcy niezbędnych zasobów</w:t>
      </w:r>
    </w:p>
    <w:p w14:paraId="3F9E190E" w14:textId="77777777" w:rsidR="009D517D" w:rsidRPr="003F6981" w:rsidRDefault="009D517D" w:rsidP="009D517D">
      <w:pPr>
        <w:pStyle w:val="Default"/>
        <w:widowControl w:val="0"/>
        <w:jc w:val="center"/>
        <w:rPr>
          <w:rFonts w:asciiTheme="minorHAnsi" w:hAnsiTheme="minorHAnsi" w:cstheme="minorHAnsi"/>
        </w:rPr>
      </w:pPr>
      <w:r w:rsidRPr="003F6981">
        <w:rPr>
          <w:rFonts w:asciiTheme="minorHAnsi" w:hAnsiTheme="minorHAnsi" w:cstheme="minorHAnsi"/>
          <w:b/>
          <w:bCs/>
        </w:rPr>
        <w:t>na potrzeby realizacji zamówienia</w:t>
      </w:r>
    </w:p>
    <w:p w14:paraId="2F33FBF0" w14:textId="77777777" w:rsidR="009D517D" w:rsidRPr="003F6981" w:rsidRDefault="009D517D" w:rsidP="009D517D">
      <w:pPr>
        <w:pStyle w:val="Default"/>
        <w:widowControl w:val="0"/>
        <w:rPr>
          <w:rFonts w:asciiTheme="minorHAnsi" w:hAnsiTheme="minorHAnsi" w:cstheme="minorHAnsi"/>
        </w:rPr>
      </w:pPr>
      <w:r w:rsidRPr="003F6981">
        <w:rPr>
          <w:rFonts w:asciiTheme="minorHAnsi" w:hAnsiTheme="minorHAnsi" w:cstheme="minorHAnsi"/>
          <w:b/>
          <w:bCs/>
        </w:rPr>
        <w:t xml:space="preserve">W imieniu </w:t>
      </w:r>
      <w:r w:rsidRPr="003F6981">
        <w:rPr>
          <w:rFonts w:asciiTheme="minorHAnsi" w:hAnsiTheme="minorHAnsi" w:cstheme="minorHAnsi"/>
          <w:bCs/>
        </w:rPr>
        <w:t>…………………………………………………………………………………………</w:t>
      </w:r>
    </w:p>
    <w:p w14:paraId="7854F575" w14:textId="77777777" w:rsidR="009D517D" w:rsidRPr="003F6981" w:rsidRDefault="009D517D" w:rsidP="009D517D">
      <w:pPr>
        <w:pStyle w:val="Default"/>
        <w:widowControl w:val="0"/>
        <w:rPr>
          <w:rFonts w:asciiTheme="minorHAnsi" w:hAnsiTheme="minorHAnsi" w:cstheme="minorHAnsi"/>
          <w:sz w:val="20"/>
          <w:szCs w:val="20"/>
        </w:rPr>
      </w:pPr>
      <w:r w:rsidRPr="003F6981">
        <w:rPr>
          <w:rFonts w:asciiTheme="minorHAnsi" w:hAnsiTheme="minorHAnsi" w:cstheme="minorHAnsi"/>
          <w:i/>
          <w:iCs/>
          <w:sz w:val="20"/>
          <w:szCs w:val="20"/>
        </w:rPr>
        <w:t xml:space="preserve">                             (wpisać nazwę i adres podmiotu)</w:t>
      </w:r>
    </w:p>
    <w:p w14:paraId="6E599072" w14:textId="77777777" w:rsidR="009D517D" w:rsidRPr="003F6981" w:rsidRDefault="009D517D" w:rsidP="009D517D">
      <w:pPr>
        <w:pStyle w:val="Default"/>
        <w:widowControl w:val="0"/>
        <w:rPr>
          <w:rFonts w:asciiTheme="minorHAnsi" w:hAnsiTheme="minorHAnsi" w:cstheme="minorHAnsi"/>
        </w:rPr>
      </w:pPr>
    </w:p>
    <w:p w14:paraId="7D076ADC" w14:textId="77777777" w:rsidR="009D517D" w:rsidRPr="00AA0B01" w:rsidRDefault="009D517D" w:rsidP="00AA0B01">
      <w:pPr>
        <w:pStyle w:val="Default"/>
        <w:widowControl w:val="0"/>
        <w:jc w:val="both"/>
        <w:rPr>
          <w:rFonts w:asciiTheme="minorHAnsi" w:hAnsiTheme="minorHAnsi" w:cstheme="minorHAnsi"/>
          <w:b/>
          <w:bCs/>
        </w:rPr>
      </w:pPr>
      <w:r w:rsidRPr="009E7390">
        <w:rPr>
          <w:rFonts w:asciiTheme="minorHAnsi" w:hAnsiTheme="minorHAnsi" w:cstheme="minorHAnsi"/>
          <w:sz w:val="22"/>
          <w:szCs w:val="22"/>
        </w:rPr>
        <w:t xml:space="preserve">zobowiązuję się do oddania swoich zasobów przy wykonywaniu zamówienia pn.: </w:t>
      </w:r>
      <w:r w:rsidR="00AA0B01" w:rsidRPr="00AA0B01">
        <w:rPr>
          <w:rFonts w:asciiTheme="minorHAnsi" w:hAnsiTheme="minorHAnsi" w:cstheme="minorHAnsi"/>
          <w:b/>
          <w:bCs/>
        </w:rPr>
        <w:t>„Świadczenie usługi zorganizowania i przeprowadzenia szkoleń podnoszących kompetencje zawodowe pracowników Centrum Administracyjnego Pieczy Zastępczej w ramach projektu: „Wzmocnieni – zintegrowane wsparcie dla dzieci i rodzin”</w:t>
      </w:r>
      <w:r w:rsidR="009E7390">
        <w:rPr>
          <w:rFonts w:asciiTheme="minorHAnsi" w:hAnsiTheme="minorHAnsi" w:cstheme="minorHAnsi"/>
          <w:b/>
          <w:bCs/>
          <w:sz w:val="22"/>
          <w:szCs w:val="22"/>
        </w:rPr>
        <w:t xml:space="preserve">, </w:t>
      </w:r>
      <w:r w:rsidRPr="009E7390">
        <w:rPr>
          <w:rFonts w:asciiTheme="minorHAnsi" w:hAnsiTheme="minorHAnsi" w:cstheme="minorHAnsi"/>
          <w:sz w:val="22"/>
          <w:szCs w:val="22"/>
        </w:rPr>
        <w:t xml:space="preserve">do dyspozycji Wykonawcy </w:t>
      </w:r>
    </w:p>
    <w:p w14:paraId="209B6718" w14:textId="77777777" w:rsidR="009D517D" w:rsidRPr="003F6981" w:rsidRDefault="009D517D" w:rsidP="009D517D">
      <w:pPr>
        <w:pStyle w:val="Default"/>
        <w:widowControl w:val="0"/>
        <w:rPr>
          <w:rFonts w:asciiTheme="minorHAnsi" w:hAnsiTheme="minorHAnsi" w:cstheme="minorHAnsi"/>
          <w:b/>
          <w:bCs/>
        </w:rPr>
      </w:pPr>
    </w:p>
    <w:p w14:paraId="04CED039" w14:textId="77777777" w:rsidR="009D517D" w:rsidRPr="003F6981" w:rsidRDefault="009D517D" w:rsidP="009D517D">
      <w:pPr>
        <w:pStyle w:val="Default"/>
        <w:widowControl w:val="0"/>
        <w:jc w:val="center"/>
        <w:rPr>
          <w:rFonts w:asciiTheme="minorHAnsi" w:hAnsiTheme="minorHAnsi" w:cstheme="minorHAnsi"/>
        </w:rPr>
      </w:pPr>
      <w:r w:rsidRPr="003F6981">
        <w:rPr>
          <w:rFonts w:asciiTheme="minorHAnsi" w:hAnsiTheme="minorHAnsi" w:cstheme="minorHAnsi"/>
          <w:bCs/>
        </w:rPr>
        <w:t>……………………………………………………………………………………………………………………..………………………</w:t>
      </w:r>
    </w:p>
    <w:p w14:paraId="0D16DFA5" w14:textId="77777777" w:rsidR="009D517D" w:rsidRPr="003F6981" w:rsidRDefault="009D517D" w:rsidP="009D517D">
      <w:pPr>
        <w:pStyle w:val="Default"/>
        <w:widowControl w:val="0"/>
        <w:rPr>
          <w:rFonts w:asciiTheme="minorHAnsi" w:hAnsiTheme="minorHAnsi" w:cstheme="minorHAnsi"/>
          <w:i/>
          <w:iCs/>
          <w:sz w:val="20"/>
          <w:szCs w:val="20"/>
        </w:rPr>
      </w:pPr>
      <w:r w:rsidRPr="003F6981">
        <w:rPr>
          <w:rFonts w:asciiTheme="minorHAnsi" w:hAnsiTheme="minorHAnsi" w:cstheme="minorHAnsi"/>
          <w:i/>
          <w:iCs/>
          <w:sz w:val="20"/>
          <w:szCs w:val="20"/>
        </w:rPr>
        <w:t>(nazwa i adres Wykonawcy, któremu udostępniane są zasoby)</w:t>
      </w:r>
    </w:p>
    <w:p w14:paraId="418E749D" w14:textId="77777777" w:rsidR="009D517D" w:rsidRPr="003F6981" w:rsidRDefault="009D517D" w:rsidP="009D517D">
      <w:pPr>
        <w:pStyle w:val="Default"/>
        <w:widowControl w:val="0"/>
        <w:spacing w:line="360" w:lineRule="auto"/>
        <w:rPr>
          <w:rFonts w:asciiTheme="minorHAnsi" w:hAnsiTheme="minorHAnsi" w:cstheme="minorHAnsi"/>
          <w:b/>
          <w:color w:val="auto"/>
        </w:rPr>
      </w:pPr>
      <w:r w:rsidRPr="003F6981">
        <w:rPr>
          <w:rFonts w:asciiTheme="minorHAnsi" w:hAnsiTheme="minorHAnsi" w:cstheme="minorHAnsi"/>
          <w:b/>
          <w:color w:val="auto"/>
        </w:rPr>
        <w:t xml:space="preserve">Oświadczam, iż: </w:t>
      </w:r>
    </w:p>
    <w:p w14:paraId="111C834E" w14:textId="77777777" w:rsidR="009D517D" w:rsidRPr="003F6981" w:rsidRDefault="009D517D" w:rsidP="009D517D">
      <w:pPr>
        <w:pStyle w:val="Default"/>
        <w:widowControl w:val="0"/>
        <w:jc w:val="both"/>
        <w:rPr>
          <w:rFonts w:asciiTheme="minorHAnsi" w:hAnsiTheme="minorHAnsi" w:cstheme="minorHAnsi"/>
          <w:color w:val="auto"/>
        </w:rPr>
      </w:pPr>
      <w:r w:rsidRPr="003F6981">
        <w:rPr>
          <w:rFonts w:asciiTheme="minorHAnsi" w:hAnsiTheme="minorHAnsi" w:cstheme="minorHAnsi"/>
          <w:color w:val="auto"/>
        </w:rPr>
        <w:t xml:space="preserve">a) udostępniam Wykonawcy nasze zasoby w zakresie: </w:t>
      </w:r>
    </w:p>
    <w:p w14:paraId="0DE5F9C4" w14:textId="77777777" w:rsidR="009D517D" w:rsidRPr="003F6981" w:rsidRDefault="009D517D" w:rsidP="009D517D">
      <w:pPr>
        <w:pStyle w:val="Default"/>
        <w:widowControl w:val="0"/>
        <w:rPr>
          <w:rFonts w:asciiTheme="minorHAnsi" w:hAnsiTheme="minorHAnsi" w:cstheme="minorHAnsi"/>
          <w:color w:val="auto"/>
          <w:sz w:val="12"/>
          <w:szCs w:val="12"/>
        </w:rPr>
      </w:pPr>
    </w:p>
    <w:p w14:paraId="4AAB910B" w14:textId="77777777" w:rsidR="009D517D" w:rsidRPr="003F6981" w:rsidRDefault="009D517D" w:rsidP="009D517D">
      <w:pPr>
        <w:pStyle w:val="Default"/>
        <w:widowControl w:val="0"/>
        <w:rPr>
          <w:rFonts w:asciiTheme="minorHAnsi" w:hAnsiTheme="minorHAnsi" w:cstheme="minorHAnsi"/>
          <w:color w:val="auto"/>
        </w:rPr>
      </w:pPr>
      <w:r w:rsidRPr="003F6981">
        <w:rPr>
          <w:rFonts w:asciiTheme="minorHAnsi" w:hAnsiTheme="minorHAnsi" w:cstheme="minorHAnsi"/>
          <w:color w:val="auto"/>
        </w:rPr>
        <w:t>………………………………………………………………………………………………….……………………………………………………………………………...................................................................................................................</w:t>
      </w:r>
    </w:p>
    <w:p w14:paraId="32E83FB8" w14:textId="77777777" w:rsidR="009D517D" w:rsidRPr="003F6981" w:rsidRDefault="009D517D" w:rsidP="009D517D">
      <w:pPr>
        <w:pStyle w:val="Default"/>
        <w:widowControl w:val="0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3F6981">
        <w:rPr>
          <w:rFonts w:asciiTheme="minorHAnsi" w:hAnsiTheme="minorHAnsi" w:cstheme="minorHAnsi"/>
          <w:i/>
          <w:iCs/>
          <w:color w:val="auto"/>
          <w:sz w:val="20"/>
          <w:szCs w:val="20"/>
        </w:rPr>
        <w:t xml:space="preserve">określenie zasobu – sytuacja finansowa lub ekonomiczna, zdolność techniczna i zawodowa (wiedza </w:t>
      </w:r>
      <w:r w:rsidRPr="003F6981">
        <w:rPr>
          <w:rFonts w:asciiTheme="minorHAnsi" w:hAnsiTheme="minorHAnsi" w:cstheme="minorHAnsi"/>
          <w:i/>
          <w:iCs/>
          <w:color w:val="auto"/>
          <w:sz w:val="20"/>
          <w:szCs w:val="20"/>
        </w:rPr>
        <w:br/>
        <w:t xml:space="preserve">i doświadczenie), osoby (potencjał kadrowy) </w:t>
      </w:r>
    </w:p>
    <w:p w14:paraId="12E13ED4" w14:textId="77777777" w:rsidR="009D517D" w:rsidRPr="003F6981" w:rsidRDefault="009D517D" w:rsidP="009D517D">
      <w:pPr>
        <w:pStyle w:val="Default"/>
        <w:widowControl w:val="0"/>
        <w:rPr>
          <w:rFonts w:asciiTheme="minorHAnsi" w:hAnsiTheme="minorHAnsi" w:cstheme="minorHAnsi"/>
          <w:color w:val="auto"/>
        </w:rPr>
      </w:pPr>
    </w:p>
    <w:p w14:paraId="6633FB58" w14:textId="77777777" w:rsidR="009D517D" w:rsidRPr="003F6981" w:rsidRDefault="009D517D" w:rsidP="009D517D">
      <w:pPr>
        <w:pStyle w:val="Default"/>
        <w:widowControl w:val="0"/>
        <w:rPr>
          <w:rFonts w:asciiTheme="minorHAnsi" w:hAnsiTheme="minorHAnsi" w:cstheme="minorHAnsi"/>
          <w:color w:val="auto"/>
        </w:rPr>
      </w:pPr>
      <w:r w:rsidRPr="003F6981">
        <w:rPr>
          <w:rFonts w:asciiTheme="minorHAnsi" w:hAnsiTheme="minorHAnsi" w:cstheme="minorHAnsi"/>
          <w:color w:val="auto"/>
        </w:rPr>
        <w:t>obejmującym: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.…………………</w:t>
      </w:r>
    </w:p>
    <w:p w14:paraId="733E3EE0" w14:textId="77777777" w:rsidR="009D517D" w:rsidRPr="003F6981" w:rsidRDefault="009D517D" w:rsidP="009D517D">
      <w:pPr>
        <w:pStyle w:val="Default"/>
        <w:widowControl w:val="0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3F6981">
        <w:rPr>
          <w:rFonts w:asciiTheme="minorHAnsi" w:hAnsiTheme="minorHAnsi" w:cstheme="minorHAnsi"/>
          <w:i/>
          <w:iCs/>
          <w:color w:val="auto"/>
          <w:sz w:val="20"/>
          <w:szCs w:val="20"/>
        </w:rPr>
        <w:t xml:space="preserve"> (należy podać informacje umożliwiające ocenę spełnienia warunków, określonych w ………………… SWZ, przez udostępniane zasoby) </w:t>
      </w:r>
    </w:p>
    <w:p w14:paraId="35FF0466" w14:textId="77777777" w:rsidR="009D517D" w:rsidRPr="003F6981" w:rsidRDefault="009D517D" w:rsidP="009D517D">
      <w:pPr>
        <w:pStyle w:val="Default"/>
        <w:widowControl w:val="0"/>
        <w:rPr>
          <w:rFonts w:asciiTheme="minorHAnsi" w:hAnsiTheme="minorHAnsi" w:cstheme="minorHAnsi"/>
          <w:color w:val="auto"/>
        </w:rPr>
      </w:pPr>
    </w:p>
    <w:p w14:paraId="13587B9F" w14:textId="77777777" w:rsidR="009D517D" w:rsidRPr="003F6981" w:rsidRDefault="009D517D" w:rsidP="009D517D">
      <w:pPr>
        <w:pStyle w:val="Default"/>
        <w:widowControl w:val="0"/>
        <w:jc w:val="both"/>
        <w:rPr>
          <w:rFonts w:asciiTheme="minorHAnsi" w:hAnsiTheme="minorHAnsi" w:cstheme="minorHAnsi"/>
          <w:color w:val="auto"/>
        </w:rPr>
      </w:pPr>
      <w:r w:rsidRPr="003F6981">
        <w:rPr>
          <w:rFonts w:asciiTheme="minorHAnsi" w:hAnsiTheme="minorHAnsi" w:cstheme="minorHAnsi"/>
          <w:color w:val="auto"/>
        </w:rPr>
        <w:t xml:space="preserve">b) sposób wykorzystania udostępnionych przeze mnie zasobów przy wykonywaniu zamówienia publicznego będzie następujący: </w:t>
      </w:r>
    </w:p>
    <w:p w14:paraId="448B4FF0" w14:textId="77777777" w:rsidR="009D517D" w:rsidRPr="003F6981" w:rsidRDefault="009D517D" w:rsidP="009D517D">
      <w:pPr>
        <w:pStyle w:val="Default"/>
        <w:widowControl w:val="0"/>
        <w:rPr>
          <w:rFonts w:asciiTheme="minorHAnsi" w:hAnsiTheme="minorHAnsi" w:cstheme="minorHAnsi"/>
          <w:color w:val="auto"/>
          <w:sz w:val="12"/>
          <w:szCs w:val="12"/>
        </w:rPr>
      </w:pPr>
    </w:p>
    <w:p w14:paraId="2F868779" w14:textId="77777777" w:rsidR="009D517D" w:rsidRPr="003F6981" w:rsidRDefault="009D517D" w:rsidP="009D517D">
      <w:pPr>
        <w:pStyle w:val="Default"/>
        <w:widowControl w:val="0"/>
        <w:rPr>
          <w:rFonts w:asciiTheme="minorHAnsi" w:hAnsiTheme="minorHAnsi" w:cstheme="minorHAnsi"/>
          <w:color w:val="auto"/>
        </w:rPr>
      </w:pPr>
      <w:r w:rsidRPr="003F6981">
        <w:rPr>
          <w:rFonts w:asciiTheme="minorHAnsi" w:hAnsiTheme="minorHAnsi" w:cstheme="minorHAnsi"/>
          <w:color w:val="auto"/>
        </w:rPr>
        <w:t>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.……</w:t>
      </w:r>
    </w:p>
    <w:p w14:paraId="57080C44" w14:textId="77777777" w:rsidR="009D517D" w:rsidRPr="003F6981" w:rsidRDefault="009D517D" w:rsidP="009D517D">
      <w:pPr>
        <w:pStyle w:val="Default"/>
        <w:widowControl w:val="0"/>
        <w:jc w:val="both"/>
        <w:rPr>
          <w:rFonts w:asciiTheme="minorHAnsi" w:hAnsiTheme="minorHAnsi" w:cstheme="minorHAnsi"/>
          <w:color w:val="auto"/>
        </w:rPr>
      </w:pPr>
      <w:r w:rsidRPr="003F6981">
        <w:rPr>
          <w:rFonts w:asciiTheme="minorHAnsi" w:hAnsiTheme="minorHAnsi" w:cstheme="minorHAnsi"/>
          <w:color w:val="auto"/>
        </w:rPr>
        <w:t xml:space="preserve">c) zakres i okres mojego udziału przy wykonywaniu zamówienia publicznego będzie następujący: </w:t>
      </w:r>
    </w:p>
    <w:p w14:paraId="6ACB6857" w14:textId="77777777" w:rsidR="009D517D" w:rsidRPr="003F6981" w:rsidRDefault="009D517D" w:rsidP="009D517D">
      <w:pPr>
        <w:pStyle w:val="Default"/>
        <w:widowControl w:val="0"/>
        <w:rPr>
          <w:rFonts w:asciiTheme="minorHAnsi" w:hAnsiTheme="minorHAnsi" w:cstheme="minorHAnsi"/>
          <w:color w:val="auto"/>
          <w:sz w:val="12"/>
          <w:szCs w:val="12"/>
        </w:rPr>
      </w:pPr>
    </w:p>
    <w:p w14:paraId="186EB111" w14:textId="77777777" w:rsidR="009D517D" w:rsidRPr="003F6981" w:rsidRDefault="009D517D" w:rsidP="009D517D">
      <w:pPr>
        <w:pStyle w:val="Default"/>
        <w:widowControl w:val="0"/>
        <w:rPr>
          <w:rFonts w:asciiTheme="minorHAnsi" w:hAnsiTheme="minorHAnsi" w:cstheme="minorHAnsi"/>
          <w:color w:val="auto"/>
        </w:rPr>
      </w:pPr>
      <w:r w:rsidRPr="003F6981">
        <w:rPr>
          <w:rFonts w:asciiTheme="minorHAnsi" w:hAnsiTheme="minorHAnsi" w:cstheme="minorHAnsi"/>
          <w:color w:val="auto"/>
        </w:rPr>
        <w:t>……………………………………………………………………………………...……………………….…………………………………………………………………………………………………………………………………………………………………………..…</w:t>
      </w:r>
    </w:p>
    <w:p w14:paraId="698B9C89" w14:textId="77777777" w:rsidR="009D517D" w:rsidRPr="003F6981" w:rsidRDefault="009D517D" w:rsidP="009D517D">
      <w:pPr>
        <w:widowControl w:val="0"/>
        <w:autoSpaceDE w:val="0"/>
        <w:autoSpaceDN w:val="0"/>
        <w:adjustRightInd w:val="0"/>
        <w:ind w:right="45"/>
        <w:rPr>
          <w:rFonts w:asciiTheme="minorHAnsi" w:eastAsia="Calibri" w:hAnsiTheme="minorHAnsi" w:cstheme="minorHAnsi"/>
          <w:b/>
        </w:rPr>
      </w:pPr>
    </w:p>
    <w:tbl>
      <w:tblPr>
        <w:tblW w:w="5225" w:type="pct"/>
        <w:jc w:val="center"/>
        <w:tblLook w:val="01E0" w:firstRow="1" w:lastRow="1" w:firstColumn="1" w:lastColumn="1" w:noHBand="0" w:noVBand="0"/>
      </w:tblPr>
      <w:tblGrid>
        <w:gridCol w:w="3521"/>
        <w:gridCol w:w="6183"/>
      </w:tblGrid>
      <w:tr w:rsidR="009D517D" w:rsidRPr="003F6981" w14:paraId="68A0DDD9" w14:textId="77777777" w:rsidTr="009746A6">
        <w:trPr>
          <w:trHeight w:val="170"/>
          <w:jc w:val="center"/>
        </w:trPr>
        <w:tc>
          <w:tcPr>
            <w:tcW w:w="1814" w:type="pct"/>
            <w:vAlign w:val="center"/>
          </w:tcPr>
          <w:p w14:paraId="2C0118ED" w14:textId="77777777" w:rsidR="009D517D" w:rsidRPr="003F6981" w:rsidRDefault="009D517D" w:rsidP="009746A6">
            <w:pPr>
              <w:widowControl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F6981">
              <w:rPr>
                <w:rFonts w:asciiTheme="minorHAnsi" w:hAnsiTheme="minorHAnsi" w:cstheme="minorHAnsi"/>
                <w:sz w:val="18"/>
                <w:szCs w:val="18"/>
              </w:rPr>
              <w:t>………………</w:t>
            </w:r>
          </w:p>
        </w:tc>
        <w:tc>
          <w:tcPr>
            <w:tcW w:w="3186" w:type="pct"/>
            <w:vAlign w:val="center"/>
          </w:tcPr>
          <w:p w14:paraId="4125F7D1" w14:textId="77777777" w:rsidR="009D517D" w:rsidRPr="003F6981" w:rsidRDefault="009D517D" w:rsidP="009746A6">
            <w:pPr>
              <w:widowControl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F6981">
              <w:rPr>
                <w:rFonts w:asciiTheme="minorHAnsi" w:hAnsiTheme="minorHAnsi" w:cstheme="minorHAnsi"/>
                <w:sz w:val="18"/>
                <w:szCs w:val="18"/>
              </w:rPr>
              <w:t>……………………………………………………………………………………………………………..</w:t>
            </w:r>
          </w:p>
        </w:tc>
      </w:tr>
      <w:tr w:rsidR="009D517D" w:rsidRPr="003F6981" w14:paraId="4E4B338B" w14:textId="77777777" w:rsidTr="009746A6">
        <w:trPr>
          <w:trHeight w:val="170"/>
          <w:jc w:val="center"/>
        </w:trPr>
        <w:tc>
          <w:tcPr>
            <w:tcW w:w="1814" w:type="pct"/>
            <w:vAlign w:val="center"/>
          </w:tcPr>
          <w:p w14:paraId="7E6BAE43" w14:textId="77777777" w:rsidR="009D517D" w:rsidRPr="003F6981" w:rsidRDefault="009D517D" w:rsidP="009746A6">
            <w:pPr>
              <w:widowControl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F6981">
              <w:rPr>
                <w:rFonts w:asciiTheme="minorHAnsi" w:hAnsiTheme="minorHAnsi" w:cstheme="minorHAnsi"/>
                <w:sz w:val="18"/>
                <w:szCs w:val="18"/>
              </w:rPr>
              <w:t>Miejscowość / Data</w:t>
            </w:r>
          </w:p>
        </w:tc>
        <w:tc>
          <w:tcPr>
            <w:tcW w:w="3186" w:type="pct"/>
            <w:vAlign w:val="center"/>
          </w:tcPr>
          <w:p w14:paraId="040937C8" w14:textId="77777777" w:rsidR="009D517D" w:rsidRPr="003F6981" w:rsidRDefault="009D517D" w:rsidP="009746A6">
            <w:pPr>
              <w:widowControl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F6981">
              <w:rPr>
                <w:rFonts w:asciiTheme="minorHAnsi" w:hAnsiTheme="minorHAnsi" w:cstheme="minorHAnsi"/>
                <w:sz w:val="18"/>
                <w:szCs w:val="18"/>
              </w:rPr>
              <w:t>Podpis(y) osoby(osób) upoważnionej(</w:t>
            </w:r>
            <w:proofErr w:type="spellStart"/>
            <w:r w:rsidRPr="003F6981">
              <w:rPr>
                <w:rFonts w:asciiTheme="minorHAnsi" w:hAnsiTheme="minorHAnsi" w:cstheme="minorHAnsi"/>
                <w:sz w:val="18"/>
                <w:szCs w:val="18"/>
              </w:rPr>
              <w:t>ych</w:t>
            </w:r>
            <w:proofErr w:type="spellEnd"/>
            <w:r w:rsidRPr="003F6981">
              <w:rPr>
                <w:rFonts w:asciiTheme="minorHAnsi" w:hAnsiTheme="minorHAnsi" w:cstheme="minorHAnsi"/>
                <w:sz w:val="18"/>
                <w:szCs w:val="18"/>
              </w:rPr>
              <w:t xml:space="preserve">) do podpisania niniejszej oferty w imieniu Wykonawcy(ów). </w:t>
            </w:r>
          </w:p>
          <w:p w14:paraId="70AD9572" w14:textId="77777777" w:rsidR="009D517D" w:rsidRPr="003F6981" w:rsidRDefault="009D517D" w:rsidP="009746A6">
            <w:pPr>
              <w:widowControl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F6981">
              <w:rPr>
                <w:rFonts w:asciiTheme="minorHAnsi" w:hAnsiTheme="minorHAnsi" w:cstheme="minorHAnsi"/>
                <w:sz w:val="18"/>
                <w:szCs w:val="18"/>
              </w:rPr>
              <w:t>Oferta w postaci elektronicznej winna być podpisana w formie kwalifikowanego podpisu elektronicznego lub w postaci podpisu zaufanego lub w postaci podpisu osobistego.</w:t>
            </w:r>
          </w:p>
        </w:tc>
      </w:tr>
    </w:tbl>
    <w:p w14:paraId="36054286" w14:textId="77777777" w:rsidR="009D517D" w:rsidRPr="003F6981" w:rsidRDefault="009D517D" w:rsidP="009D517D">
      <w:pPr>
        <w:widowControl w:val="0"/>
        <w:autoSpaceDE w:val="0"/>
        <w:autoSpaceDN w:val="0"/>
        <w:adjustRightInd w:val="0"/>
        <w:ind w:right="45"/>
        <w:rPr>
          <w:rFonts w:asciiTheme="minorHAnsi" w:eastAsia="Calibri" w:hAnsiTheme="minorHAnsi" w:cstheme="minorHAnsi"/>
          <w:b/>
          <w:sz w:val="22"/>
          <w:szCs w:val="22"/>
        </w:rPr>
      </w:pPr>
      <w:r w:rsidRPr="003F6981">
        <w:rPr>
          <w:rFonts w:asciiTheme="minorHAnsi" w:eastAsia="Calibri" w:hAnsiTheme="minorHAnsi" w:cstheme="minorHAnsi"/>
          <w:b/>
          <w:sz w:val="22"/>
          <w:szCs w:val="22"/>
        </w:rPr>
        <w:tab/>
      </w:r>
      <w:r w:rsidRPr="003F6981">
        <w:rPr>
          <w:rFonts w:asciiTheme="minorHAnsi" w:eastAsia="Calibri" w:hAnsiTheme="minorHAnsi" w:cstheme="minorHAnsi"/>
          <w:b/>
          <w:sz w:val="22"/>
          <w:szCs w:val="22"/>
        </w:rPr>
        <w:tab/>
      </w:r>
      <w:r w:rsidRPr="003F6981">
        <w:rPr>
          <w:rFonts w:asciiTheme="minorHAnsi" w:eastAsia="Calibri" w:hAnsiTheme="minorHAnsi" w:cstheme="minorHAnsi"/>
          <w:b/>
          <w:sz w:val="22"/>
          <w:szCs w:val="22"/>
        </w:rPr>
        <w:tab/>
      </w:r>
    </w:p>
    <w:p w14:paraId="02D5DF28" w14:textId="77777777" w:rsidR="009E7390" w:rsidRDefault="009E7390" w:rsidP="009D517D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61DEB827" w14:textId="77777777" w:rsidR="009E7390" w:rsidRPr="00946B2C" w:rsidRDefault="00946B2C" w:rsidP="00A365C0">
      <w:pPr>
        <w:pageBreakBefore/>
        <w:rPr>
          <w:rFonts w:asciiTheme="minorHAnsi" w:hAnsiTheme="minorHAnsi" w:cstheme="minorHAnsi"/>
          <w:b/>
        </w:rPr>
      </w:pPr>
      <w:r w:rsidRPr="00946B2C">
        <w:rPr>
          <w:rFonts w:asciiTheme="minorHAnsi" w:hAnsiTheme="minorHAnsi" w:cstheme="minorHAnsi"/>
          <w:b/>
        </w:rPr>
        <w:lastRenderedPageBreak/>
        <w:t>Nr postępowania: 3/2026</w:t>
      </w:r>
      <w:r w:rsidR="00A365C0" w:rsidRPr="00946B2C">
        <w:rPr>
          <w:rFonts w:asciiTheme="minorHAnsi" w:hAnsiTheme="minorHAnsi" w:cstheme="minorHAnsi"/>
          <w:b/>
        </w:rPr>
        <w:t xml:space="preserve"> </w:t>
      </w:r>
    </w:p>
    <w:p w14:paraId="384B99F8" w14:textId="77777777" w:rsidR="009D517D" w:rsidRPr="00A365C0" w:rsidRDefault="009D517D" w:rsidP="00A365C0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</w:rPr>
      </w:pPr>
      <w:r w:rsidRPr="00A365C0">
        <w:rPr>
          <w:rFonts w:asciiTheme="minorHAnsi" w:hAnsiTheme="minorHAnsi" w:cstheme="minorHAnsi"/>
          <w:b/>
        </w:rPr>
        <w:t>Załącznik nr 8 do SWZ</w:t>
      </w:r>
    </w:p>
    <w:p w14:paraId="475E9BDB" w14:textId="77777777" w:rsidR="009D517D" w:rsidRPr="003F6981" w:rsidRDefault="009D517D" w:rsidP="009D517D">
      <w:pPr>
        <w:pStyle w:val="Default"/>
        <w:widowControl w:val="0"/>
        <w:spacing w:after="12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3F6981">
        <w:rPr>
          <w:rFonts w:asciiTheme="minorHAnsi" w:hAnsiTheme="minorHAnsi" w:cstheme="minorHAnsi"/>
          <w:noProof/>
          <w:sz w:val="22"/>
          <w:szCs w:val="22"/>
        </w:rPr>
        <w:drawing>
          <wp:inline distT="0" distB="0" distL="0" distR="0" wp14:anchorId="546E6B0F" wp14:editId="2B0E0F5E">
            <wp:extent cx="5753100" cy="885825"/>
            <wp:effectExtent l="0" t="0" r="0" b="0"/>
            <wp:docPr id="1243999396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8DF575" w14:textId="77777777" w:rsidR="009D517D" w:rsidRPr="003F6981" w:rsidRDefault="009D517D" w:rsidP="009D517D">
      <w:pPr>
        <w:spacing w:after="60" w:line="276" w:lineRule="auto"/>
        <w:jc w:val="both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3F6981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Zgodnie z obowiązkiem wynikającym z art. 117 ust. 4 ustawy </w:t>
      </w:r>
      <w:proofErr w:type="spellStart"/>
      <w:r w:rsidRPr="003F6981">
        <w:rPr>
          <w:rFonts w:asciiTheme="minorHAnsi" w:hAnsiTheme="minorHAnsi" w:cstheme="minorHAnsi"/>
          <w:b/>
          <w:bCs/>
          <w:iCs/>
          <w:sz w:val="22"/>
          <w:szCs w:val="22"/>
        </w:rPr>
        <w:t>Pzp</w:t>
      </w:r>
      <w:proofErr w:type="spellEnd"/>
      <w:r w:rsidRPr="003F6981">
        <w:rPr>
          <w:rFonts w:asciiTheme="minorHAnsi" w:hAnsiTheme="minorHAnsi" w:cstheme="minorHAnsi"/>
          <w:b/>
          <w:bCs/>
          <w:iCs/>
          <w:sz w:val="22"/>
          <w:szCs w:val="22"/>
        </w:rPr>
        <w:t>, jako Wykonawcy składający ofertę wspólną (konsorcjum*/spółka cywilna*) w składzie: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3252"/>
        <w:gridCol w:w="2835"/>
        <w:gridCol w:w="2409"/>
      </w:tblGrid>
      <w:tr w:rsidR="009D517D" w:rsidRPr="003F6981" w14:paraId="28A66DB0" w14:textId="77777777" w:rsidTr="009746A6">
        <w:trPr>
          <w:trHeight w:val="814"/>
        </w:trPr>
        <w:tc>
          <w:tcPr>
            <w:tcW w:w="576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  <w:vAlign w:val="center"/>
          </w:tcPr>
          <w:p w14:paraId="480E3543" w14:textId="77777777" w:rsidR="009D517D" w:rsidRPr="003F6981" w:rsidRDefault="009D517D" w:rsidP="009746A6">
            <w:pPr>
              <w:keepNext/>
              <w:spacing w:line="276" w:lineRule="auto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3F6981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Lp.</w:t>
            </w:r>
          </w:p>
        </w:tc>
        <w:tc>
          <w:tcPr>
            <w:tcW w:w="3252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641E282D" w14:textId="77777777" w:rsidR="009D517D" w:rsidRPr="003F6981" w:rsidRDefault="009D517D" w:rsidP="009746A6">
            <w:pPr>
              <w:keepNext/>
              <w:spacing w:line="276" w:lineRule="auto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3F6981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Nazwa(y) Wykonawcy(ów)</w:t>
            </w:r>
          </w:p>
        </w:tc>
        <w:tc>
          <w:tcPr>
            <w:tcW w:w="2835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73F82235" w14:textId="77777777" w:rsidR="009D517D" w:rsidRPr="003F6981" w:rsidRDefault="009D517D" w:rsidP="009746A6">
            <w:pPr>
              <w:keepNext/>
              <w:spacing w:line="276" w:lineRule="auto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3F6981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Adres(y) </w:t>
            </w:r>
            <w:r w:rsidRPr="003F6981">
              <w:rPr>
                <w:rFonts w:asciiTheme="minorHAnsi" w:hAnsiTheme="minorHAnsi" w:cstheme="minorHAnsi"/>
                <w:b/>
                <w:caps/>
                <w:color w:val="000000"/>
                <w:sz w:val="22"/>
                <w:szCs w:val="22"/>
              </w:rPr>
              <w:t>W</w:t>
            </w:r>
            <w:r w:rsidRPr="003F6981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ykonawcy(ów)</w:t>
            </w:r>
          </w:p>
        </w:tc>
        <w:tc>
          <w:tcPr>
            <w:tcW w:w="2409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11453F9F" w14:textId="77777777" w:rsidR="009D517D" w:rsidRPr="003F6981" w:rsidRDefault="009D517D" w:rsidP="009746A6">
            <w:pPr>
              <w:keepNext/>
              <w:spacing w:line="276" w:lineRule="auto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3F6981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NIP</w:t>
            </w:r>
          </w:p>
        </w:tc>
      </w:tr>
      <w:tr w:rsidR="009D517D" w:rsidRPr="003F6981" w14:paraId="6A47212C" w14:textId="77777777" w:rsidTr="009746A6">
        <w:tc>
          <w:tcPr>
            <w:tcW w:w="576" w:type="dxa"/>
            <w:tcBorders>
              <w:top w:val="double" w:sz="4" w:space="0" w:color="auto"/>
              <w:left w:val="single" w:sz="12" w:space="0" w:color="auto"/>
            </w:tcBorders>
          </w:tcPr>
          <w:p w14:paraId="13CAB1E3" w14:textId="77777777" w:rsidR="009D517D" w:rsidRPr="003F6981" w:rsidRDefault="009D517D" w:rsidP="009746A6">
            <w:pPr>
              <w:keepNext/>
              <w:spacing w:line="276" w:lineRule="auto"/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</w:pPr>
          </w:p>
        </w:tc>
        <w:tc>
          <w:tcPr>
            <w:tcW w:w="3252" w:type="dxa"/>
            <w:tcBorders>
              <w:top w:val="double" w:sz="4" w:space="0" w:color="auto"/>
            </w:tcBorders>
          </w:tcPr>
          <w:p w14:paraId="621706BD" w14:textId="77777777" w:rsidR="009D517D" w:rsidRPr="003F6981" w:rsidRDefault="009D517D" w:rsidP="009746A6">
            <w:pPr>
              <w:keepNext/>
              <w:spacing w:after="120" w:line="276" w:lineRule="auto"/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double" w:sz="4" w:space="0" w:color="auto"/>
            </w:tcBorders>
          </w:tcPr>
          <w:p w14:paraId="286A601F" w14:textId="77777777" w:rsidR="009D517D" w:rsidRPr="003F6981" w:rsidRDefault="009D517D" w:rsidP="009746A6">
            <w:pPr>
              <w:keepNext/>
              <w:spacing w:after="120" w:line="276" w:lineRule="auto"/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double" w:sz="4" w:space="0" w:color="auto"/>
              <w:right w:val="single" w:sz="12" w:space="0" w:color="auto"/>
            </w:tcBorders>
          </w:tcPr>
          <w:p w14:paraId="13F6487A" w14:textId="77777777" w:rsidR="009D517D" w:rsidRPr="003F6981" w:rsidRDefault="009D517D" w:rsidP="009746A6">
            <w:pPr>
              <w:keepNext/>
              <w:spacing w:after="120" w:line="276" w:lineRule="auto"/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</w:pPr>
          </w:p>
        </w:tc>
      </w:tr>
      <w:tr w:rsidR="009D517D" w:rsidRPr="003F6981" w14:paraId="3A2EC324" w14:textId="77777777" w:rsidTr="009746A6">
        <w:tc>
          <w:tcPr>
            <w:tcW w:w="576" w:type="dxa"/>
            <w:tcBorders>
              <w:left w:val="single" w:sz="12" w:space="0" w:color="auto"/>
            </w:tcBorders>
          </w:tcPr>
          <w:p w14:paraId="45D07F4F" w14:textId="77777777" w:rsidR="009D517D" w:rsidRPr="003F6981" w:rsidRDefault="009D517D" w:rsidP="009746A6">
            <w:pPr>
              <w:keepNext/>
              <w:spacing w:after="120" w:line="276" w:lineRule="auto"/>
              <w:rPr>
                <w:rFonts w:asciiTheme="minorHAnsi" w:hAnsiTheme="minorHAnsi" w:cstheme="minorHAnsi"/>
                <w:b/>
                <w:i/>
                <w:color w:val="FF0000"/>
                <w:sz w:val="22"/>
                <w:szCs w:val="22"/>
              </w:rPr>
            </w:pPr>
          </w:p>
        </w:tc>
        <w:tc>
          <w:tcPr>
            <w:tcW w:w="3252" w:type="dxa"/>
          </w:tcPr>
          <w:p w14:paraId="6AB0C9DF" w14:textId="77777777" w:rsidR="009D517D" w:rsidRPr="003F6981" w:rsidRDefault="009D517D" w:rsidP="009746A6">
            <w:pPr>
              <w:keepNext/>
              <w:spacing w:after="120" w:line="276" w:lineRule="auto"/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</w:pPr>
          </w:p>
        </w:tc>
        <w:tc>
          <w:tcPr>
            <w:tcW w:w="2835" w:type="dxa"/>
          </w:tcPr>
          <w:p w14:paraId="1B3D577E" w14:textId="77777777" w:rsidR="009D517D" w:rsidRPr="003F6981" w:rsidRDefault="009D517D" w:rsidP="009746A6">
            <w:pPr>
              <w:keepNext/>
              <w:spacing w:after="120" w:line="276" w:lineRule="auto"/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B522A55" w14:textId="77777777" w:rsidR="009D517D" w:rsidRPr="003F6981" w:rsidRDefault="009D517D" w:rsidP="009746A6">
            <w:pPr>
              <w:keepNext/>
              <w:spacing w:after="120" w:line="276" w:lineRule="auto"/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</w:pPr>
          </w:p>
        </w:tc>
      </w:tr>
      <w:tr w:rsidR="009D517D" w:rsidRPr="003F6981" w14:paraId="33E6724B" w14:textId="77777777" w:rsidTr="009746A6">
        <w:tc>
          <w:tcPr>
            <w:tcW w:w="576" w:type="dxa"/>
            <w:tcBorders>
              <w:left w:val="single" w:sz="12" w:space="0" w:color="auto"/>
              <w:bottom w:val="single" w:sz="12" w:space="0" w:color="auto"/>
            </w:tcBorders>
          </w:tcPr>
          <w:p w14:paraId="2F0101C3" w14:textId="77777777" w:rsidR="009D517D" w:rsidRPr="003F6981" w:rsidRDefault="009D517D" w:rsidP="009746A6">
            <w:pPr>
              <w:keepNext/>
              <w:spacing w:after="120" w:line="276" w:lineRule="auto"/>
              <w:rPr>
                <w:rFonts w:asciiTheme="minorHAnsi" w:hAnsiTheme="minorHAnsi" w:cstheme="minorHAnsi"/>
                <w:b/>
                <w:i/>
                <w:color w:val="FF0000"/>
                <w:sz w:val="22"/>
                <w:szCs w:val="22"/>
              </w:rPr>
            </w:pPr>
          </w:p>
        </w:tc>
        <w:tc>
          <w:tcPr>
            <w:tcW w:w="3252" w:type="dxa"/>
            <w:tcBorders>
              <w:bottom w:val="single" w:sz="12" w:space="0" w:color="auto"/>
            </w:tcBorders>
          </w:tcPr>
          <w:p w14:paraId="54AD6CD5" w14:textId="77777777" w:rsidR="009D517D" w:rsidRPr="003F6981" w:rsidRDefault="009D517D" w:rsidP="009746A6">
            <w:pPr>
              <w:keepNext/>
              <w:spacing w:after="120" w:line="276" w:lineRule="auto"/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</w:pPr>
          </w:p>
        </w:tc>
        <w:tc>
          <w:tcPr>
            <w:tcW w:w="2835" w:type="dxa"/>
            <w:tcBorders>
              <w:bottom w:val="single" w:sz="12" w:space="0" w:color="auto"/>
            </w:tcBorders>
          </w:tcPr>
          <w:p w14:paraId="1C34FCCD" w14:textId="77777777" w:rsidR="009D517D" w:rsidRPr="003F6981" w:rsidRDefault="009D517D" w:rsidP="009746A6">
            <w:pPr>
              <w:keepNext/>
              <w:spacing w:after="120" w:line="276" w:lineRule="auto"/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</w:pPr>
          </w:p>
        </w:tc>
        <w:tc>
          <w:tcPr>
            <w:tcW w:w="2409" w:type="dxa"/>
            <w:tcBorders>
              <w:bottom w:val="single" w:sz="12" w:space="0" w:color="auto"/>
              <w:right w:val="single" w:sz="12" w:space="0" w:color="auto"/>
            </w:tcBorders>
          </w:tcPr>
          <w:p w14:paraId="37D2FAA6" w14:textId="77777777" w:rsidR="009D517D" w:rsidRPr="003F6981" w:rsidRDefault="009D517D" w:rsidP="009746A6">
            <w:pPr>
              <w:keepNext/>
              <w:spacing w:after="120" w:line="276" w:lineRule="auto"/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</w:pPr>
          </w:p>
        </w:tc>
      </w:tr>
    </w:tbl>
    <w:p w14:paraId="2ABB85BB" w14:textId="77777777" w:rsidR="00AE3D1B" w:rsidRDefault="00AE3D1B" w:rsidP="009D51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770632A5" w14:textId="77777777" w:rsidR="009D517D" w:rsidRPr="00AA0B01" w:rsidRDefault="009D517D" w:rsidP="00AA0B01">
      <w:pPr>
        <w:pStyle w:val="Default"/>
        <w:jc w:val="both"/>
        <w:rPr>
          <w:rFonts w:asciiTheme="minorHAnsi" w:hAnsiTheme="minorHAnsi" w:cstheme="minorHAnsi"/>
          <w:b/>
          <w:bCs/>
        </w:rPr>
      </w:pPr>
      <w:r w:rsidRPr="003F6981">
        <w:rPr>
          <w:rFonts w:asciiTheme="minorHAnsi" w:hAnsiTheme="minorHAnsi" w:cstheme="minorHAnsi"/>
          <w:sz w:val="22"/>
          <w:szCs w:val="22"/>
        </w:rPr>
        <w:t>oświadczam(-y), że przystępując do postępowania o udzielenie zamówienia publicznego</w:t>
      </w:r>
      <w:r w:rsidRPr="003F6981">
        <w:rPr>
          <w:rFonts w:asciiTheme="minorHAnsi" w:hAnsiTheme="minorHAnsi" w:cstheme="minorHAnsi"/>
          <w:sz w:val="22"/>
          <w:szCs w:val="22"/>
        </w:rPr>
        <w:br/>
        <w:t xml:space="preserve">pn. </w:t>
      </w:r>
      <w:r w:rsidR="00AA0B01" w:rsidRPr="00AA0B01">
        <w:rPr>
          <w:rFonts w:asciiTheme="minorHAnsi" w:hAnsiTheme="minorHAnsi" w:cstheme="minorHAnsi"/>
          <w:b/>
          <w:bCs/>
        </w:rPr>
        <w:t xml:space="preserve">„Świadczenie usługi zorganizowania i przeprowadzenia szkoleń podnoszących kompetencje zawodowe pracowników Centrum Administracyjnego Pieczy Zastępczej </w:t>
      </w:r>
      <w:r w:rsidR="00AA0B01">
        <w:rPr>
          <w:rFonts w:asciiTheme="minorHAnsi" w:hAnsiTheme="minorHAnsi" w:cstheme="minorHAnsi"/>
          <w:b/>
          <w:bCs/>
        </w:rPr>
        <w:br/>
      </w:r>
      <w:r w:rsidR="00AA0B01" w:rsidRPr="00AA0B01">
        <w:rPr>
          <w:rFonts w:asciiTheme="minorHAnsi" w:hAnsiTheme="minorHAnsi" w:cstheme="minorHAnsi"/>
          <w:b/>
          <w:bCs/>
        </w:rPr>
        <w:t>w ramach projektu: „Wzmocnieni – zintegrowane wsparcie dla dzieci i rodzin”</w:t>
      </w:r>
      <w:r w:rsidR="00AA0B01">
        <w:rPr>
          <w:rFonts w:asciiTheme="minorHAnsi" w:hAnsiTheme="minorHAnsi" w:cstheme="minorHAnsi"/>
          <w:b/>
          <w:bCs/>
        </w:rPr>
        <w:t xml:space="preserve">, </w:t>
      </w:r>
      <w:r w:rsidRPr="003F6981">
        <w:rPr>
          <w:rFonts w:asciiTheme="minorHAnsi" w:hAnsiTheme="minorHAnsi" w:cstheme="minorHAnsi"/>
          <w:sz w:val="22"/>
          <w:szCs w:val="22"/>
        </w:rPr>
        <w:t xml:space="preserve">wyszczególnione poniżej usługi zostaną zrealizowane przez wskazanych wykonawców: </w:t>
      </w:r>
    </w:p>
    <w:p w14:paraId="43D1CA5E" w14:textId="77777777" w:rsidR="009D517D" w:rsidRPr="003F6981" w:rsidRDefault="009D517D" w:rsidP="009D517D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24D5DAD" w14:textId="77777777" w:rsidR="009D517D" w:rsidRPr="003F6981" w:rsidRDefault="009D517D" w:rsidP="009D517D">
      <w:pPr>
        <w:numPr>
          <w:ilvl w:val="1"/>
          <w:numId w:val="13"/>
        </w:numPr>
        <w:tabs>
          <w:tab w:val="clear" w:pos="1440"/>
          <w:tab w:val="num" w:pos="426"/>
        </w:tabs>
        <w:ind w:left="426" w:hanging="426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3F6981">
        <w:rPr>
          <w:rFonts w:asciiTheme="minorHAnsi" w:hAnsiTheme="minorHAnsi" w:cstheme="minorHAnsi"/>
          <w:sz w:val="22"/>
          <w:szCs w:val="22"/>
        </w:rPr>
        <w:t>Wykonawca ……………………………………………………………….……. (</w:t>
      </w:r>
      <w:r w:rsidRPr="003F6981">
        <w:rPr>
          <w:rFonts w:asciiTheme="minorHAnsi" w:hAnsiTheme="minorHAnsi" w:cstheme="minorHAnsi"/>
          <w:i/>
          <w:sz w:val="22"/>
          <w:szCs w:val="22"/>
        </w:rPr>
        <w:t>wskazać nazwę wykonawcy lub wykonawców w ramach konsorcjum/ spółki cywilnej, składający ofertę</w:t>
      </w:r>
      <w:r w:rsidRPr="003F6981">
        <w:rPr>
          <w:rFonts w:asciiTheme="minorHAnsi" w:hAnsiTheme="minorHAnsi" w:cstheme="minorHAnsi"/>
          <w:sz w:val="22"/>
          <w:szCs w:val="22"/>
        </w:rPr>
        <w:t xml:space="preserve">) wykona następujące usługi </w:t>
      </w:r>
      <w:r w:rsidRPr="003F6981">
        <w:rPr>
          <w:rFonts w:asciiTheme="minorHAnsi" w:hAnsiTheme="minorHAnsi" w:cstheme="minorHAnsi"/>
          <w:i/>
          <w:sz w:val="22"/>
          <w:szCs w:val="22"/>
        </w:rPr>
        <w:t>(wskazać zakres)</w:t>
      </w:r>
      <w:r w:rsidRPr="003F6981">
        <w:rPr>
          <w:rFonts w:asciiTheme="minorHAnsi" w:hAnsiTheme="minorHAnsi" w:cstheme="minorHAnsi"/>
          <w:sz w:val="22"/>
          <w:szCs w:val="22"/>
        </w:rPr>
        <w:t xml:space="preserve"> w ramach realizacji zamówienia:</w:t>
      </w:r>
    </w:p>
    <w:p w14:paraId="4D0F9468" w14:textId="77777777" w:rsidR="009D517D" w:rsidRPr="003F6981" w:rsidRDefault="009D517D" w:rsidP="009D517D">
      <w:pPr>
        <w:numPr>
          <w:ilvl w:val="2"/>
          <w:numId w:val="12"/>
        </w:numPr>
        <w:tabs>
          <w:tab w:val="num" w:pos="426"/>
        </w:tabs>
        <w:ind w:left="426" w:firstLine="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3F6981">
        <w:rPr>
          <w:rFonts w:asciiTheme="minorHAnsi" w:hAnsiTheme="minorHAnsi" w:cstheme="minorHAnsi"/>
          <w:sz w:val="22"/>
          <w:szCs w:val="22"/>
        </w:rPr>
        <w:t>………………………………………….………………..</w:t>
      </w:r>
    </w:p>
    <w:p w14:paraId="69BD3C76" w14:textId="77777777" w:rsidR="009D517D" w:rsidRPr="003F6981" w:rsidRDefault="009D517D" w:rsidP="009D517D">
      <w:pPr>
        <w:numPr>
          <w:ilvl w:val="2"/>
          <w:numId w:val="12"/>
        </w:numPr>
        <w:tabs>
          <w:tab w:val="num" w:pos="426"/>
        </w:tabs>
        <w:ind w:left="426" w:firstLine="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3F6981">
        <w:rPr>
          <w:rFonts w:asciiTheme="minorHAnsi" w:hAnsiTheme="minorHAnsi" w:cstheme="minorHAnsi"/>
          <w:sz w:val="22"/>
          <w:szCs w:val="22"/>
        </w:rPr>
        <w:t>…………………………………………………………...</w:t>
      </w:r>
    </w:p>
    <w:p w14:paraId="1BC55D2D" w14:textId="77777777" w:rsidR="009D517D" w:rsidRPr="003F6981" w:rsidRDefault="009D517D" w:rsidP="009D517D">
      <w:pPr>
        <w:numPr>
          <w:ilvl w:val="2"/>
          <w:numId w:val="12"/>
        </w:numPr>
        <w:tabs>
          <w:tab w:val="num" w:pos="426"/>
        </w:tabs>
        <w:ind w:left="426" w:firstLine="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3F6981">
        <w:rPr>
          <w:rFonts w:asciiTheme="minorHAnsi" w:hAnsiTheme="minorHAnsi" w:cstheme="minorHAnsi"/>
          <w:sz w:val="22"/>
          <w:szCs w:val="22"/>
        </w:rPr>
        <w:t>……………………………………………….…………..</w:t>
      </w:r>
    </w:p>
    <w:p w14:paraId="7D9446CF" w14:textId="77777777" w:rsidR="009D517D" w:rsidRPr="003F6981" w:rsidRDefault="009D517D" w:rsidP="009D517D">
      <w:pPr>
        <w:numPr>
          <w:ilvl w:val="1"/>
          <w:numId w:val="13"/>
        </w:numPr>
        <w:tabs>
          <w:tab w:val="clear" w:pos="1440"/>
          <w:tab w:val="num" w:pos="426"/>
        </w:tabs>
        <w:ind w:left="426" w:hanging="426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3F6981">
        <w:rPr>
          <w:rFonts w:asciiTheme="minorHAnsi" w:hAnsiTheme="minorHAnsi" w:cstheme="minorHAnsi"/>
          <w:sz w:val="22"/>
          <w:szCs w:val="22"/>
        </w:rPr>
        <w:t>Wykonawca ……………………………………………………………….……. (</w:t>
      </w:r>
      <w:r w:rsidRPr="003F6981">
        <w:rPr>
          <w:rFonts w:asciiTheme="minorHAnsi" w:hAnsiTheme="minorHAnsi" w:cstheme="minorHAnsi"/>
          <w:i/>
          <w:sz w:val="22"/>
          <w:szCs w:val="22"/>
        </w:rPr>
        <w:t>wskazać nazwę wykonawcy lub wykonawców w ramach konsorcjum/ spółki cywilnej, składający ofertę</w:t>
      </w:r>
      <w:r w:rsidRPr="003F6981">
        <w:rPr>
          <w:rFonts w:asciiTheme="minorHAnsi" w:hAnsiTheme="minorHAnsi" w:cstheme="minorHAnsi"/>
          <w:sz w:val="22"/>
          <w:szCs w:val="22"/>
        </w:rPr>
        <w:t xml:space="preserve">) wykona następujące roboty budowlane/dostawy/usługi </w:t>
      </w:r>
      <w:r w:rsidRPr="003F6981">
        <w:rPr>
          <w:rFonts w:asciiTheme="minorHAnsi" w:hAnsiTheme="minorHAnsi" w:cstheme="minorHAnsi"/>
          <w:i/>
          <w:sz w:val="22"/>
          <w:szCs w:val="22"/>
        </w:rPr>
        <w:t>(wskazać zakres)</w:t>
      </w:r>
      <w:r w:rsidRPr="003F6981">
        <w:rPr>
          <w:rFonts w:asciiTheme="minorHAnsi" w:hAnsiTheme="minorHAnsi" w:cstheme="minorHAnsi"/>
          <w:sz w:val="22"/>
          <w:szCs w:val="22"/>
        </w:rPr>
        <w:t xml:space="preserve"> w ramach realizacji zamówienia:</w:t>
      </w:r>
    </w:p>
    <w:p w14:paraId="3C6D6DA2" w14:textId="77777777" w:rsidR="009D517D" w:rsidRPr="003F6981" w:rsidRDefault="009D517D" w:rsidP="009D517D">
      <w:pPr>
        <w:numPr>
          <w:ilvl w:val="2"/>
          <w:numId w:val="14"/>
        </w:numPr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3F6981">
        <w:rPr>
          <w:rFonts w:asciiTheme="minorHAnsi" w:hAnsiTheme="minorHAnsi" w:cstheme="minorHAnsi"/>
          <w:sz w:val="22"/>
          <w:szCs w:val="22"/>
        </w:rPr>
        <w:t>…………………………………………………….……..</w:t>
      </w:r>
    </w:p>
    <w:p w14:paraId="4D13B233" w14:textId="77777777" w:rsidR="009D517D" w:rsidRPr="003F6981" w:rsidRDefault="009D517D" w:rsidP="009D517D">
      <w:pPr>
        <w:numPr>
          <w:ilvl w:val="2"/>
          <w:numId w:val="14"/>
        </w:numPr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3F6981">
        <w:rPr>
          <w:rFonts w:asciiTheme="minorHAnsi" w:hAnsiTheme="minorHAnsi" w:cstheme="minorHAnsi"/>
          <w:sz w:val="22"/>
          <w:szCs w:val="22"/>
        </w:rPr>
        <w:t>…………………………………………………………...</w:t>
      </w:r>
    </w:p>
    <w:p w14:paraId="07A819E9" w14:textId="77777777" w:rsidR="009D517D" w:rsidRPr="003F6981" w:rsidRDefault="009D517D" w:rsidP="009D517D">
      <w:pPr>
        <w:numPr>
          <w:ilvl w:val="2"/>
          <w:numId w:val="14"/>
        </w:numPr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3F6981">
        <w:rPr>
          <w:rFonts w:asciiTheme="minorHAnsi" w:hAnsiTheme="minorHAnsi" w:cstheme="minorHAnsi"/>
          <w:sz w:val="22"/>
          <w:szCs w:val="22"/>
        </w:rPr>
        <w:t>……………………………………………….…………..</w:t>
      </w:r>
    </w:p>
    <w:p w14:paraId="56F6A8C7" w14:textId="77777777" w:rsidR="009D517D" w:rsidRPr="003F6981" w:rsidRDefault="009D517D" w:rsidP="009D517D">
      <w:pPr>
        <w:spacing w:after="6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FB5CFC8" w14:textId="77777777" w:rsidR="009D517D" w:rsidRPr="003F6981" w:rsidRDefault="009D517D" w:rsidP="009D517D">
      <w:pPr>
        <w:spacing w:after="60"/>
        <w:jc w:val="both"/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5305" w:type="pct"/>
        <w:jc w:val="center"/>
        <w:tblLook w:val="01E0" w:firstRow="1" w:lastRow="1" w:firstColumn="1" w:lastColumn="1" w:noHBand="0" w:noVBand="0"/>
      </w:tblPr>
      <w:tblGrid>
        <w:gridCol w:w="3368"/>
        <w:gridCol w:w="566"/>
        <w:gridCol w:w="5352"/>
        <w:gridCol w:w="566"/>
      </w:tblGrid>
      <w:tr w:rsidR="009D517D" w:rsidRPr="003F6981" w14:paraId="2A79EB16" w14:textId="77777777" w:rsidTr="009746A6">
        <w:trPr>
          <w:gridAfter w:val="1"/>
          <w:wAfter w:w="288" w:type="pct"/>
          <w:jc w:val="center"/>
        </w:trPr>
        <w:tc>
          <w:tcPr>
            <w:tcW w:w="1710" w:type="pct"/>
            <w:vAlign w:val="center"/>
          </w:tcPr>
          <w:p w14:paraId="0CF0FE4E" w14:textId="77777777" w:rsidR="009D517D" w:rsidRPr="003F6981" w:rsidRDefault="009D517D" w:rsidP="009746A6">
            <w:pPr>
              <w:keepNext/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F6981">
              <w:rPr>
                <w:rFonts w:asciiTheme="minorHAnsi" w:hAnsiTheme="minorHAnsi" w:cstheme="minorHAnsi"/>
                <w:sz w:val="22"/>
                <w:szCs w:val="22"/>
              </w:rPr>
              <w:t>………………</w:t>
            </w:r>
          </w:p>
        </w:tc>
        <w:tc>
          <w:tcPr>
            <w:tcW w:w="3003" w:type="pct"/>
            <w:gridSpan w:val="2"/>
            <w:vAlign w:val="center"/>
          </w:tcPr>
          <w:p w14:paraId="1458B73A" w14:textId="77777777" w:rsidR="009D517D" w:rsidRPr="003F6981" w:rsidRDefault="009D517D" w:rsidP="009746A6">
            <w:pPr>
              <w:keepNext/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F6981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…………………………………………………………………….…..</w:t>
            </w:r>
          </w:p>
        </w:tc>
      </w:tr>
      <w:tr w:rsidR="009D517D" w:rsidRPr="003F6981" w14:paraId="3B06F935" w14:textId="77777777" w:rsidTr="009746A6">
        <w:trPr>
          <w:jc w:val="center"/>
        </w:trPr>
        <w:tc>
          <w:tcPr>
            <w:tcW w:w="1997" w:type="pct"/>
            <w:gridSpan w:val="2"/>
            <w:vAlign w:val="center"/>
          </w:tcPr>
          <w:p w14:paraId="223C7B9E" w14:textId="77777777" w:rsidR="009D517D" w:rsidRPr="003F6981" w:rsidRDefault="009D517D" w:rsidP="009746A6">
            <w:pPr>
              <w:keepNext/>
              <w:widowControl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F6981">
              <w:rPr>
                <w:rFonts w:asciiTheme="minorHAnsi" w:hAnsiTheme="minorHAnsi" w:cstheme="minorHAnsi"/>
                <w:sz w:val="18"/>
                <w:szCs w:val="18"/>
              </w:rPr>
              <w:t>Miejscowość / Data</w:t>
            </w:r>
          </w:p>
        </w:tc>
        <w:tc>
          <w:tcPr>
            <w:tcW w:w="3003" w:type="pct"/>
            <w:gridSpan w:val="2"/>
            <w:vAlign w:val="center"/>
          </w:tcPr>
          <w:p w14:paraId="055F20F6" w14:textId="77777777" w:rsidR="009D517D" w:rsidRPr="003F6981" w:rsidRDefault="009D517D" w:rsidP="009746A6">
            <w:pPr>
              <w:ind w:left="723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F6981">
              <w:rPr>
                <w:rFonts w:asciiTheme="minorHAnsi" w:hAnsiTheme="minorHAnsi" w:cstheme="minorHAnsi"/>
                <w:sz w:val="18"/>
                <w:szCs w:val="18"/>
              </w:rPr>
              <w:t>Podpis(y) osoby(osób) upoważnionej(</w:t>
            </w:r>
            <w:proofErr w:type="spellStart"/>
            <w:r w:rsidRPr="003F6981">
              <w:rPr>
                <w:rFonts w:asciiTheme="minorHAnsi" w:hAnsiTheme="minorHAnsi" w:cstheme="minorHAnsi"/>
                <w:sz w:val="18"/>
                <w:szCs w:val="18"/>
              </w:rPr>
              <w:t>ych</w:t>
            </w:r>
            <w:proofErr w:type="spellEnd"/>
            <w:r w:rsidRPr="003F6981">
              <w:rPr>
                <w:rFonts w:asciiTheme="minorHAnsi" w:hAnsiTheme="minorHAnsi" w:cstheme="minorHAnsi"/>
                <w:sz w:val="18"/>
                <w:szCs w:val="18"/>
              </w:rPr>
              <w:t>) do podpisania niniejszej oferty w imieniu Wykonawcy(ów).</w:t>
            </w:r>
          </w:p>
          <w:p w14:paraId="2D803890" w14:textId="77777777" w:rsidR="009D517D" w:rsidRPr="003F6981" w:rsidRDefault="009D517D" w:rsidP="009746A6">
            <w:pPr>
              <w:ind w:left="723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F6981">
              <w:rPr>
                <w:rFonts w:asciiTheme="minorHAnsi" w:hAnsiTheme="minorHAnsi" w:cstheme="minorHAnsi"/>
                <w:sz w:val="18"/>
                <w:szCs w:val="18"/>
              </w:rPr>
              <w:t>Oferta w postaci elektronicznej winna być  podpisana kwalifikowanym podpisem elektronicznym</w:t>
            </w:r>
          </w:p>
          <w:p w14:paraId="2B06B2D2" w14:textId="77777777" w:rsidR="009D517D" w:rsidRPr="003F6981" w:rsidRDefault="009D517D" w:rsidP="009746A6">
            <w:pPr>
              <w:keepNext/>
              <w:widowControl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F6981">
              <w:rPr>
                <w:rFonts w:asciiTheme="minorHAnsi" w:hAnsiTheme="minorHAnsi" w:cstheme="minorHAnsi"/>
                <w:sz w:val="18"/>
                <w:szCs w:val="18"/>
              </w:rPr>
              <w:t>lub podpisem zaufanym  lub podpisem osobistym.</w:t>
            </w:r>
          </w:p>
        </w:tc>
      </w:tr>
    </w:tbl>
    <w:p w14:paraId="159334B5" w14:textId="77777777" w:rsidR="009D517D" w:rsidRPr="003F6981" w:rsidRDefault="009D517D" w:rsidP="009D517D">
      <w:pPr>
        <w:pStyle w:val="Default"/>
        <w:widowControl w:val="0"/>
        <w:spacing w:after="120"/>
        <w:jc w:val="center"/>
        <w:rPr>
          <w:rFonts w:asciiTheme="minorHAnsi" w:hAnsiTheme="minorHAnsi" w:cstheme="minorHAnsi"/>
          <w:b/>
          <w:bCs/>
        </w:rPr>
      </w:pPr>
    </w:p>
    <w:p w14:paraId="4B59BE0C" w14:textId="77777777" w:rsidR="00A365C0" w:rsidRPr="00946B2C" w:rsidRDefault="00946B2C" w:rsidP="00A365C0">
      <w:pPr>
        <w:pageBreakBefore/>
        <w:rPr>
          <w:rFonts w:asciiTheme="minorHAnsi" w:hAnsiTheme="minorHAnsi" w:cstheme="minorHAnsi"/>
          <w:b/>
        </w:rPr>
      </w:pPr>
      <w:r w:rsidRPr="00946B2C">
        <w:rPr>
          <w:rFonts w:asciiTheme="minorHAnsi" w:hAnsiTheme="minorHAnsi" w:cstheme="minorHAnsi"/>
          <w:b/>
        </w:rPr>
        <w:lastRenderedPageBreak/>
        <w:t>Nr postępowania: 3/2026</w:t>
      </w:r>
      <w:r w:rsidR="00A365C0" w:rsidRPr="00946B2C">
        <w:rPr>
          <w:rFonts w:asciiTheme="minorHAnsi" w:hAnsiTheme="minorHAnsi" w:cstheme="minorHAnsi"/>
          <w:b/>
        </w:rPr>
        <w:t xml:space="preserve"> </w:t>
      </w:r>
    </w:p>
    <w:p w14:paraId="4CDCB856" w14:textId="77777777" w:rsidR="00ED3C16" w:rsidRDefault="00ED3C16" w:rsidP="00A365C0">
      <w:pPr>
        <w:keepNext/>
        <w:widowControl w:val="0"/>
        <w:autoSpaceDE w:val="0"/>
        <w:autoSpaceDN w:val="0"/>
        <w:adjustRightInd w:val="0"/>
        <w:ind w:right="45"/>
        <w:jc w:val="both"/>
        <w:rPr>
          <w:rFonts w:asciiTheme="minorHAnsi" w:hAnsiTheme="minorHAnsi" w:cstheme="minorHAnsi"/>
          <w:b/>
        </w:rPr>
      </w:pPr>
      <w:r w:rsidRPr="003F6981">
        <w:rPr>
          <w:rFonts w:asciiTheme="minorHAnsi" w:hAnsiTheme="minorHAnsi" w:cstheme="minorHAnsi"/>
          <w:b/>
        </w:rPr>
        <w:t xml:space="preserve">Załącznik nr </w:t>
      </w:r>
      <w:r>
        <w:rPr>
          <w:rFonts w:asciiTheme="minorHAnsi" w:hAnsiTheme="minorHAnsi" w:cstheme="minorHAnsi"/>
          <w:b/>
        </w:rPr>
        <w:t>9</w:t>
      </w:r>
      <w:r w:rsidRPr="003F6981">
        <w:rPr>
          <w:rFonts w:asciiTheme="minorHAnsi" w:hAnsiTheme="minorHAnsi" w:cstheme="minorHAnsi"/>
          <w:b/>
        </w:rPr>
        <w:t xml:space="preserve">a do </w:t>
      </w:r>
      <w:r w:rsidRPr="003F6981">
        <w:rPr>
          <w:rFonts w:asciiTheme="minorHAnsi" w:hAnsiTheme="minorHAnsi" w:cstheme="minorHAnsi"/>
        </w:rPr>
        <w:t>SWZ</w:t>
      </w:r>
      <w:r w:rsidRPr="003F6981">
        <w:rPr>
          <w:rFonts w:asciiTheme="minorHAnsi" w:hAnsiTheme="minorHAnsi" w:cstheme="minorHAnsi"/>
          <w:b/>
        </w:rPr>
        <w:t xml:space="preserve"> (składają wszyscy Wykonawcy)</w:t>
      </w:r>
    </w:p>
    <w:p w14:paraId="4A989D40" w14:textId="77777777" w:rsidR="00ED3C16" w:rsidRPr="003F6981" w:rsidRDefault="00ED3C16" w:rsidP="00ED3C16">
      <w:pPr>
        <w:keepNext/>
        <w:widowControl w:val="0"/>
        <w:pBdr>
          <w:top w:val="thinThickThinMediumGap" w:sz="24" w:space="1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jc w:val="center"/>
        <w:rPr>
          <w:rFonts w:asciiTheme="minorHAnsi" w:hAnsiTheme="minorHAnsi" w:cstheme="minorHAnsi"/>
          <w:b/>
          <w:sz w:val="32"/>
        </w:rPr>
      </w:pPr>
      <w:r w:rsidRPr="003F6981">
        <w:rPr>
          <w:rFonts w:asciiTheme="minorHAnsi" w:hAnsiTheme="minorHAnsi" w:cstheme="minorHAnsi"/>
          <w:b/>
          <w:sz w:val="32"/>
        </w:rPr>
        <w:t xml:space="preserve">Oświadczenie Wykonawcy </w:t>
      </w:r>
    </w:p>
    <w:p w14:paraId="5BD56A34" w14:textId="77777777" w:rsidR="00ED3C16" w:rsidRDefault="00ED3C16" w:rsidP="00ED3C16">
      <w:pPr>
        <w:keepNext/>
        <w:widowControl w:val="0"/>
        <w:pBdr>
          <w:top w:val="thinThickThinMediumGap" w:sz="24" w:space="1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o aktualności informacji zawartych w oświadczeniu, o którym mowa w art. 125 ust. 1 </w:t>
      </w:r>
    </w:p>
    <w:p w14:paraId="25583172" w14:textId="77777777" w:rsidR="00ED3C16" w:rsidRPr="003F6981" w:rsidRDefault="00ED3C16" w:rsidP="00ED3C16">
      <w:pPr>
        <w:keepNext/>
        <w:widowControl w:val="0"/>
        <w:pBdr>
          <w:top w:val="thinThickThinMediumGap" w:sz="24" w:space="1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3F6981">
        <w:rPr>
          <w:rFonts w:asciiTheme="minorHAnsi" w:hAnsiTheme="minorHAnsi" w:cstheme="minorHAnsi"/>
          <w:b/>
          <w:sz w:val="22"/>
          <w:szCs w:val="22"/>
        </w:rPr>
        <w:t>ustawy z dnia 11 września 2019 r.</w:t>
      </w:r>
      <w:r w:rsidRPr="00A77A5F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3F6981">
        <w:rPr>
          <w:rFonts w:asciiTheme="minorHAnsi" w:hAnsiTheme="minorHAnsi" w:cstheme="minorHAnsi"/>
          <w:b/>
          <w:sz w:val="22"/>
          <w:szCs w:val="22"/>
        </w:rPr>
        <w:t>Prawo zamówień publicznych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3F6981">
        <w:rPr>
          <w:rFonts w:asciiTheme="minorHAnsi" w:hAnsiTheme="minorHAnsi" w:cstheme="minorHAnsi"/>
          <w:b/>
          <w:sz w:val="22"/>
          <w:szCs w:val="22"/>
        </w:rPr>
        <w:br/>
      </w:r>
      <w:r w:rsidRPr="003F6981">
        <w:rPr>
          <w:rFonts w:asciiTheme="minorHAnsi" w:hAnsiTheme="minorHAnsi" w:cstheme="minorHAnsi"/>
          <w:b/>
          <w:sz w:val="22"/>
          <w:szCs w:val="22"/>
          <w:u w:val="single"/>
        </w:rPr>
        <w:t>DOTYCZĄCE PRZESŁANEK WYKLUCZENIA Z POSTĘPOWANIA</w:t>
      </w:r>
    </w:p>
    <w:p w14:paraId="436DB31D" w14:textId="77777777" w:rsidR="00ED3C16" w:rsidRPr="00ED3C16" w:rsidRDefault="00ED3C16" w:rsidP="00ED3C16">
      <w:pPr>
        <w:keepNext/>
        <w:widowControl w:val="0"/>
        <w:numPr>
          <w:ilvl w:val="0"/>
          <w:numId w:val="18"/>
        </w:numPr>
        <w:autoSpaceDE w:val="0"/>
        <w:autoSpaceDN w:val="0"/>
        <w:adjustRightInd w:val="0"/>
        <w:ind w:left="357" w:right="45"/>
        <w:jc w:val="both"/>
        <w:rPr>
          <w:rFonts w:asciiTheme="minorHAnsi" w:hAnsiTheme="minorHAnsi" w:cstheme="minorHAnsi"/>
          <w:b/>
          <w:sz w:val="22"/>
          <w:szCs w:val="22"/>
        </w:rPr>
      </w:pPr>
      <w:r w:rsidRPr="00ED3C16">
        <w:rPr>
          <w:rFonts w:asciiTheme="minorHAnsi" w:hAnsiTheme="minorHAnsi" w:cstheme="minorHAnsi"/>
          <w:b/>
          <w:sz w:val="22"/>
          <w:szCs w:val="22"/>
        </w:rPr>
        <w:t>ZAMAWIAJĄCY:</w:t>
      </w:r>
    </w:p>
    <w:p w14:paraId="627D2B10" w14:textId="77777777" w:rsidR="00ED3C16" w:rsidRPr="00ED3C16" w:rsidRDefault="00ED3C16" w:rsidP="00ED3C16">
      <w:pPr>
        <w:keepNext/>
        <w:widowControl w:val="0"/>
        <w:ind w:left="357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ED3C16">
        <w:rPr>
          <w:rFonts w:asciiTheme="minorHAnsi" w:hAnsiTheme="minorHAnsi" w:cstheme="minorHAnsi"/>
          <w:b/>
          <w:color w:val="000000"/>
          <w:sz w:val="22"/>
          <w:szCs w:val="22"/>
        </w:rPr>
        <w:t>Centrum  Administracji Pieczy Zastępczej</w:t>
      </w:r>
    </w:p>
    <w:p w14:paraId="76E9E23F" w14:textId="77777777" w:rsidR="00ED3C16" w:rsidRPr="00ED3C16" w:rsidRDefault="00ED3C16" w:rsidP="00ED3C16">
      <w:pPr>
        <w:keepNext/>
        <w:widowControl w:val="0"/>
        <w:ind w:left="357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ED3C16">
        <w:rPr>
          <w:rFonts w:asciiTheme="minorHAnsi" w:hAnsiTheme="minorHAnsi" w:cstheme="minorHAnsi"/>
          <w:b/>
          <w:color w:val="000000"/>
          <w:sz w:val="22"/>
          <w:szCs w:val="22"/>
        </w:rPr>
        <w:t>90-159 Łódź , ul. Małachowskiego 74</w:t>
      </w:r>
    </w:p>
    <w:p w14:paraId="05997823" w14:textId="77777777" w:rsidR="00ED3C16" w:rsidRPr="00ED3C16" w:rsidRDefault="00ED3C16" w:rsidP="00ED3C16">
      <w:pPr>
        <w:keepNext/>
        <w:keepLines/>
        <w:widowControl w:val="0"/>
        <w:numPr>
          <w:ilvl w:val="0"/>
          <w:numId w:val="18"/>
        </w:numPr>
        <w:ind w:left="357"/>
        <w:jc w:val="both"/>
        <w:rPr>
          <w:rFonts w:asciiTheme="minorHAnsi" w:eastAsia="Calibri" w:hAnsiTheme="minorHAnsi" w:cstheme="minorHAnsi"/>
          <w:b/>
          <w:sz w:val="22"/>
          <w:szCs w:val="22"/>
        </w:rPr>
      </w:pPr>
      <w:r w:rsidRPr="00ED3C16">
        <w:rPr>
          <w:rFonts w:asciiTheme="minorHAnsi" w:eastAsia="Calibri" w:hAnsiTheme="minorHAnsi" w:cstheme="minorHAnsi"/>
          <w:b/>
          <w:sz w:val="22"/>
          <w:szCs w:val="22"/>
        </w:rPr>
        <w:t>WYKONAWCA:</w:t>
      </w:r>
    </w:p>
    <w:p w14:paraId="6BA283E5" w14:textId="77777777" w:rsidR="00ED3C16" w:rsidRPr="00ED3C16" w:rsidRDefault="00ED3C16" w:rsidP="00ED3C16">
      <w:pPr>
        <w:keepNext/>
        <w:widowControl w:val="0"/>
        <w:ind w:left="357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ED3C16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Niniejsza oferta zostaje złożona przez: 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"/>
        <w:gridCol w:w="3434"/>
        <w:gridCol w:w="2977"/>
        <w:gridCol w:w="2268"/>
      </w:tblGrid>
      <w:tr w:rsidR="00ED3C16" w:rsidRPr="003F6981" w14:paraId="03AA8CA3" w14:textId="77777777" w:rsidTr="009746A6">
        <w:trPr>
          <w:trHeight w:val="814"/>
        </w:trPr>
        <w:tc>
          <w:tcPr>
            <w:tcW w:w="819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  <w:vAlign w:val="center"/>
          </w:tcPr>
          <w:p w14:paraId="54AAD656" w14:textId="77777777" w:rsidR="00ED3C16" w:rsidRPr="003F6981" w:rsidRDefault="00ED3C16" w:rsidP="009746A6">
            <w:pPr>
              <w:keepNext/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3F6981">
              <w:rPr>
                <w:rFonts w:asciiTheme="minorHAnsi" w:hAnsiTheme="minorHAnsi" w:cstheme="minorHAnsi"/>
                <w:b/>
                <w:color w:val="000000"/>
              </w:rPr>
              <w:t>Lp.</w:t>
            </w:r>
          </w:p>
        </w:tc>
        <w:tc>
          <w:tcPr>
            <w:tcW w:w="3434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38ED7BAE" w14:textId="77777777" w:rsidR="00ED3C16" w:rsidRPr="003F6981" w:rsidRDefault="00ED3C16" w:rsidP="009746A6">
            <w:pPr>
              <w:keepNext/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3F6981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Nazwa(y) Wykonawcy(ów)</w:t>
            </w:r>
          </w:p>
        </w:tc>
        <w:tc>
          <w:tcPr>
            <w:tcW w:w="2977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09AEA545" w14:textId="77777777" w:rsidR="00ED3C16" w:rsidRPr="003F6981" w:rsidRDefault="00ED3C16" w:rsidP="009746A6">
            <w:pPr>
              <w:keepNext/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3F6981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Adres(y) </w:t>
            </w:r>
            <w:r w:rsidRPr="003F6981">
              <w:rPr>
                <w:rFonts w:asciiTheme="minorHAnsi" w:hAnsiTheme="minorHAnsi" w:cstheme="minorHAnsi"/>
                <w:b/>
                <w:caps/>
                <w:color w:val="000000"/>
                <w:sz w:val="22"/>
                <w:szCs w:val="22"/>
              </w:rPr>
              <w:t>W</w:t>
            </w:r>
            <w:r w:rsidRPr="003F6981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ykonawcy(ów)</w:t>
            </w:r>
          </w:p>
        </w:tc>
        <w:tc>
          <w:tcPr>
            <w:tcW w:w="2268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0C07007E" w14:textId="77777777" w:rsidR="00ED3C16" w:rsidRPr="003F6981" w:rsidRDefault="00ED3C16" w:rsidP="009746A6">
            <w:pPr>
              <w:keepNext/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3F6981">
              <w:rPr>
                <w:rFonts w:asciiTheme="minorHAnsi" w:hAnsiTheme="minorHAnsi" w:cstheme="minorHAnsi"/>
                <w:b/>
                <w:color w:val="000000"/>
              </w:rPr>
              <w:t>NIP</w:t>
            </w:r>
          </w:p>
        </w:tc>
      </w:tr>
      <w:tr w:rsidR="00ED3C16" w:rsidRPr="003F6981" w14:paraId="33731304" w14:textId="77777777" w:rsidTr="009746A6">
        <w:tc>
          <w:tcPr>
            <w:tcW w:w="819" w:type="dxa"/>
            <w:tcBorders>
              <w:top w:val="double" w:sz="4" w:space="0" w:color="auto"/>
              <w:left w:val="single" w:sz="12" w:space="0" w:color="auto"/>
            </w:tcBorders>
          </w:tcPr>
          <w:p w14:paraId="40E1F8CB" w14:textId="77777777" w:rsidR="00ED3C16" w:rsidRPr="003F6981" w:rsidRDefault="00ED3C16" w:rsidP="009746A6">
            <w:pPr>
              <w:keepNext/>
              <w:jc w:val="both"/>
              <w:rPr>
                <w:rFonts w:asciiTheme="minorHAnsi" w:hAnsiTheme="minorHAnsi" w:cstheme="minorHAnsi"/>
                <w:b/>
                <w:color w:val="FF0000"/>
              </w:rPr>
            </w:pPr>
          </w:p>
        </w:tc>
        <w:tc>
          <w:tcPr>
            <w:tcW w:w="3434" w:type="dxa"/>
            <w:tcBorders>
              <w:top w:val="double" w:sz="4" w:space="0" w:color="auto"/>
            </w:tcBorders>
          </w:tcPr>
          <w:p w14:paraId="38126AB3" w14:textId="77777777" w:rsidR="00ED3C16" w:rsidRPr="003F6981" w:rsidRDefault="00ED3C16" w:rsidP="009746A6">
            <w:pPr>
              <w:keepNext/>
              <w:spacing w:after="120"/>
              <w:jc w:val="both"/>
              <w:rPr>
                <w:rFonts w:asciiTheme="minorHAnsi" w:hAnsiTheme="minorHAnsi" w:cstheme="minorHAnsi"/>
                <w:b/>
                <w:color w:val="FF0000"/>
              </w:rPr>
            </w:pPr>
          </w:p>
        </w:tc>
        <w:tc>
          <w:tcPr>
            <w:tcW w:w="2977" w:type="dxa"/>
            <w:tcBorders>
              <w:top w:val="double" w:sz="4" w:space="0" w:color="auto"/>
            </w:tcBorders>
          </w:tcPr>
          <w:p w14:paraId="35941E88" w14:textId="77777777" w:rsidR="00ED3C16" w:rsidRPr="003F6981" w:rsidRDefault="00ED3C16" w:rsidP="009746A6">
            <w:pPr>
              <w:keepNext/>
              <w:spacing w:after="120"/>
              <w:jc w:val="both"/>
              <w:rPr>
                <w:rFonts w:asciiTheme="minorHAnsi" w:hAnsiTheme="minorHAnsi" w:cstheme="minorHAnsi"/>
                <w:b/>
                <w:color w:val="FF0000"/>
              </w:rPr>
            </w:pPr>
          </w:p>
        </w:tc>
        <w:tc>
          <w:tcPr>
            <w:tcW w:w="2268" w:type="dxa"/>
            <w:tcBorders>
              <w:top w:val="double" w:sz="4" w:space="0" w:color="auto"/>
              <w:right w:val="single" w:sz="12" w:space="0" w:color="auto"/>
            </w:tcBorders>
          </w:tcPr>
          <w:p w14:paraId="0E642884" w14:textId="77777777" w:rsidR="00ED3C16" w:rsidRPr="003F6981" w:rsidRDefault="00ED3C16" w:rsidP="009746A6">
            <w:pPr>
              <w:keepNext/>
              <w:spacing w:after="120"/>
              <w:jc w:val="both"/>
              <w:rPr>
                <w:rFonts w:asciiTheme="minorHAnsi" w:hAnsiTheme="minorHAnsi" w:cstheme="minorHAnsi"/>
                <w:b/>
                <w:color w:val="FF0000"/>
              </w:rPr>
            </w:pPr>
          </w:p>
        </w:tc>
      </w:tr>
    </w:tbl>
    <w:p w14:paraId="60AD49BB" w14:textId="77777777" w:rsidR="00ED3C16" w:rsidRPr="00AA0B01" w:rsidRDefault="00ED3C16" w:rsidP="00AA0B01">
      <w:pPr>
        <w:keepNext/>
        <w:ind w:firstLine="426"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sz w:val="22"/>
          <w:szCs w:val="22"/>
        </w:rPr>
        <w:t xml:space="preserve">Przystępując do postępowania </w:t>
      </w:r>
      <w:r w:rsidRPr="003F6981">
        <w:rPr>
          <w:rFonts w:asciiTheme="minorHAnsi" w:hAnsiTheme="minorHAnsi" w:cstheme="minorHAnsi"/>
          <w:sz w:val="22"/>
          <w:szCs w:val="22"/>
        </w:rPr>
        <w:t>o udzielenie zamówienia publicznego, pn.</w:t>
      </w:r>
      <w:r w:rsidRPr="003F6981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AA0B01" w:rsidRPr="00AA0B01">
        <w:rPr>
          <w:rFonts w:asciiTheme="minorHAnsi" w:hAnsiTheme="minorHAnsi" w:cstheme="minorHAnsi"/>
          <w:b/>
          <w:bCs/>
        </w:rPr>
        <w:t>„Świadczenie usługi zorganizowania i przeprowadzenia szkoleń podnoszących kompetencje zawodowe pracowników Centrum Administracyjnego Pieczy Zastępczej w ramach projektu: „Wzmocnieni – zintegrowane</w:t>
      </w:r>
      <w:r w:rsidR="00AA0B01">
        <w:rPr>
          <w:rFonts w:asciiTheme="minorHAnsi" w:hAnsiTheme="minorHAnsi" w:cstheme="minorHAnsi"/>
          <w:b/>
          <w:bCs/>
        </w:rPr>
        <w:t xml:space="preserve"> wsparcie dla dzieci i rodzin”</w:t>
      </w:r>
      <w:r w:rsidR="00AE3D1B">
        <w:rPr>
          <w:rFonts w:asciiTheme="minorHAnsi" w:hAnsiTheme="minorHAnsi" w:cstheme="minorHAnsi"/>
          <w:b/>
          <w:bCs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–</w:t>
      </w:r>
      <w:r w:rsidRPr="003F6981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3F6981">
        <w:rPr>
          <w:rFonts w:asciiTheme="minorHAnsi" w:hAnsiTheme="minorHAnsi" w:cstheme="minorHAnsi"/>
          <w:sz w:val="22"/>
          <w:szCs w:val="22"/>
        </w:rPr>
        <w:t>oświadczam</w:t>
      </w:r>
      <w:r>
        <w:rPr>
          <w:rFonts w:asciiTheme="minorHAnsi" w:hAnsiTheme="minorHAnsi" w:cstheme="minorHAnsi"/>
          <w:sz w:val="22"/>
          <w:szCs w:val="22"/>
        </w:rPr>
        <w:t xml:space="preserve">/my, że informacje zawarte w oświadczeniu, o którym mowa w art. 125 ust. 1 ustawy </w:t>
      </w:r>
      <w:proofErr w:type="spellStart"/>
      <w:r>
        <w:rPr>
          <w:rFonts w:asciiTheme="minorHAnsi" w:hAnsiTheme="minorHAnsi" w:cstheme="minorHAnsi"/>
          <w:sz w:val="22"/>
          <w:szCs w:val="22"/>
        </w:rPr>
        <w:t>Pzp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w zakresie podstaw </w:t>
      </w:r>
      <w:r w:rsidRPr="00934628">
        <w:rPr>
          <w:rFonts w:ascii="Calibri" w:hAnsi="Calibri" w:cs="Calibri"/>
          <w:sz w:val="22"/>
          <w:szCs w:val="22"/>
        </w:rPr>
        <w:t>wykluczenia z postępowania wskazanych przez Zamawiającego, o którym mowa w:</w:t>
      </w:r>
    </w:p>
    <w:p w14:paraId="72F27D7F" w14:textId="77777777" w:rsidR="00ED3C16" w:rsidRPr="00934628" w:rsidRDefault="008D3258" w:rsidP="00ED3C16">
      <w:pPr>
        <w:widowControl w:val="0"/>
        <w:numPr>
          <w:ilvl w:val="4"/>
          <w:numId w:val="15"/>
        </w:numPr>
        <w:ind w:left="284" w:hanging="284"/>
        <w:jc w:val="both"/>
        <w:rPr>
          <w:rFonts w:ascii="Calibri" w:hAnsi="Calibri" w:cs="Calibri"/>
          <w:sz w:val="22"/>
          <w:szCs w:val="22"/>
        </w:rPr>
      </w:pPr>
      <w:hyperlink r:id="rId11" w:anchor="/document/17337528?unitId=art(108)ust(1)pkt(3)&amp;cm=DOCUMENT" w:history="1">
        <w:r w:rsidR="00ED3C16" w:rsidRPr="00934628">
          <w:rPr>
            <w:rFonts w:ascii="Calibri" w:hAnsi="Calibri" w:cs="Calibri"/>
            <w:color w:val="000000"/>
            <w:sz w:val="22"/>
            <w:szCs w:val="22"/>
            <w:u w:val="single"/>
          </w:rPr>
          <w:t>art. 108 ust. 1 pkt 3</w:t>
        </w:r>
      </w:hyperlink>
      <w:r w:rsidR="00ED3C16" w:rsidRPr="00934628">
        <w:rPr>
          <w:rFonts w:ascii="Calibri" w:hAnsi="Calibri" w:cs="Calibri"/>
          <w:color w:val="000000"/>
          <w:sz w:val="22"/>
          <w:szCs w:val="22"/>
        </w:rPr>
        <w:t xml:space="preserve"> ustawy </w:t>
      </w:r>
      <w:proofErr w:type="spellStart"/>
      <w:r w:rsidR="00ED3C16" w:rsidRPr="00934628">
        <w:rPr>
          <w:rFonts w:ascii="Calibri" w:hAnsi="Calibri" w:cs="Calibri"/>
          <w:color w:val="000000"/>
          <w:sz w:val="22"/>
          <w:szCs w:val="22"/>
        </w:rPr>
        <w:t>Pzp</w:t>
      </w:r>
      <w:proofErr w:type="spellEnd"/>
      <w:r w:rsidR="00ED3C16" w:rsidRPr="00934628">
        <w:rPr>
          <w:rFonts w:ascii="Calibri" w:hAnsi="Calibri" w:cs="Calibri"/>
          <w:color w:val="000000"/>
          <w:sz w:val="22"/>
          <w:szCs w:val="22"/>
        </w:rPr>
        <w:t>, dotyczących wydania prawomocnego wyroku sądu lub ostatecznej decyzji administracyjnej o zaleganiu z uiszczeniem podatków, opłat lub składek na ubezpieczenie społeczne lub zdrowotne,</w:t>
      </w:r>
    </w:p>
    <w:p w14:paraId="5BC566EC" w14:textId="77777777" w:rsidR="00ED3C16" w:rsidRPr="00934628" w:rsidRDefault="008D3258" w:rsidP="00ED3C16">
      <w:pPr>
        <w:widowControl w:val="0"/>
        <w:numPr>
          <w:ilvl w:val="4"/>
          <w:numId w:val="15"/>
        </w:numPr>
        <w:suppressAutoHyphens/>
        <w:overflowPunct w:val="0"/>
        <w:autoSpaceDE w:val="0"/>
        <w:ind w:left="284" w:hanging="284"/>
        <w:jc w:val="both"/>
        <w:textAlignment w:val="baseline"/>
        <w:rPr>
          <w:rFonts w:ascii="Calibri" w:hAnsi="Calibri" w:cs="Calibri"/>
          <w:color w:val="000000"/>
          <w:sz w:val="22"/>
          <w:szCs w:val="22"/>
        </w:rPr>
      </w:pPr>
      <w:hyperlink r:id="rId12" w:anchor="/document/17337528?unitId=art(108)ust(1)pkt(4)&amp;cm=DOCUMENT" w:history="1">
        <w:r w:rsidR="00ED3C16" w:rsidRPr="00934628">
          <w:rPr>
            <w:rFonts w:ascii="Calibri" w:hAnsi="Calibri" w:cs="Calibri"/>
            <w:color w:val="000000"/>
            <w:sz w:val="22"/>
            <w:szCs w:val="22"/>
            <w:u w:val="single"/>
          </w:rPr>
          <w:t>art. 108 ust. 1 pkt 4</w:t>
        </w:r>
      </w:hyperlink>
      <w:r w:rsidR="00ED3C16" w:rsidRPr="00934628">
        <w:rPr>
          <w:rFonts w:ascii="Calibri" w:hAnsi="Calibri" w:cs="Calibri"/>
          <w:color w:val="000000"/>
          <w:sz w:val="22"/>
          <w:szCs w:val="22"/>
        </w:rPr>
        <w:t xml:space="preserve"> ustawy </w:t>
      </w:r>
      <w:proofErr w:type="spellStart"/>
      <w:r w:rsidR="00ED3C16" w:rsidRPr="00934628">
        <w:rPr>
          <w:rFonts w:ascii="Calibri" w:hAnsi="Calibri" w:cs="Calibri"/>
          <w:color w:val="000000"/>
          <w:sz w:val="22"/>
          <w:szCs w:val="22"/>
        </w:rPr>
        <w:t>Pzp</w:t>
      </w:r>
      <w:proofErr w:type="spellEnd"/>
      <w:r w:rsidR="00ED3C16" w:rsidRPr="00934628">
        <w:rPr>
          <w:rFonts w:ascii="Calibri" w:hAnsi="Calibri" w:cs="Calibri"/>
          <w:color w:val="000000"/>
          <w:sz w:val="22"/>
          <w:szCs w:val="22"/>
        </w:rPr>
        <w:t>, dotyczących orzeczenia zakazu ubiegania się o zamówienie publiczne tytułem środka zapobiegawczego,</w:t>
      </w:r>
    </w:p>
    <w:p w14:paraId="3F0A5A41" w14:textId="77777777" w:rsidR="00ED3C16" w:rsidRDefault="008D3258" w:rsidP="00ED3C16">
      <w:pPr>
        <w:widowControl w:val="0"/>
        <w:numPr>
          <w:ilvl w:val="4"/>
          <w:numId w:val="15"/>
        </w:numPr>
        <w:suppressAutoHyphens/>
        <w:overflowPunct w:val="0"/>
        <w:autoSpaceDE w:val="0"/>
        <w:ind w:left="284" w:hanging="284"/>
        <w:jc w:val="both"/>
        <w:textAlignment w:val="baseline"/>
        <w:rPr>
          <w:rFonts w:ascii="Calibri" w:hAnsi="Calibri" w:cs="Calibri"/>
          <w:color w:val="000000"/>
          <w:sz w:val="22"/>
          <w:szCs w:val="22"/>
        </w:rPr>
      </w:pPr>
      <w:hyperlink r:id="rId13" w:anchor="/document/17337528?unitId=art(108)ust(1)pkt(5)&amp;cm=DOCUMENT" w:history="1">
        <w:r w:rsidR="00ED3C16" w:rsidRPr="00934628">
          <w:rPr>
            <w:rFonts w:ascii="Calibri" w:hAnsi="Calibri" w:cs="Calibri"/>
            <w:color w:val="000000"/>
            <w:sz w:val="22"/>
            <w:szCs w:val="22"/>
            <w:u w:val="single"/>
          </w:rPr>
          <w:t>art. 108 ust. 1 pkt 5</w:t>
        </w:r>
      </w:hyperlink>
      <w:r w:rsidR="00ED3C16" w:rsidRPr="00934628">
        <w:rPr>
          <w:rFonts w:ascii="Calibri" w:hAnsi="Calibri" w:cs="Calibri"/>
          <w:color w:val="000000"/>
          <w:sz w:val="22"/>
          <w:szCs w:val="22"/>
        </w:rPr>
        <w:t xml:space="preserve"> ustawy </w:t>
      </w:r>
      <w:proofErr w:type="spellStart"/>
      <w:r w:rsidR="00ED3C16" w:rsidRPr="00934628">
        <w:rPr>
          <w:rFonts w:ascii="Calibri" w:hAnsi="Calibri" w:cs="Calibri"/>
          <w:color w:val="000000"/>
          <w:sz w:val="22"/>
          <w:szCs w:val="22"/>
        </w:rPr>
        <w:t>Pzp</w:t>
      </w:r>
      <w:proofErr w:type="spellEnd"/>
      <w:r w:rsidR="00ED3C16" w:rsidRPr="00934628">
        <w:rPr>
          <w:rFonts w:ascii="Calibri" w:hAnsi="Calibri" w:cs="Calibri"/>
          <w:color w:val="000000"/>
          <w:sz w:val="22"/>
          <w:szCs w:val="22"/>
        </w:rPr>
        <w:t>, dotyczących zawarcia z innymi Wykonawcami porozumienia mającego na celu zakłócenie konkurencji,</w:t>
      </w:r>
    </w:p>
    <w:p w14:paraId="0B354662" w14:textId="77777777" w:rsidR="00ED3C16" w:rsidRPr="00934628" w:rsidRDefault="008D3258" w:rsidP="00ED3C16">
      <w:pPr>
        <w:widowControl w:val="0"/>
        <w:numPr>
          <w:ilvl w:val="4"/>
          <w:numId w:val="15"/>
        </w:numPr>
        <w:suppressAutoHyphens/>
        <w:overflowPunct w:val="0"/>
        <w:autoSpaceDE w:val="0"/>
        <w:ind w:left="284" w:hanging="284"/>
        <w:jc w:val="both"/>
        <w:textAlignment w:val="baseline"/>
        <w:rPr>
          <w:rFonts w:ascii="Calibri" w:hAnsi="Calibri" w:cs="Calibri"/>
          <w:sz w:val="22"/>
          <w:szCs w:val="22"/>
        </w:rPr>
      </w:pPr>
      <w:hyperlink r:id="rId14" w:anchor="/document/17337528?unitId=art(108)ust(1)pkt(6)&amp;cm=DOCUMENT" w:history="1">
        <w:r w:rsidR="00ED3C16" w:rsidRPr="00934628">
          <w:rPr>
            <w:rFonts w:ascii="Calibri" w:hAnsi="Calibri" w:cs="Calibri"/>
            <w:color w:val="000000"/>
            <w:sz w:val="22"/>
            <w:szCs w:val="22"/>
            <w:u w:val="single"/>
          </w:rPr>
          <w:t>art. 108 ust. 1 pkt 6</w:t>
        </w:r>
      </w:hyperlink>
      <w:r w:rsidR="00ED3C16" w:rsidRPr="00934628">
        <w:rPr>
          <w:rFonts w:ascii="Calibri" w:hAnsi="Calibri" w:cs="Calibri"/>
          <w:sz w:val="22"/>
          <w:szCs w:val="22"/>
        </w:rPr>
        <w:t xml:space="preserve"> ustawy </w:t>
      </w:r>
      <w:proofErr w:type="spellStart"/>
      <w:r w:rsidR="00ED3C16" w:rsidRPr="00934628">
        <w:rPr>
          <w:rFonts w:ascii="Calibri" w:hAnsi="Calibri" w:cs="Calibri"/>
          <w:sz w:val="22"/>
          <w:szCs w:val="22"/>
        </w:rPr>
        <w:t>Pzp</w:t>
      </w:r>
      <w:proofErr w:type="spellEnd"/>
      <w:r w:rsidR="00ED3C16" w:rsidRPr="00934628">
        <w:rPr>
          <w:rFonts w:ascii="Calibri" w:hAnsi="Calibri" w:cs="Calibri"/>
          <w:sz w:val="22"/>
          <w:szCs w:val="22"/>
        </w:rPr>
        <w:t>, dotyczących zakłócenia konkurencji wynikającego z wcześniejszego zaangażowania Wykonawcy lub podmiotu, który należy z Wykonawcą do tej samej grupy kapitałowej, w przygotowanie postępowania o udzielenie zamówienia,</w:t>
      </w:r>
    </w:p>
    <w:p w14:paraId="15D9DE1E" w14:textId="77777777" w:rsidR="00ED3C16" w:rsidRPr="003B3337" w:rsidRDefault="00ED3C16" w:rsidP="00ED3C16">
      <w:pPr>
        <w:numPr>
          <w:ilvl w:val="4"/>
          <w:numId w:val="15"/>
        </w:numPr>
        <w:suppressAutoHyphens/>
        <w:overflowPunct w:val="0"/>
        <w:autoSpaceDE w:val="0"/>
        <w:ind w:left="284" w:hanging="284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934628">
        <w:rPr>
          <w:rFonts w:ascii="Calibri" w:hAnsi="Calibri" w:cs="Calibri"/>
          <w:bCs/>
          <w:iCs/>
          <w:sz w:val="22"/>
          <w:szCs w:val="22"/>
          <w:u w:val="single"/>
        </w:rPr>
        <w:t>art. 7 ust. 1</w:t>
      </w:r>
      <w:r w:rsidRPr="00934628">
        <w:rPr>
          <w:rFonts w:ascii="Calibri" w:hAnsi="Calibri" w:cs="Calibri"/>
          <w:bCs/>
          <w:iCs/>
          <w:sz w:val="22"/>
          <w:szCs w:val="22"/>
        </w:rPr>
        <w:t xml:space="preserve"> ustawy o szczególnych rozwiązaniach w zakresie przeciwdziałania wspieraniu agresji na Ukrainę oraz służących ochronie bezpieczeństwa narodowego</w:t>
      </w:r>
      <w:r>
        <w:rPr>
          <w:rFonts w:ascii="Calibri" w:hAnsi="Calibri" w:cs="Calibri"/>
          <w:bCs/>
          <w:iCs/>
          <w:sz w:val="22"/>
          <w:szCs w:val="22"/>
        </w:rPr>
        <w:t>.</w:t>
      </w:r>
    </w:p>
    <w:p w14:paraId="622AE76F" w14:textId="77777777" w:rsidR="003B3337" w:rsidRPr="00A365C0" w:rsidRDefault="003B3337" w:rsidP="00A365C0">
      <w:pPr>
        <w:suppressAutoHyphens/>
        <w:overflowPunct w:val="0"/>
        <w:autoSpaceDE w:val="0"/>
        <w:ind w:left="284"/>
        <w:jc w:val="both"/>
        <w:textAlignment w:val="baseline"/>
        <w:rPr>
          <w:rFonts w:ascii="Calibri" w:hAnsi="Calibri" w:cs="Calibri"/>
          <w:b/>
          <w:iCs/>
          <w:sz w:val="22"/>
          <w:szCs w:val="22"/>
        </w:rPr>
      </w:pPr>
      <w:r w:rsidRPr="003B3337">
        <w:rPr>
          <w:rFonts w:ascii="Calibri" w:hAnsi="Calibri" w:cs="Calibri"/>
          <w:b/>
          <w:iCs/>
          <w:sz w:val="22"/>
          <w:szCs w:val="22"/>
        </w:rPr>
        <w:t>są nadal aktualne.</w:t>
      </w: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369"/>
        <w:gridCol w:w="5917"/>
      </w:tblGrid>
      <w:tr w:rsidR="00ED3C16" w:rsidRPr="003F6981" w14:paraId="28196E3C" w14:textId="77777777" w:rsidTr="009746A6">
        <w:trPr>
          <w:jc w:val="center"/>
        </w:trPr>
        <w:tc>
          <w:tcPr>
            <w:tcW w:w="1814" w:type="pct"/>
            <w:vAlign w:val="center"/>
          </w:tcPr>
          <w:p w14:paraId="22FD728E" w14:textId="77777777" w:rsidR="00ED3C16" w:rsidRPr="003F6981" w:rsidRDefault="00ED3C16" w:rsidP="009746A6">
            <w:pPr>
              <w:keepNext/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86" w:type="pct"/>
            <w:vAlign w:val="center"/>
          </w:tcPr>
          <w:p w14:paraId="70207445" w14:textId="77777777" w:rsidR="00ED3C16" w:rsidRPr="003F6981" w:rsidRDefault="00ED3C16" w:rsidP="009746A6">
            <w:pPr>
              <w:keepNext/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F6981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……………………………………..</w:t>
            </w:r>
          </w:p>
        </w:tc>
      </w:tr>
      <w:tr w:rsidR="00ED3C16" w:rsidRPr="003F6981" w14:paraId="5281FD67" w14:textId="77777777" w:rsidTr="009746A6">
        <w:trPr>
          <w:trHeight w:val="855"/>
          <w:jc w:val="center"/>
        </w:trPr>
        <w:tc>
          <w:tcPr>
            <w:tcW w:w="1814" w:type="pct"/>
            <w:vAlign w:val="center"/>
          </w:tcPr>
          <w:p w14:paraId="72A6AE50" w14:textId="77777777" w:rsidR="00ED3C16" w:rsidRPr="003F6981" w:rsidRDefault="00ED3C16" w:rsidP="009746A6">
            <w:pPr>
              <w:keepNext/>
              <w:widowControl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F6981">
              <w:rPr>
                <w:rFonts w:asciiTheme="minorHAnsi" w:hAnsiTheme="minorHAnsi" w:cstheme="minorHAnsi"/>
                <w:sz w:val="18"/>
                <w:szCs w:val="18"/>
              </w:rPr>
              <w:t>Miejscowość / Data</w:t>
            </w:r>
          </w:p>
        </w:tc>
        <w:tc>
          <w:tcPr>
            <w:tcW w:w="3186" w:type="pct"/>
            <w:vAlign w:val="center"/>
          </w:tcPr>
          <w:p w14:paraId="7F7A2DF1" w14:textId="77777777" w:rsidR="00ED3C16" w:rsidRPr="003F6981" w:rsidRDefault="00ED3C16" w:rsidP="009746A6">
            <w:pPr>
              <w:keepNext/>
              <w:widowControl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F6981">
              <w:rPr>
                <w:rFonts w:asciiTheme="minorHAnsi" w:hAnsiTheme="minorHAnsi" w:cstheme="minorHAnsi"/>
                <w:sz w:val="18"/>
                <w:szCs w:val="18"/>
              </w:rPr>
              <w:t>Podpis(y) osoby(osób) upoważnionej(</w:t>
            </w:r>
            <w:proofErr w:type="spellStart"/>
            <w:r w:rsidRPr="003F6981">
              <w:rPr>
                <w:rFonts w:asciiTheme="minorHAnsi" w:hAnsiTheme="minorHAnsi" w:cstheme="minorHAnsi"/>
                <w:sz w:val="18"/>
                <w:szCs w:val="18"/>
              </w:rPr>
              <w:t>ych</w:t>
            </w:r>
            <w:proofErr w:type="spellEnd"/>
            <w:r w:rsidRPr="003F6981">
              <w:rPr>
                <w:rFonts w:asciiTheme="minorHAnsi" w:hAnsiTheme="minorHAnsi" w:cstheme="minorHAnsi"/>
                <w:sz w:val="18"/>
                <w:szCs w:val="18"/>
              </w:rPr>
              <w:t xml:space="preserve">) do podpisania niniejszej oferty w imieniu Wykonawcy(ów). </w:t>
            </w:r>
          </w:p>
          <w:p w14:paraId="0D41728F" w14:textId="77777777" w:rsidR="00ED3C16" w:rsidRPr="003F6981" w:rsidRDefault="00ED3C16" w:rsidP="009746A6">
            <w:pPr>
              <w:keepNext/>
              <w:widowControl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F6981">
              <w:rPr>
                <w:rFonts w:asciiTheme="minorHAnsi" w:hAnsiTheme="minorHAnsi" w:cstheme="minorHAnsi"/>
                <w:sz w:val="18"/>
                <w:szCs w:val="18"/>
              </w:rPr>
              <w:t>Oferta w postaci elektronicznej winna być podpisana w formie kwalifikowanego podpisu elektronicznego lub w postaci podpisu zaufanego lub w postaci podpisu osobistego.</w:t>
            </w:r>
          </w:p>
          <w:p w14:paraId="22D4A31B" w14:textId="77777777" w:rsidR="00ED3C16" w:rsidRPr="003F6981" w:rsidRDefault="00ED3C16" w:rsidP="009746A6">
            <w:pPr>
              <w:keepNext/>
              <w:widowControl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5FE333E7" w14:textId="77777777" w:rsidR="00ED3C16" w:rsidRPr="003F6981" w:rsidRDefault="00ED3C16" w:rsidP="00ED3C16">
      <w:pPr>
        <w:keepNext/>
        <w:ind w:left="284"/>
        <w:jc w:val="both"/>
        <w:rPr>
          <w:rFonts w:asciiTheme="minorHAnsi" w:hAnsiTheme="minorHAnsi" w:cstheme="minorHAnsi"/>
          <w:b/>
          <w:sz w:val="36"/>
          <w:szCs w:val="36"/>
        </w:rPr>
      </w:pPr>
    </w:p>
    <w:p w14:paraId="2A4B1CCE" w14:textId="77777777" w:rsidR="00ED3C16" w:rsidRPr="003F6981" w:rsidRDefault="00ED3C16" w:rsidP="00ED3C16">
      <w:pPr>
        <w:keepNext/>
        <w:widowControl w:val="0"/>
        <w:autoSpaceDE w:val="0"/>
        <w:autoSpaceDN w:val="0"/>
        <w:adjustRightInd w:val="0"/>
        <w:spacing w:before="240" w:after="120"/>
        <w:ind w:right="45"/>
        <w:jc w:val="both"/>
        <w:rPr>
          <w:rFonts w:asciiTheme="minorHAnsi" w:hAnsiTheme="minorHAnsi" w:cstheme="minorHAnsi"/>
          <w:b/>
        </w:rPr>
      </w:pPr>
    </w:p>
    <w:p w14:paraId="1E9CD64B" w14:textId="77777777" w:rsidR="00ED3C16" w:rsidRDefault="00ED3C16" w:rsidP="00ED3C16">
      <w:pPr>
        <w:rPr>
          <w:rFonts w:asciiTheme="minorHAnsi" w:hAnsiTheme="minorHAnsi" w:cstheme="minorHAnsi"/>
          <w:sz w:val="22"/>
          <w:szCs w:val="22"/>
        </w:rPr>
      </w:pPr>
    </w:p>
    <w:p w14:paraId="01D5AB5B" w14:textId="77777777" w:rsidR="00A365C0" w:rsidRPr="00946B2C" w:rsidRDefault="00946B2C" w:rsidP="00A365C0">
      <w:pPr>
        <w:pageBreakBefore/>
        <w:rPr>
          <w:rFonts w:asciiTheme="minorHAnsi" w:hAnsiTheme="minorHAnsi" w:cstheme="minorHAnsi"/>
          <w:b/>
        </w:rPr>
      </w:pPr>
      <w:r w:rsidRPr="00946B2C">
        <w:rPr>
          <w:rFonts w:asciiTheme="minorHAnsi" w:hAnsiTheme="minorHAnsi" w:cstheme="minorHAnsi"/>
          <w:b/>
        </w:rPr>
        <w:lastRenderedPageBreak/>
        <w:t>Nr postępowania: 3/2026</w:t>
      </w:r>
      <w:r w:rsidR="00A365C0" w:rsidRPr="00946B2C">
        <w:rPr>
          <w:rFonts w:asciiTheme="minorHAnsi" w:hAnsiTheme="minorHAnsi" w:cstheme="minorHAnsi"/>
          <w:b/>
        </w:rPr>
        <w:t xml:space="preserve"> </w:t>
      </w:r>
    </w:p>
    <w:p w14:paraId="7D1B66B2" w14:textId="77777777" w:rsidR="00ED3C16" w:rsidRDefault="00ED3C16" w:rsidP="00A365C0">
      <w:pPr>
        <w:keepNext/>
        <w:widowControl w:val="0"/>
        <w:autoSpaceDE w:val="0"/>
        <w:autoSpaceDN w:val="0"/>
        <w:adjustRightInd w:val="0"/>
        <w:ind w:right="45"/>
        <w:jc w:val="both"/>
        <w:rPr>
          <w:rFonts w:asciiTheme="minorHAnsi" w:hAnsiTheme="minorHAnsi" w:cstheme="minorHAnsi"/>
          <w:b/>
        </w:rPr>
      </w:pPr>
      <w:r w:rsidRPr="003F6981">
        <w:rPr>
          <w:rFonts w:asciiTheme="minorHAnsi" w:hAnsiTheme="minorHAnsi" w:cstheme="minorHAnsi"/>
          <w:b/>
        </w:rPr>
        <w:t xml:space="preserve">Załącznik nr </w:t>
      </w:r>
      <w:r w:rsidR="006E5EC7">
        <w:rPr>
          <w:rFonts w:asciiTheme="minorHAnsi" w:hAnsiTheme="minorHAnsi" w:cstheme="minorHAnsi"/>
          <w:b/>
        </w:rPr>
        <w:t>9</w:t>
      </w:r>
      <w:r>
        <w:rPr>
          <w:rFonts w:asciiTheme="minorHAnsi" w:hAnsiTheme="minorHAnsi" w:cstheme="minorHAnsi"/>
          <w:b/>
        </w:rPr>
        <w:t>b</w:t>
      </w:r>
      <w:r w:rsidRPr="003F6981">
        <w:rPr>
          <w:rFonts w:asciiTheme="minorHAnsi" w:hAnsiTheme="minorHAnsi" w:cstheme="minorHAnsi"/>
          <w:b/>
        </w:rPr>
        <w:t xml:space="preserve"> do </w:t>
      </w:r>
      <w:r w:rsidRPr="003F6981">
        <w:rPr>
          <w:rFonts w:asciiTheme="minorHAnsi" w:hAnsiTheme="minorHAnsi" w:cstheme="minorHAnsi"/>
        </w:rPr>
        <w:t>SWZ</w:t>
      </w:r>
      <w:r w:rsidRPr="003F6981">
        <w:rPr>
          <w:rFonts w:asciiTheme="minorHAnsi" w:hAnsiTheme="minorHAnsi" w:cstheme="minorHAnsi"/>
          <w:b/>
        </w:rPr>
        <w:t xml:space="preserve"> (składają </w:t>
      </w:r>
      <w:r>
        <w:rPr>
          <w:rFonts w:asciiTheme="minorHAnsi" w:hAnsiTheme="minorHAnsi" w:cstheme="minorHAnsi"/>
          <w:b/>
        </w:rPr>
        <w:t>Podmioty na zasoby, których powołuje się Wykonawca</w:t>
      </w:r>
      <w:r w:rsidRPr="003F6981">
        <w:rPr>
          <w:rFonts w:asciiTheme="minorHAnsi" w:hAnsiTheme="minorHAnsi" w:cstheme="minorHAnsi"/>
          <w:b/>
        </w:rPr>
        <w:t>)</w:t>
      </w:r>
    </w:p>
    <w:p w14:paraId="1F3FB40D" w14:textId="77777777" w:rsidR="00ED3C16" w:rsidRPr="003F6981" w:rsidRDefault="00ED3C16" w:rsidP="00ED3C16">
      <w:pPr>
        <w:keepNext/>
        <w:widowControl w:val="0"/>
        <w:pBdr>
          <w:top w:val="thinThickThinMediumGap" w:sz="24" w:space="1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116AE0">
        <w:rPr>
          <w:rFonts w:asciiTheme="minorHAnsi" w:hAnsiTheme="minorHAnsi" w:cstheme="minorHAnsi"/>
          <w:b/>
        </w:rPr>
        <w:t xml:space="preserve">Oświadczenie o aktualności informacji zawartych w oświadczeniu, o którym mowa </w:t>
      </w:r>
      <w:r>
        <w:rPr>
          <w:rFonts w:asciiTheme="minorHAnsi" w:hAnsiTheme="minorHAnsi" w:cstheme="minorHAnsi"/>
          <w:b/>
        </w:rPr>
        <w:br/>
      </w:r>
      <w:r w:rsidRPr="00116AE0">
        <w:rPr>
          <w:rFonts w:asciiTheme="minorHAnsi" w:hAnsiTheme="minorHAnsi" w:cstheme="minorHAnsi"/>
          <w:b/>
        </w:rPr>
        <w:t xml:space="preserve">w art. 125 ust. 1 ustawy z dnia 11 września 2019 r. Prawo zamówień publicznych </w:t>
      </w:r>
      <w:r w:rsidRPr="00116AE0">
        <w:rPr>
          <w:rFonts w:asciiTheme="minorHAnsi" w:hAnsiTheme="minorHAnsi" w:cstheme="minorHAnsi"/>
          <w:b/>
        </w:rPr>
        <w:br/>
      </w:r>
      <w:r w:rsidRPr="00116AE0">
        <w:rPr>
          <w:rFonts w:asciiTheme="minorHAnsi" w:hAnsiTheme="minorHAnsi" w:cstheme="minorHAnsi"/>
          <w:b/>
          <w:u w:val="single"/>
        </w:rPr>
        <w:t>DOTYCZĄCE PRZESŁANEK WYKLUCZENIA Z POSTĘPOWANIA</w:t>
      </w:r>
    </w:p>
    <w:p w14:paraId="69EB2B2A" w14:textId="77777777" w:rsidR="00ED3C16" w:rsidRPr="003F6981" w:rsidRDefault="00ED3C16" w:rsidP="006E5EC7">
      <w:pPr>
        <w:keepNext/>
        <w:widowControl w:val="0"/>
        <w:numPr>
          <w:ilvl w:val="0"/>
          <w:numId w:val="19"/>
        </w:numPr>
        <w:autoSpaceDE w:val="0"/>
        <w:autoSpaceDN w:val="0"/>
        <w:adjustRightInd w:val="0"/>
        <w:spacing w:before="240" w:after="120"/>
        <w:ind w:right="45"/>
        <w:jc w:val="both"/>
        <w:rPr>
          <w:rFonts w:asciiTheme="minorHAnsi" w:hAnsiTheme="minorHAnsi" w:cstheme="minorHAnsi"/>
          <w:b/>
        </w:rPr>
      </w:pPr>
      <w:r w:rsidRPr="003F6981">
        <w:rPr>
          <w:rFonts w:asciiTheme="minorHAnsi" w:hAnsiTheme="minorHAnsi" w:cstheme="minorHAnsi"/>
          <w:b/>
        </w:rPr>
        <w:t>ZAMAWIAJĄCY:</w:t>
      </w:r>
    </w:p>
    <w:p w14:paraId="7DE3DF4B" w14:textId="77777777" w:rsidR="00ED3C16" w:rsidRPr="003F6981" w:rsidRDefault="00ED3C16" w:rsidP="00ED3C16">
      <w:pPr>
        <w:keepNext/>
        <w:widowControl w:val="0"/>
        <w:ind w:left="360"/>
        <w:jc w:val="both"/>
        <w:rPr>
          <w:rFonts w:asciiTheme="minorHAnsi" w:hAnsiTheme="minorHAnsi" w:cstheme="minorHAnsi"/>
          <w:b/>
          <w:color w:val="000000"/>
        </w:rPr>
      </w:pPr>
      <w:r w:rsidRPr="003F6981">
        <w:rPr>
          <w:rFonts w:asciiTheme="minorHAnsi" w:hAnsiTheme="minorHAnsi" w:cstheme="minorHAnsi"/>
          <w:b/>
          <w:color w:val="000000"/>
        </w:rPr>
        <w:t>Centrum  Administracji Pieczy Zastępczej</w:t>
      </w:r>
    </w:p>
    <w:p w14:paraId="29FA35CF" w14:textId="77777777" w:rsidR="00ED3C16" w:rsidRPr="003F6981" w:rsidRDefault="00ED3C16" w:rsidP="00ED3C16">
      <w:pPr>
        <w:keepNext/>
        <w:widowControl w:val="0"/>
        <w:ind w:left="360"/>
        <w:jc w:val="both"/>
        <w:rPr>
          <w:rFonts w:asciiTheme="minorHAnsi" w:hAnsiTheme="minorHAnsi" w:cstheme="minorHAnsi"/>
          <w:b/>
          <w:color w:val="000000"/>
        </w:rPr>
      </w:pPr>
      <w:r w:rsidRPr="003F6981">
        <w:rPr>
          <w:rFonts w:asciiTheme="minorHAnsi" w:hAnsiTheme="minorHAnsi" w:cstheme="minorHAnsi"/>
          <w:b/>
          <w:color w:val="000000"/>
        </w:rPr>
        <w:t>90-159 Łódź</w:t>
      </w:r>
      <w:r w:rsidR="006E5EC7">
        <w:rPr>
          <w:rFonts w:asciiTheme="minorHAnsi" w:hAnsiTheme="minorHAnsi" w:cstheme="minorHAnsi"/>
          <w:b/>
          <w:color w:val="000000"/>
        </w:rPr>
        <w:t xml:space="preserve">, </w:t>
      </w:r>
      <w:r w:rsidRPr="003F6981">
        <w:rPr>
          <w:rFonts w:asciiTheme="minorHAnsi" w:hAnsiTheme="minorHAnsi" w:cstheme="minorHAnsi"/>
          <w:b/>
          <w:color w:val="000000"/>
        </w:rPr>
        <w:t>ul. Małachowskiego 74</w:t>
      </w:r>
    </w:p>
    <w:p w14:paraId="7EEF1FE3" w14:textId="77777777" w:rsidR="00ED3C16" w:rsidRPr="003F6981" w:rsidRDefault="00ED3C16" w:rsidP="006E5EC7">
      <w:pPr>
        <w:keepNext/>
        <w:keepLines/>
        <w:widowControl w:val="0"/>
        <w:numPr>
          <w:ilvl w:val="0"/>
          <w:numId w:val="19"/>
        </w:numPr>
        <w:spacing w:before="120" w:after="120"/>
        <w:jc w:val="both"/>
        <w:rPr>
          <w:rFonts w:asciiTheme="minorHAnsi" w:eastAsia="Calibri" w:hAnsiTheme="minorHAnsi" w:cstheme="minorHAnsi"/>
          <w:b/>
        </w:rPr>
      </w:pPr>
      <w:r w:rsidRPr="003F6981">
        <w:rPr>
          <w:rFonts w:asciiTheme="minorHAnsi" w:eastAsia="Calibri" w:hAnsiTheme="minorHAnsi" w:cstheme="minorHAnsi"/>
          <w:b/>
        </w:rPr>
        <w:t>WYKONAWCA:</w:t>
      </w:r>
    </w:p>
    <w:p w14:paraId="36A73190" w14:textId="77777777" w:rsidR="00ED3C16" w:rsidRPr="003F6981" w:rsidRDefault="00ED3C16" w:rsidP="00ED3C16">
      <w:pPr>
        <w:keepNext/>
        <w:widowControl w:val="0"/>
        <w:spacing w:after="120"/>
        <w:ind w:left="360"/>
        <w:jc w:val="both"/>
        <w:rPr>
          <w:rFonts w:asciiTheme="minorHAnsi" w:hAnsiTheme="minorHAnsi" w:cstheme="minorHAnsi"/>
          <w:b/>
          <w:color w:val="000000"/>
        </w:rPr>
      </w:pPr>
      <w:r w:rsidRPr="003F6981">
        <w:rPr>
          <w:rFonts w:asciiTheme="minorHAnsi" w:hAnsiTheme="minorHAnsi" w:cstheme="minorHAnsi"/>
          <w:b/>
          <w:color w:val="000000"/>
        </w:rPr>
        <w:t>Niniejsza oferta zostaje złożona przez</w:t>
      </w:r>
      <w:r w:rsidRPr="003F6981">
        <w:rPr>
          <w:rFonts w:asciiTheme="minorHAnsi" w:hAnsiTheme="minorHAnsi" w:cstheme="minorHAnsi"/>
          <w:b/>
          <w:color w:val="000000"/>
          <w:sz w:val="22"/>
          <w:szCs w:val="22"/>
          <w:vertAlign w:val="superscript"/>
        </w:rPr>
        <w:footnoteReference w:id="5"/>
      </w:r>
      <w:r w:rsidRPr="003F6981">
        <w:rPr>
          <w:rFonts w:asciiTheme="minorHAnsi" w:hAnsiTheme="minorHAnsi" w:cstheme="minorHAnsi"/>
          <w:b/>
          <w:color w:val="000000"/>
        </w:rPr>
        <w:t xml:space="preserve">: 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"/>
        <w:gridCol w:w="3434"/>
        <w:gridCol w:w="2977"/>
        <w:gridCol w:w="2268"/>
      </w:tblGrid>
      <w:tr w:rsidR="00ED3C16" w:rsidRPr="003F6981" w14:paraId="0240A8CA" w14:textId="77777777" w:rsidTr="009746A6">
        <w:trPr>
          <w:trHeight w:val="814"/>
        </w:trPr>
        <w:tc>
          <w:tcPr>
            <w:tcW w:w="819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  <w:vAlign w:val="center"/>
          </w:tcPr>
          <w:p w14:paraId="472542F2" w14:textId="77777777" w:rsidR="00ED3C16" w:rsidRPr="003F6981" w:rsidRDefault="00ED3C16" w:rsidP="009746A6">
            <w:pPr>
              <w:keepNext/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3F6981">
              <w:rPr>
                <w:rFonts w:asciiTheme="minorHAnsi" w:hAnsiTheme="minorHAnsi" w:cstheme="minorHAnsi"/>
                <w:b/>
                <w:color w:val="000000"/>
              </w:rPr>
              <w:t>Lp.</w:t>
            </w:r>
          </w:p>
        </w:tc>
        <w:tc>
          <w:tcPr>
            <w:tcW w:w="3434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7B860B63" w14:textId="77777777" w:rsidR="00ED3C16" w:rsidRPr="003F6981" w:rsidRDefault="00ED3C16" w:rsidP="009746A6">
            <w:pPr>
              <w:keepNext/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3F6981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Nazwa(y) Wykonawcy(ów)</w:t>
            </w:r>
          </w:p>
        </w:tc>
        <w:tc>
          <w:tcPr>
            <w:tcW w:w="2977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606FCE1F" w14:textId="77777777" w:rsidR="00ED3C16" w:rsidRPr="003F6981" w:rsidRDefault="00ED3C16" w:rsidP="009746A6">
            <w:pPr>
              <w:keepNext/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3F6981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Adres(y) </w:t>
            </w:r>
            <w:r w:rsidRPr="003F6981">
              <w:rPr>
                <w:rFonts w:asciiTheme="minorHAnsi" w:hAnsiTheme="minorHAnsi" w:cstheme="minorHAnsi"/>
                <w:b/>
                <w:caps/>
                <w:color w:val="000000"/>
                <w:sz w:val="22"/>
                <w:szCs w:val="22"/>
              </w:rPr>
              <w:t>W</w:t>
            </w:r>
            <w:r w:rsidRPr="003F6981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ykonawcy(ów)</w:t>
            </w:r>
          </w:p>
        </w:tc>
        <w:tc>
          <w:tcPr>
            <w:tcW w:w="2268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3C437086" w14:textId="77777777" w:rsidR="00ED3C16" w:rsidRPr="003F6981" w:rsidRDefault="00ED3C16" w:rsidP="009746A6">
            <w:pPr>
              <w:keepNext/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3F6981">
              <w:rPr>
                <w:rFonts w:asciiTheme="minorHAnsi" w:hAnsiTheme="minorHAnsi" w:cstheme="minorHAnsi"/>
                <w:b/>
                <w:color w:val="000000"/>
              </w:rPr>
              <w:t>NIP</w:t>
            </w:r>
          </w:p>
        </w:tc>
      </w:tr>
      <w:tr w:rsidR="00ED3C16" w:rsidRPr="003F6981" w14:paraId="5A60BB7F" w14:textId="77777777" w:rsidTr="009746A6">
        <w:tc>
          <w:tcPr>
            <w:tcW w:w="819" w:type="dxa"/>
            <w:tcBorders>
              <w:top w:val="double" w:sz="4" w:space="0" w:color="auto"/>
              <w:left w:val="single" w:sz="12" w:space="0" w:color="auto"/>
            </w:tcBorders>
          </w:tcPr>
          <w:p w14:paraId="0597F446" w14:textId="77777777" w:rsidR="00ED3C16" w:rsidRPr="003F6981" w:rsidRDefault="00ED3C16" w:rsidP="009746A6">
            <w:pPr>
              <w:keepNext/>
              <w:jc w:val="both"/>
              <w:rPr>
                <w:rFonts w:asciiTheme="minorHAnsi" w:hAnsiTheme="minorHAnsi" w:cstheme="minorHAnsi"/>
                <w:b/>
                <w:color w:val="FF0000"/>
              </w:rPr>
            </w:pPr>
          </w:p>
        </w:tc>
        <w:tc>
          <w:tcPr>
            <w:tcW w:w="3434" w:type="dxa"/>
            <w:tcBorders>
              <w:top w:val="double" w:sz="4" w:space="0" w:color="auto"/>
            </w:tcBorders>
          </w:tcPr>
          <w:p w14:paraId="3182DF53" w14:textId="77777777" w:rsidR="00ED3C16" w:rsidRPr="003F6981" w:rsidRDefault="00ED3C16" w:rsidP="009746A6">
            <w:pPr>
              <w:keepNext/>
              <w:spacing w:after="120"/>
              <w:jc w:val="both"/>
              <w:rPr>
                <w:rFonts w:asciiTheme="minorHAnsi" w:hAnsiTheme="minorHAnsi" w:cstheme="minorHAnsi"/>
                <w:b/>
                <w:color w:val="FF0000"/>
              </w:rPr>
            </w:pPr>
          </w:p>
        </w:tc>
        <w:tc>
          <w:tcPr>
            <w:tcW w:w="2977" w:type="dxa"/>
            <w:tcBorders>
              <w:top w:val="double" w:sz="4" w:space="0" w:color="auto"/>
            </w:tcBorders>
          </w:tcPr>
          <w:p w14:paraId="04BE3EF9" w14:textId="77777777" w:rsidR="00ED3C16" w:rsidRPr="003F6981" w:rsidRDefault="00ED3C16" w:rsidP="009746A6">
            <w:pPr>
              <w:keepNext/>
              <w:spacing w:after="120"/>
              <w:jc w:val="both"/>
              <w:rPr>
                <w:rFonts w:asciiTheme="minorHAnsi" w:hAnsiTheme="minorHAnsi" w:cstheme="minorHAnsi"/>
                <w:b/>
                <w:color w:val="FF0000"/>
              </w:rPr>
            </w:pPr>
          </w:p>
        </w:tc>
        <w:tc>
          <w:tcPr>
            <w:tcW w:w="2268" w:type="dxa"/>
            <w:tcBorders>
              <w:top w:val="double" w:sz="4" w:space="0" w:color="auto"/>
              <w:right w:val="single" w:sz="12" w:space="0" w:color="auto"/>
            </w:tcBorders>
          </w:tcPr>
          <w:p w14:paraId="11829A28" w14:textId="77777777" w:rsidR="00ED3C16" w:rsidRPr="003F6981" w:rsidRDefault="00ED3C16" w:rsidP="009746A6">
            <w:pPr>
              <w:keepNext/>
              <w:spacing w:after="120"/>
              <w:jc w:val="both"/>
              <w:rPr>
                <w:rFonts w:asciiTheme="minorHAnsi" w:hAnsiTheme="minorHAnsi" w:cstheme="minorHAnsi"/>
                <w:b/>
                <w:color w:val="FF0000"/>
              </w:rPr>
            </w:pPr>
          </w:p>
        </w:tc>
      </w:tr>
    </w:tbl>
    <w:p w14:paraId="4C05D9DB" w14:textId="77777777" w:rsidR="00ED3C16" w:rsidRPr="00AA0B01" w:rsidRDefault="00ED3C16" w:rsidP="00AA0B01">
      <w:pPr>
        <w:keepNext/>
        <w:ind w:firstLine="426"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sz w:val="22"/>
          <w:szCs w:val="22"/>
        </w:rPr>
        <w:t xml:space="preserve">Przystępując do postępowania </w:t>
      </w:r>
      <w:r w:rsidRPr="003F6981">
        <w:rPr>
          <w:rFonts w:asciiTheme="minorHAnsi" w:hAnsiTheme="minorHAnsi" w:cstheme="minorHAnsi"/>
          <w:sz w:val="22"/>
          <w:szCs w:val="22"/>
        </w:rPr>
        <w:t>o udzielenie zamówienia publicznego, pn.</w:t>
      </w:r>
      <w:r w:rsidR="00AE3D1B" w:rsidRPr="00AE3D1B">
        <w:rPr>
          <w:rFonts w:asciiTheme="minorHAnsi" w:hAnsiTheme="minorHAnsi" w:cstheme="minorHAnsi"/>
          <w:b/>
          <w:bCs/>
        </w:rPr>
        <w:t xml:space="preserve"> </w:t>
      </w:r>
      <w:r w:rsidR="00AA0B01" w:rsidRPr="00AA0B01">
        <w:rPr>
          <w:rFonts w:asciiTheme="minorHAnsi" w:hAnsiTheme="minorHAnsi" w:cstheme="minorHAnsi"/>
          <w:b/>
          <w:bCs/>
        </w:rPr>
        <w:t>„Świadczenie usługi zorganizowania i przeprowadzenia szkoleń podnoszących kompetencje zawodowe pracowników Centrum Administracyjnego Pieczy Zastępczej w ramach projektu: „Wzmocnieni – zintegrowane wsparcie dla dzieci i rodzin”</w:t>
      </w:r>
      <w:r w:rsidRPr="003F6981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–</w:t>
      </w:r>
      <w:r w:rsidRPr="003F6981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3F6981">
        <w:rPr>
          <w:rFonts w:asciiTheme="minorHAnsi" w:hAnsiTheme="minorHAnsi" w:cstheme="minorHAnsi"/>
          <w:sz w:val="22"/>
          <w:szCs w:val="22"/>
        </w:rPr>
        <w:t>oświadczam</w:t>
      </w:r>
      <w:r>
        <w:rPr>
          <w:rFonts w:asciiTheme="minorHAnsi" w:hAnsiTheme="minorHAnsi" w:cstheme="minorHAnsi"/>
          <w:sz w:val="22"/>
          <w:szCs w:val="22"/>
        </w:rPr>
        <w:t xml:space="preserve">/my, że informacje zawarte w oświadczeniu, o którym mowa w art. 125 ust. 1 ustawy </w:t>
      </w:r>
      <w:proofErr w:type="spellStart"/>
      <w:r>
        <w:rPr>
          <w:rFonts w:asciiTheme="minorHAnsi" w:hAnsiTheme="minorHAnsi" w:cstheme="minorHAnsi"/>
          <w:sz w:val="22"/>
          <w:szCs w:val="22"/>
        </w:rPr>
        <w:t>Pzp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w zakresie podstaw </w:t>
      </w:r>
      <w:r w:rsidRPr="00934628">
        <w:rPr>
          <w:rFonts w:ascii="Calibri" w:hAnsi="Calibri" w:cs="Calibri"/>
          <w:sz w:val="22"/>
          <w:szCs w:val="22"/>
        </w:rPr>
        <w:t>wykluczenia z postępowania wskazanych przez Zamawiającego, o którym mowa w:</w:t>
      </w:r>
    </w:p>
    <w:p w14:paraId="17837922" w14:textId="77777777" w:rsidR="00ED3C16" w:rsidRPr="00934628" w:rsidRDefault="008D3258" w:rsidP="006E5EC7">
      <w:pPr>
        <w:widowControl w:val="0"/>
        <w:numPr>
          <w:ilvl w:val="4"/>
          <w:numId w:val="17"/>
        </w:numPr>
        <w:ind w:left="284" w:hanging="284"/>
        <w:jc w:val="both"/>
        <w:rPr>
          <w:rFonts w:ascii="Calibri" w:hAnsi="Calibri" w:cs="Calibri"/>
          <w:sz w:val="22"/>
          <w:szCs w:val="22"/>
        </w:rPr>
      </w:pPr>
      <w:hyperlink r:id="rId15" w:anchor="/document/17337528?unitId=art(108)ust(1)pkt(3)&amp;cm=DOCUMENT" w:history="1">
        <w:r w:rsidR="00ED3C16" w:rsidRPr="00934628">
          <w:rPr>
            <w:rFonts w:ascii="Calibri" w:hAnsi="Calibri" w:cs="Calibri"/>
            <w:color w:val="000000"/>
            <w:sz w:val="22"/>
            <w:szCs w:val="22"/>
            <w:u w:val="single"/>
          </w:rPr>
          <w:t>art. 108 ust. 1 pkt 3</w:t>
        </w:r>
      </w:hyperlink>
      <w:r w:rsidR="00ED3C16" w:rsidRPr="00934628">
        <w:rPr>
          <w:rFonts w:ascii="Calibri" w:hAnsi="Calibri" w:cs="Calibri"/>
          <w:color w:val="000000"/>
          <w:sz w:val="22"/>
          <w:szCs w:val="22"/>
        </w:rPr>
        <w:t xml:space="preserve"> ustawy </w:t>
      </w:r>
      <w:proofErr w:type="spellStart"/>
      <w:r w:rsidR="00ED3C16" w:rsidRPr="00934628">
        <w:rPr>
          <w:rFonts w:ascii="Calibri" w:hAnsi="Calibri" w:cs="Calibri"/>
          <w:color w:val="000000"/>
          <w:sz w:val="22"/>
          <w:szCs w:val="22"/>
        </w:rPr>
        <w:t>Pzp</w:t>
      </w:r>
      <w:proofErr w:type="spellEnd"/>
      <w:r w:rsidR="00ED3C16" w:rsidRPr="00934628">
        <w:rPr>
          <w:rFonts w:ascii="Calibri" w:hAnsi="Calibri" w:cs="Calibri"/>
          <w:color w:val="000000"/>
          <w:sz w:val="22"/>
          <w:szCs w:val="22"/>
        </w:rPr>
        <w:t>, dotyczących wydania prawomocnego wyroku sądu lub ostatecznej decyzji administracyjnej o zaleganiu z uiszczeniem podatków, opłat lub składek na ubezpieczenie społeczne lub zdrowotne,</w:t>
      </w:r>
    </w:p>
    <w:p w14:paraId="29CAC746" w14:textId="77777777" w:rsidR="00ED3C16" w:rsidRPr="00934628" w:rsidRDefault="008D3258" w:rsidP="006E5EC7">
      <w:pPr>
        <w:widowControl w:val="0"/>
        <w:numPr>
          <w:ilvl w:val="4"/>
          <w:numId w:val="17"/>
        </w:numPr>
        <w:suppressAutoHyphens/>
        <w:overflowPunct w:val="0"/>
        <w:autoSpaceDE w:val="0"/>
        <w:ind w:left="284" w:hanging="284"/>
        <w:jc w:val="both"/>
        <w:textAlignment w:val="baseline"/>
        <w:rPr>
          <w:rFonts w:ascii="Calibri" w:hAnsi="Calibri" w:cs="Calibri"/>
          <w:color w:val="000000"/>
          <w:sz w:val="22"/>
          <w:szCs w:val="22"/>
        </w:rPr>
      </w:pPr>
      <w:hyperlink r:id="rId16" w:anchor="/document/17337528?unitId=art(108)ust(1)pkt(4)&amp;cm=DOCUMENT" w:history="1">
        <w:r w:rsidR="00ED3C16" w:rsidRPr="00934628">
          <w:rPr>
            <w:rFonts w:ascii="Calibri" w:hAnsi="Calibri" w:cs="Calibri"/>
            <w:color w:val="000000"/>
            <w:sz w:val="22"/>
            <w:szCs w:val="22"/>
            <w:u w:val="single"/>
          </w:rPr>
          <w:t>art. 108 ust. 1 pkt 4</w:t>
        </w:r>
      </w:hyperlink>
      <w:r w:rsidR="00ED3C16" w:rsidRPr="00934628">
        <w:rPr>
          <w:rFonts w:ascii="Calibri" w:hAnsi="Calibri" w:cs="Calibri"/>
          <w:color w:val="000000"/>
          <w:sz w:val="22"/>
          <w:szCs w:val="22"/>
        </w:rPr>
        <w:t xml:space="preserve"> ustawy </w:t>
      </w:r>
      <w:proofErr w:type="spellStart"/>
      <w:r w:rsidR="00ED3C16" w:rsidRPr="00934628">
        <w:rPr>
          <w:rFonts w:ascii="Calibri" w:hAnsi="Calibri" w:cs="Calibri"/>
          <w:color w:val="000000"/>
          <w:sz w:val="22"/>
          <w:szCs w:val="22"/>
        </w:rPr>
        <w:t>Pzp</w:t>
      </w:r>
      <w:proofErr w:type="spellEnd"/>
      <w:r w:rsidR="00ED3C16" w:rsidRPr="00934628">
        <w:rPr>
          <w:rFonts w:ascii="Calibri" w:hAnsi="Calibri" w:cs="Calibri"/>
          <w:color w:val="000000"/>
          <w:sz w:val="22"/>
          <w:szCs w:val="22"/>
        </w:rPr>
        <w:t>, dotyczących orzeczenia zakazu ubiegania się o zamówienie publiczne tytułem środka zapobiegawczego,</w:t>
      </w:r>
    </w:p>
    <w:p w14:paraId="634B8B90" w14:textId="77777777" w:rsidR="00ED3C16" w:rsidRDefault="008D3258" w:rsidP="006E5EC7">
      <w:pPr>
        <w:widowControl w:val="0"/>
        <w:numPr>
          <w:ilvl w:val="4"/>
          <w:numId w:val="17"/>
        </w:numPr>
        <w:suppressAutoHyphens/>
        <w:overflowPunct w:val="0"/>
        <w:autoSpaceDE w:val="0"/>
        <w:ind w:left="284" w:hanging="284"/>
        <w:jc w:val="both"/>
        <w:textAlignment w:val="baseline"/>
        <w:rPr>
          <w:rFonts w:ascii="Calibri" w:hAnsi="Calibri" w:cs="Calibri"/>
          <w:color w:val="000000"/>
          <w:sz w:val="22"/>
          <w:szCs w:val="22"/>
        </w:rPr>
      </w:pPr>
      <w:hyperlink r:id="rId17" w:anchor="/document/17337528?unitId=art(108)ust(1)pkt(5)&amp;cm=DOCUMENT" w:history="1">
        <w:r w:rsidR="00ED3C16" w:rsidRPr="00934628">
          <w:rPr>
            <w:rFonts w:ascii="Calibri" w:hAnsi="Calibri" w:cs="Calibri"/>
            <w:color w:val="000000"/>
            <w:sz w:val="22"/>
            <w:szCs w:val="22"/>
            <w:u w:val="single"/>
          </w:rPr>
          <w:t>art. 108 ust. 1 pkt 5</w:t>
        </w:r>
      </w:hyperlink>
      <w:r w:rsidR="00ED3C16" w:rsidRPr="00934628">
        <w:rPr>
          <w:rFonts w:ascii="Calibri" w:hAnsi="Calibri" w:cs="Calibri"/>
          <w:color w:val="000000"/>
          <w:sz w:val="22"/>
          <w:szCs w:val="22"/>
        </w:rPr>
        <w:t xml:space="preserve"> ustawy </w:t>
      </w:r>
      <w:proofErr w:type="spellStart"/>
      <w:r w:rsidR="00ED3C16" w:rsidRPr="00934628">
        <w:rPr>
          <w:rFonts w:ascii="Calibri" w:hAnsi="Calibri" w:cs="Calibri"/>
          <w:color w:val="000000"/>
          <w:sz w:val="22"/>
          <w:szCs w:val="22"/>
        </w:rPr>
        <w:t>Pzp</w:t>
      </w:r>
      <w:proofErr w:type="spellEnd"/>
      <w:r w:rsidR="00ED3C16" w:rsidRPr="00934628">
        <w:rPr>
          <w:rFonts w:ascii="Calibri" w:hAnsi="Calibri" w:cs="Calibri"/>
          <w:color w:val="000000"/>
          <w:sz w:val="22"/>
          <w:szCs w:val="22"/>
        </w:rPr>
        <w:t>, dotyczących zawarcia z innymi Wykonawcami porozumienia mającego na celu zakłócenie konkurencji,</w:t>
      </w:r>
    </w:p>
    <w:p w14:paraId="643609EC" w14:textId="77777777" w:rsidR="00ED3C16" w:rsidRPr="00934628" w:rsidRDefault="008D3258" w:rsidP="006E5EC7">
      <w:pPr>
        <w:widowControl w:val="0"/>
        <w:numPr>
          <w:ilvl w:val="4"/>
          <w:numId w:val="17"/>
        </w:numPr>
        <w:suppressAutoHyphens/>
        <w:overflowPunct w:val="0"/>
        <w:autoSpaceDE w:val="0"/>
        <w:ind w:left="284" w:hanging="284"/>
        <w:jc w:val="both"/>
        <w:textAlignment w:val="baseline"/>
        <w:rPr>
          <w:rFonts w:ascii="Calibri" w:hAnsi="Calibri" w:cs="Calibri"/>
          <w:sz w:val="22"/>
          <w:szCs w:val="22"/>
        </w:rPr>
      </w:pPr>
      <w:hyperlink r:id="rId18" w:anchor="/document/17337528?unitId=art(108)ust(1)pkt(6)&amp;cm=DOCUMENT" w:history="1">
        <w:r w:rsidR="00ED3C16" w:rsidRPr="00934628">
          <w:rPr>
            <w:rFonts w:ascii="Calibri" w:hAnsi="Calibri" w:cs="Calibri"/>
            <w:color w:val="000000"/>
            <w:sz w:val="22"/>
            <w:szCs w:val="22"/>
            <w:u w:val="single"/>
          </w:rPr>
          <w:t>art. 108 ust. 1 pkt 6</w:t>
        </w:r>
      </w:hyperlink>
      <w:r w:rsidR="00ED3C16" w:rsidRPr="00934628">
        <w:rPr>
          <w:rFonts w:ascii="Calibri" w:hAnsi="Calibri" w:cs="Calibri"/>
          <w:sz w:val="22"/>
          <w:szCs w:val="22"/>
        </w:rPr>
        <w:t xml:space="preserve"> ustawy </w:t>
      </w:r>
      <w:proofErr w:type="spellStart"/>
      <w:r w:rsidR="00ED3C16" w:rsidRPr="00934628">
        <w:rPr>
          <w:rFonts w:ascii="Calibri" w:hAnsi="Calibri" w:cs="Calibri"/>
          <w:sz w:val="22"/>
          <w:szCs w:val="22"/>
        </w:rPr>
        <w:t>Pzp</w:t>
      </w:r>
      <w:proofErr w:type="spellEnd"/>
      <w:r w:rsidR="00ED3C16" w:rsidRPr="00934628">
        <w:rPr>
          <w:rFonts w:ascii="Calibri" w:hAnsi="Calibri" w:cs="Calibri"/>
          <w:sz w:val="22"/>
          <w:szCs w:val="22"/>
        </w:rPr>
        <w:t>, dotyczących zakłócenia konkurencji wynikającego z wcześniejszego zaangażowania Wykonawcy lub podmiotu, który należy z Wykonawcą do tej samej grupy kapitałowej, w przygotowanie postępowania o udzielenie zamówienia,</w:t>
      </w:r>
    </w:p>
    <w:p w14:paraId="0827912F" w14:textId="77777777" w:rsidR="00ED3C16" w:rsidRPr="006E5EC7" w:rsidRDefault="00ED3C16" w:rsidP="006E5EC7">
      <w:pPr>
        <w:numPr>
          <w:ilvl w:val="4"/>
          <w:numId w:val="17"/>
        </w:numPr>
        <w:suppressAutoHyphens/>
        <w:overflowPunct w:val="0"/>
        <w:autoSpaceDE w:val="0"/>
        <w:ind w:left="284" w:hanging="284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934628">
        <w:rPr>
          <w:rFonts w:ascii="Calibri" w:hAnsi="Calibri" w:cs="Calibri"/>
          <w:bCs/>
          <w:iCs/>
          <w:sz w:val="22"/>
          <w:szCs w:val="22"/>
          <w:u w:val="single"/>
        </w:rPr>
        <w:t>art. 7 ust. 1</w:t>
      </w:r>
      <w:r w:rsidRPr="00934628">
        <w:rPr>
          <w:rFonts w:ascii="Calibri" w:hAnsi="Calibri" w:cs="Calibri"/>
          <w:bCs/>
          <w:iCs/>
          <w:sz w:val="22"/>
          <w:szCs w:val="22"/>
        </w:rPr>
        <w:t xml:space="preserve"> ustawy o szczególnych rozwiązaniach w zakresie przeciwdziałania wspieraniu agresji na Ukrainę oraz służących ochronie bezpieczeństwa narodowego</w:t>
      </w:r>
    </w:p>
    <w:p w14:paraId="70F96182" w14:textId="77777777" w:rsidR="006E5EC7" w:rsidRPr="006E5EC7" w:rsidRDefault="006E5EC7" w:rsidP="006E5EC7">
      <w:pPr>
        <w:suppressAutoHyphens/>
        <w:overflowPunct w:val="0"/>
        <w:autoSpaceDE w:val="0"/>
        <w:ind w:left="284"/>
        <w:jc w:val="both"/>
        <w:textAlignment w:val="baseline"/>
        <w:rPr>
          <w:rFonts w:ascii="Calibri" w:hAnsi="Calibri" w:cs="Calibri"/>
          <w:b/>
          <w:sz w:val="22"/>
          <w:szCs w:val="22"/>
        </w:rPr>
      </w:pPr>
      <w:r w:rsidRPr="006E5EC7">
        <w:rPr>
          <w:rFonts w:ascii="Calibri" w:hAnsi="Calibri" w:cs="Calibri"/>
          <w:b/>
          <w:iCs/>
          <w:sz w:val="22"/>
          <w:szCs w:val="22"/>
        </w:rPr>
        <w:t>są nadal aktualne.</w:t>
      </w: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369"/>
        <w:gridCol w:w="5917"/>
      </w:tblGrid>
      <w:tr w:rsidR="00ED3C16" w:rsidRPr="003F6981" w14:paraId="6E57822E" w14:textId="77777777" w:rsidTr="009746A6">
        <w:trPr>
          <w:jc w:val="center"/>
        </w:trPr>
        <w:tc>
          <w:tcPr>
            <w:tcW w:w="1814" w:type="pct"/>
            <w:vAlign w:val="center"/>
          </w:tcPr>
          <w:p w14:paraId="2A1EA33A" w14:textId="77777777" w:rsidR="00ED3C16" w:rsidRPr="003F6981" w:rsidRDefault="00ED3C16" w:rsidP="009746A6">
            <w:pPr>
              <w:keepNext/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F6981">
              <w:rPr>
                <w:rFonts w:asciiTheme="minorHAnsi" w:hAnsiTheme="minorHAnsi" w:cstheme="minorHAnsi"/>
                <w:sz w:val="22"/>
                <w:szCs w:val="22"/>
              </w:rPr>
              <w:t>……………</w:t>
            </w:r>
          </w:p>
        </w:tc>
        <w:tc>
          <w:tcPr>
            <w:tcW w:w="3186" w:type="pct"/>
            <w:vAlign w:val="center"/>
          </w:tcPr>
          <w:p w14:paraId="7468AA3B" w14:textId="77777777" w:rsidR="00ED3C16" w:rsidRPr="003F6981" w:rsidRDefault="00ED3C16" w:rsidP="009746A6">
            <w:pPr>
              <w:keepNext/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F6981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……………………………………..</w:t>
            </w:r>
          </w:p>
        </w:tc>
      </w:tr>
      <w:tr w:rsidR="00ED3C16" w:rsidRPr="003F6981" w14:paraId="34991622" w14:textId="77777777" w:rsidTr="009746A6">
        <w:trPr>
          <w:trHeight w:val="855"/>
          <w:jc w:val="center"/>
        </w:trPr>
        <w:tc>
          <w:tcPr>
            <w:tcW w:w="1814" w:type="pct"/>
            <w:vAlign w:val="center"/>
          </w:tcPr>
          <w:p w14:paraId="2E2A1C84" w14:textId="77777777" w:rsidR="00ED3C16" w:rsidRPr="003F6981" w:rsidRDefault="00ED3C16" w:rsidP="009746A6">
            <w:pPr>
              <w:keepNext/>
              <w:widowControl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F6981">
              <w:rPr>
                <w:rFonts w:asciiTheme="minorHAnsi" w:hAnsiTheme="minorHAnsi" w:cstheme="minorHAnsi"/>
                <w:sz w:val="18"/>
                <w:szCs w:val="18"/>
              </w:rPr>
              <w:t>Miejscowość / Data</w:t>
            </w:r>
          </w:p>
        </w:tc>
        <w:tc>
          <w:tcPr>
            <w:tcW w:w="3186" w:type="pct"/>
            <w:vAlign w:val="center"/>
          </w:tcPr>
          <w:p w14:paraId="2094CCE5" w14:textId="77777777" w:rsidR="00ED3C16" w:rsidRPr="003F6981" w:rsidRDefault="00ED3C16" w:rsidP="009746A6">
            <w:pPr>
              <w:keepNext/>
              <w:widowControl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F6981">
              <w:rPr>
                <w:rFonts w:asciiTheme="minorHAnsi" w:hAnsiTheme="minorHAnsi" w:cstheme="minorHAnsi"/>
                <w:sz w:val="18"/>
                <w:szCs w:val="18"/>
              </w:rPr>
              <w:t>Podpis(y) osoby(osób) upoważnionej(</w:t>
            </w:r>
            <w:proofErr w:type="spellStart"/>
            <w:r w:rsidRPr="003F6981">
              <w:rPr>
                <w:rFonts w:asciiTheme="minorHAnsi" w:hAnsiTheme="minorHAnsi" w:cstheme="minorHAnsi"/>
                <w:sz w:val="18"/>
                <w:szCs w:val="18"/>
              </w:rPr>
              <w:t>ych</w:t>
            </w:r>
            <w:proofErr w:type="spellEnd"/>
            <w:r w:rsidRPr="003F6981">
              <w:rPr>
                <w:rFonts w:asciiTheme="minorHAnsi" w:hAnsiTheme="minorHAnsi" w:cstheme="minorHAnsi"/>
                <w:sz w:val="18"/>
                <w:szCs w:val="18"/>
              </w:rPr>
              <w:t xml:space="preserve">) do podpisania niniejszej oferty w imieniu Wykonawcy(ów). </w:t>
            </w:r>
          </w:p>
          <w:p w14:paraId="078537F9" w14:textId="77777777" w:rsidR="00ED3C16" w:rsidRPr="003F6981" w:rsidRDefault="00ED3C16" w:rsidP="009746A6">
            <w:pPr>
              <w:keepNext/>
              <w:widowControl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F6981">
              <w:rPr>
                <w:rFonts w:asciiTheme="minorHAnsi" w:hAnsiTheme="minorHAnsi" w:cstheme="minorHAnsi"/>
                <w:sz w:val="18"/>
                <w:szCs w:val="18"/>
              </w:rPr>
              <w:t>Oferta w postaci elektronicznej winna być podpisana w formie kwalifikowanego podpisu elektronicznego lub w postaci podpisu zaufanego lub w postaci podpisu osobistego.</w:t>
            </w:r>
          </w:p>
          <w:p w14:paraId="1CC10993" w14:textId="77777777" w:rsidR="00ED3C16" w:rsidRPr="003F6981" w:rsidRDefault="00ED3C16" w:rsidP="009746A6">
            <w:pPr>
              <w:keepNext/>
              <w:widowControl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6FF2E5FF" w14:textId="77777777" w:rsidR="00ED3C16" w:rsidRDefault="00ED3C16" w:rsidP="00ED3C16">
      <w:pPr>
        <w:rPr>
          <w:rFonts w:asciiTheme="minorHAnsi" w:hAnsiTheme="minorHAnsi" w:cstheme="minorHAnsi"/>
          <w:sz w:val="22"/>
          <w:szCs w:val="22"/>
        </w:rPr>
      </w:pPr>
    </w:p>
    <w:sectPr w:rsidR="00ED3C16" w:rsidSect="009D517D">
      <w:pgSz w:w="11906" w:h="16838"/>
      <w:pgMar w:top="1956" w:right="1418" w:bottom="992" w:left="1418" w:header="709" w:footer="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5DA87A" w14:textId="77777777" w:rsidR="00424540" w:rsidRDefault="00424540" w:rsidP="000F1DCF">
      <w:r>
        <w:separator/>
      </w:r>
    </w:p>
  </w:endnote>
  <w:endnote w:type="continuationSeparator" w:id="0">
    <w:p w14:paraId="510803B0" w14:textId="77777777" w:rsidR="00424540" w:rsidRDefault="00424540" w:rsidP="000F1DCF">
      <w:r>
        <w:continuationSeparator/>
      </w:r>
    </w:p>
  </w:endnote>
  <w:endnote w:type="continuationNotice" w:id="1">
    <w:p w14:paraId="12AF24F7" w14:textId="77777777" w:rsidR="00424540" w:rsidRDefault="0042454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</w:rPr>
      <w:id w:val="-340936990"/>
      <w:docPartObj>
        <w:docPartGallery w:val="Page Numbers (Bottom of Page)"/>
        <w:docPartUnique/>
      </w:docPartObj>
    </w:sdtPr>
    <w:sdtEndPr/>
    <w:sdtContent>
      <w:p w14:paraId="64EB3261" w14:textId="77777777" w:rsidR="00424540" w:rsidRPr="00F437B2" w:rsidRDefault="00424540">
        <w:pPr>
          <w:pStyle w:val="Stopka"/>
          <w:jc w:val="right"/>
          <w:rPr>
            <w:rFonts w:asciiTheme="minorHAnsi" w:hAnsiTheme="minorHAnsi" w:cstheme="minorHAnsi"/>
          </w:rPr>
        </w:pPr>
        <w:r w:rsidRPr="00F437B2">
          <w:rPr>
            <w:rFonts w:asciiTheme="minorHAnsi" w:hAnsiTheme="minorHAnsi" w:cstheme="minorHAnsi"/>
          </w:rPr>
          <w:fldChar w:fldCharType="begin"/>
        </w:r>
        <w:r w:rsidRPr="00F437B2">
          <w:rPr>
            <w:rFonts w:asciiTheme="minorHAnsi" w:hAnsiTheme="minorHAnsi" w:cstheme="minorHAnsi"/>
          </w:rPr>
          <w:instrText>PAGE   \* MERGEFORMAT</w:instrText>
        </w:r>
        <w:r w:rsidRPr="00F437B2">
          <w:rPr>
            <w:rFonts w:asciiTheme="minorHAnsi" w:hAnsiTheme="minorHAnsi" w:cstheme="minorHAnsi"/>
          </w:rPr>
          <w:fldChar w:fldCharType="separate"/>
        </w:r>
        <w:r w:rsidR="00BC3191">
          <w:rPr>
            <w:rFonts w:asciiTheme="minorHAnsi" w:hAnsiTheme="minorHAnsi" w:cstheme="minorHAnsi"/>
            <w:noProof/>
          </w:rPr>
          <w:t>21</w:t>
        </w:r>
        <w:r w:rsidRPr="00F437B2">
          <w:rPr>
            <w:rFonts w:asciiTheme="minorHAnsi" w:hAnsiTheme="minorHAnsi" w:cstheme="minorHAnsi"/>
          </w:rPr>
          <w:fldChar w:fldCharType="end"/>
        </w:r>
      </w:p>
    </w:sdtContent>
  </w:sdt>
  <w:p w14:paraId="2DF8AD99" w14:textId="77777777" w:rsidR="00424540" w:rsidRDefault="00424540" w:rsidP="004945D8">
    <w:pPr>
      <w:pStyle w:val="Stopka"/>
      <w:jc w:val="center"/>
    </w:pPr>
    <w:r w:rsidRPr="004E7F96">
      <w:rPr>
        <w:noProof/>
        <w:kern w:val="1"/>
        <w:szCs w:val="20"/>
      </w:rPr>
      <w:drawing>
        <wp:inline distT="0" distB="0" distL="0" distR="0" wp14:anchorId="2906ADEB" wp14:editId="004AD23D">
          <wp:extent cx="5759450" cy="828040"/>
          <wp:effectExtent l="0" t="0" r="0" b="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828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08874D" w14:textId="77777777" w:rsidR="00424540" w:rsidRDefault="00424540" w:rsidP="000F1DCF">
      <w:r>
        <w:separator/>
      </w:r>
    </w:p>
  </w:footnote>
  <w:footnote w:type="continuationSeparator" w:id="0">
    <w:p w14:paraId="7D64E6C2" w14:textId="77777777" w:rsidR="00424540" w:rsidRDefault="00424540" w:rsidP="000F1DCF">
      <w:r>
        <w:continuationSeparator/>
      </w:r>
    </w:p>
  </w:footnote>
  <w:footnote w:type="continuationNotice" w:id="1">
    <w:p w14:paraId="45559732" w14:textId="77777777" w:rsidR="00424540" w:rsidRDefault="00424540"/>
  </w:footnote>
  <w:footnote w:id="2">
    <w:p w14:paraId="517014AC" w14:textId="77777777" w:rsidR="00424540" w:rsidRPr="00E94E05" w:rsidRDefault="00424540" w:rsidP="00A81D37">
      <w:pPr>
        <w:pStyle w:val="Tekstprzypisudolnego"/>
      </w:pPr>
    </w:p>
  </w:footnote>
  <w:footnote w:id="3">
    <w:p w14:paraId="53D5F243" w14:textId="77777777" w:rsidR="00424540" w:rsidRPr="00E251CD" w:rsidRDefault="00424540" w:rsidP="00EE3A11">
      <w:pPr>
        <w:pStyle w:val="Tekstprzypisudolnego"/>
      </w:pPr>
    </w:p>
  </w:footnote>
  <w:footnote w:id="4">
    <w:p w14:paraId="51BBCC28" w14:textId="77777777" w:rsidR="00424540" w:rsidRDefault="00424540" w:rsidP="00345235">
      <w:pPr>
        <w:pStyle w:val="Tekstprzypisudolnego"/>
      </w:pPr>
      <w:r>
        <w:rPr>
          <w:rStyle w:val="Odwoanieprzypisudolnego"/>
        </w:rPr>
        <w:footnoteRef/>
      </w:r>
      <w:r>
        <w:t xml:space="preserve"> Wykonawca modeluje tabelę powyżej w zależności od swego składu.</w:t>
      </w:r>
    </w:p>
  </w:footnote>
  <w:footnote w:id="5">
    <w:p w14:paraId="2C93EFE0" w14:textId="77777777" w:rsidR="00424540" w:rsidRDefault="00424540" w:rsidP="006E5EC7">
      <w:pPr>
        <w:pStyle w:val="Tekstprzypisudolnego"/>
      </w:pP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D9F02" w14:textId="77777777" w:rsidR="00424540" w:rsidRDefault="00424540">
    <w:pPr>
      <w:pStyle w:val="Nagwek"/>
    </w:pPr>
    <w:r w:rsidRPr="00A3451D">
      <w:rPr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391B94FE" wp14:editId="722FA62B">
          <wp:simplePos x="0" y="0"/>
          <wp:positionH relativeFrom="column">
            <wp:posOffset>1433195</wp:posOffset>
          </wp:positionH>
          <wp:positionV relativeFrom="paragraph">
            <wp:posOffset>-326390</wp:posOffset>
          </wp:positionV>
          <wp:extent cx="5764530" cy="742950"/>
          <wp:effectExtent l="19050" t="0" r="7620" b="0"/>
          <wp:wrapSquare wrapText="bothSides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4530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F"/>
    <w:multiLevelType w:val="singleLevel"/>
    <w:tmpl w:val="0000000F"/>
    <w:name w:val="WW8Num65"/>
    <w:lvl w:ilvl="0">
      <w:start w:val="3"/>
      <w:numFmt w:val="decimal"/>
      <w:lvlText w:val="%1)"/>
      <w:lvlJc w:val="left"/>
      <w:pPr>
        <w:tabs>
          <w:tab w:val="num" w:pos="0"/>
        </w:tabs>
        <w:ind w:left="1440" w:hanging="360"/>
      </w:pPr>
      <w:rPr>
        <w:rFonts w:hint="default"/>
      </w:rPr>
    </w:lvl>
  </w:abstractNum>
  <w:abstractNum w:abstractNumId="2" w15:restartNumberingAfterBreak="0">
    <w:nsid w:val="00000010"/>
    <w:multiLevelType w:val="singleLevel"/>
    <w:tmpl w:val="00000010"/>
    <w:name w:val="WW8Num6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0000014"/>
    <w:multiLevelType w:val="multilevel"/>
    <w:tmpl w:val="00000014"/>
    <w:name w:val="WW8Num7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Calibri" w:hAnsi="Calibri" w:cs="Calibri"/>
        <w:kern w:val="1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20"/>
    <w:multiLevelType w:val="singleLevel"/>
    <w:tmpl w:val="00000020"/>
    <w:name w:val="WW8Num84"/>
    <w:lvl w:ilvl="0">
      <w:start w:val="1"/>
      <w:numFmt w:val="bullet"/>
      <w:lvlText w:val=""/>
      <w:lvlJc w:val="left"/>
      <w:pPr>
        <w:tabs>
          <w:tab w:val="num" w:pos="0"/>
        </w:tabs>
        <w:ind w:left="850" w:hanging="360"/>
      </w:pPr>
      <w:rPr>
        <w:rFonts w:ascii="Symbol" w:hAnsi="Symbol" w:cs="Symbol" w:hint="default"/>
        <w:color w:val="00000A"/>
        <w:kern w:val="1"/>
        <w:sz w:val="22"/>
        <w:szCs w:val="22"/>
      </w:rPr>
    </w:lvl>
  </w:abstractNum>
  <w:abstractNum w:abstractNumId="5" w15:restartNumberingAfterBreak="0">
    <w:nsid w:val="0000002D"/>
    <w:multiLevelType w:val="singleLevel"/>
    <w:tmpl w:val="0000002D"/>
    <w:name w:val="WW8Num98"/>
    <w:lvl w:ilvl="0">
      <w:start w:val="1"/>
      <w:numFmt w:val="decimal"/>
      <w:lvlText w:val="%1)"/>
      <w:lvlJc w:val="left"/>
      <w:pPr>
        <w:tabs>
          <w:tab w:val="num" w:pos="709"/>
        </w:tabs>
        <w:ind w:left="1440" w:hanging="360"/>
      </w:pPr>
    </w:lvl>
  </w:abstractNum>
  <w:abstractNum w:abstractNumId="6" w15:restartNumberingAfterBreak="0">
    <w:nsid w:val="047640DD"/>
    <w:multiLevelType w:val="multilevel"/>
    <w:tmpl w:val="19CAA9F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6023606"/>
    <w:multiLevelType w:val="hybridMultilevel"/>
    <w:tmpl w:val="78E2D204"/>
    <w:lvl w:ilvl="0" w:tplc="6D5CC19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4"/>
        <w:szCs w:val="4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63851B6"/>
    <w:multiLevelType w:val="multilevel"/>
    <w:tmpl w:val="0A36FF10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786" w:hanging="360"/>
      </w:pPr>
      <w:rPr>
        <w:rFonts w:asciiTheme="minorHAnsi" w:eastAsia="Calibri" w:hAnsiTheme="minorHAnsi" w:cstheme="minorHAnsi" w:hint="default"/>
        <w:b w:val="0"/>
        <w:sz w:val="22"/>
        <w:szCs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10082DC3"/>
    <w:multiLevelType w:val="hybridMultilevel"/>
    <w:tmpl w:val="93B4F138"/>
    <w:lvl w:ilvl="0" w:tplc="2FD468C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E87585"/>
    <w:multiLevelType w:val="hybridMultilevel"/>
    <w:tmpl w:val="5074F526"/>
    <w:lvl w:ilvl="0" w:tplc="6D5CC19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4"/>
        <w:szCs w:val="4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AB5CFC"/>
    <w:multiLevelType w:val="singleLevel"/>
    <w:tmpl w:val="0000002D"/>
    <w:lvl w:ilvl="0">
      <w:start w:val="1"/>
      <w:numFmt w:val="decimal"/>
      <w:lvlText w:val="%1)"/>
      <w:lvlJc w:val="left"/>
      <w:pPr>
        <w:tabs>
          <w:tab w:val="num" w:pos="709"/>
        </w:tabs>
        <w:ind w:left="1440" w:hanging="360"/>
      </w:pPr>
    </w:lvl>
  </w:abstractNum>
  <w:abstractNum w:abstractNumId="12" w15:restartNumberingAfterBreak="0">
    <w:nsid w:val="1B6C2ED6"/>
    <w:multiLevelType w:val="multilevel"/>
    <w:tmpl w:val="0A36FF10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786" w:hanging="360"/>
      </w:pPr>
      <w:rPr>
        <w:rFonts w:asciiTheme="minorHAnsi" w:eastAsia="Calibri" w:hAnsiTheme="minorHAnsi" w:cstheme="minorHAnsi" w:hint="default"/>
        <w:b w:val="0"/>
        <w:sz w:val="22"/>
        <w:szCs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1FDC7BC3"/>
    <w:multiLevelType w:val="hybridMultilevel"/>
    <w:tmpl w:val="8EFCD2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BF0444"/>
    <w:multiLevelType w:val="multilevel"/>
    <w:tmpl w:val="2AFECF2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1C77BD1"/>
    <w:multiLevelType w:val="multilevel"/>
    <w:tmpl w:val="F6A4A8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u w:val="none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21D34E10"/>
    <w:multiLevelType w:val="hybridMultilevel"/>
    <w:tmpl w:val="1B3C38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472FF1"/>
    <w:multiLevelType w:val="hybridMultilevel"/>
    <w:tmpl w:val="D876AEFE"/>
    <w:lvl w:ilvl="0" w:tplc="151C558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  <w:sz w:val="44"/>
        <w:szCs w:val="4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6F066F"/>
    <w:multiLevelType w:val="multilevel"/>
    <w:tmpl w:val="6ACEE34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2F76091F"/>
    <w:multiLevelType w:val="hybridMultilevel"/>
    <w:tmpl w:val="172E867C"/>
    <w:lvl w:ilvl="0" w:tplc="04150001">
      <w:start w:val="1"/>
      <w:numFmt w:val="bullet"/>
      <w:lvlText w:val=""/>
      <w:lvlJc w:val="left"/>
      <w:pPr>
        <w:ind w:left="11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9" w:hanging="360"/>
      </w:pPr>
      <w:rPr>
        <w:rFonts w:ascii="Wingdings" w:hAnsi="Wingdings" w:hint="default"/>
      </w:rPr>
    </w:lvl>
  </w:abstractNum>
  <w:abstractNum w:abstractNumId="20" w15:restartNumberingAfterBreak="0">
    <w:nsid w:val="301B300B"/>
    <w:multiLevelType w:val="multilevel"/>
    <w:tmpl w:val="EBB4DE4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Arial" w:hAnsi="Arial" w:cs="Arial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3987CF3"/>
    <w:multiLevelType w:val="multilevel"/>
    <w:tmpl w:val="2AFECF2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5B80395"/>
    <w:multiLevelType w:val="multilevel"/>
    <w:tmpl w:val="2AFECF2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9B51695"/>
    <w:multiLevelType w:val="hybridMultilevel"/>
    <w:tmpl w:val="CBD6527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3AF472EB"/>
    <w:multiLevelType w:val="multilevel"/>
    <w:tmpl w:val="2AFECF2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FC28CD"/>
    <w:multiLevelType w:val="multilevel"/>
    <w:tmpl w:val="EA685B88"/>
    <w:lvl w:ilvl="0">
      <w:start w:val="1"/>
      <w:numFmt w:val="decimal"/>
      <w:lvlText w:val="%1."/>
      <w:lvlJc w:val="left"/>
      <w:pPr>
        <w:ind w:left="180"/>
      </w:pPr>
      <w:rPr>
        <w:rFonts w:hint="default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709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27" w15:restartNumberingAfterBreak="0">
    <w:nsid w:val="3E0E5E59"/>
    <w:multiLevelType w:val="multilevel"/>
    <w:tmpl w:val="4672FDEA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786" w:hanging="360"/>
      </w:p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538A0A55"/>
    <w:multiLevelType w:val="multilevel"/>
    <w:tmpl w:val="68D2BB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u w:val="none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56A53F2E"/>
    <w:multiLevelType w:val="hybridMultilevel"/>
    <w:tmpl w:val="50EAB8D6"/>
    <w:lvl w:ilvl="0" w:tplc="6D5CC19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4"/>
        <w:szCs w:val="4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860034"/>
    <w:multiLevelType w:val="hybridMultilevel"/>
    <w:tmpl w:val="F8C673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741165"/>
    <w:multiLevelType w:val="multilevel"/>
    <w:tmpl w:val="02C21568"/>
    <w:lvl w:ilvl="0">
      <w:start w:val="1"/>
      <w:numFmt w:val="decimal"/>
      <w:lvlText w:val="%1."/>
      <w:lvlJc w:val="left"/>
      <w:pPr>
        <w:ind w:left="180"/>
      </w:pPr>
      <w:rPr>
        <w:rFonts w:ascii="Arial" w:eastAsia="Times New Roman" w:hAnsi="Arial" w:cs="Arial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  <w:sz w:val="24"/>
        <w:szCs w:val="24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32" w15:restartNumberingAfterBreak="0">
    <w:nsid w:val="68A71B00"/>
    <w:multiLevelType w:val="hybridMultilevel"/>
    <w:tmpl w:val="A0E02CCC"/>
    <w:lvl w:ilvl="0" w:tplc="FA74C166">
      <w:start w:val="1"/>
      <w:numFmt w:val="decimal"/>
      <w:lvlText w:val="%1."/>
      <w:lvlJc w:val="left"/>
      <w:pPr>
        <w:ind w:left="1854" w:hanging="360"/>
      </w:pPr>
      <w:rPr>
        <w:rFonts w:ascii="Arial" w:eastAsia="Times New Roman" w:hAnsi="Arial" w:cs="Arial"/>
        <w:b/>
        <w:i/>
      </w:rPr>
    </w:lvl>
    <w:lvl w:ilvl="1" w:tplc="A04AAEB6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  <w:b w:val="0"/>
        <w:sz w:val="20"/>
        <w:szCs w:val="20"/>
        <w:u w:val="none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A660D85"/>
    <w:multiLevelType w:val="multilevel"/>
    <w:tmpl w:val="D0A8487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4" w15:restartNumberingAfterBreak="0">
    <w:nsid w:val="76FB45C7"/>
    <w:multiLevelType w:val="multilevel"/>
    <w:tmpl w:val="3BEA0AA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5" w15:restartNumberingAfterBreak="0">
    <w:nsid w:val="77096313"/>
    <w:multiLevelType w:val="hybridMultilevel"/>
    <w:tmpl w:val="2C783D56"/>
    <w:lvl w:ilvl="0" w:tplc="6D5CC19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4"/>
        <w:szCs w:val="4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1530DD"/>
    <w:multiLevelType w:val="multilevel"/>
    <w:tmpl w:val="765E50AE"/>
    <w:styleLink w:val="WWNum14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E25848"/>
    <w:multiLevelType w:val="multilevel"/>
    <w:tmpl w:val="2AFECF2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402093166">
    <w:abstractNumId w:val="6"/>
  </w:num>
  <w:num w:numId="2" w16cid:durableId="1059326394">
    <w:abstractNumId w:val="33"/>
  </w:num>
  <w:num w:numId="3" w16cid:durableId="741125">
    <w:abstractNumId w:val="34"/>
  </w:num>
  <w:num w:numId="4" w16cid:durableId="496775888">
    <w:abstractNumId w:val="7"/>
  </w:num>
  <w:num w:numId="5" w16cid:durableId="2085755935">
    <w:abstractNumId w:val="14"/>
  </w:num>
  <w:num w:numId="6" w16cid:durableId="870075462">
    <w:abstractNumId w:val="24"/>
  </w:num>
  <w:num w:numId="7" w16cid:durableId="1441291084">
    <w:abstractNumId w:val="21"/>
  </w:num>
  <w:num w:numId="8" w16cid:durableId="681668780">
    <w:abstractNumId w:val="28"/>
  </w:num>
  <w:num w:numId="9" w16cid:durableId="1249651062">
    <w:abstractNumId w:val="25"/>
  </w:num>
  <w:num w:numId="10" w16cid:durableId="1372609682">
    <w:abstractNumId w:val="0"/>
  </w:num>
  <w:num w:numId="11" w16cid:durableId="1963418981">
    <w:abstractNumId w:val="32"/>
  </w:num>
  <w:num w:numId="12" w16cid:durableId="1563102570">
    <w:abstractNumId w:val="31"/>
  </w:num>
  <w:num w:numId="13" w16cid:durableId="141802178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6433633">
    <w:abstractNumId w:val="26"/>
  </w:num>
  <w:num w:numId="15" w16cid:durableId="27339768">
    <w:abstractNumId w:val="8"/>
  </w:num>
  <w:num w:numId="16" w16cid:durableId="1850022812">
    <w:abstractNumId w:val="12"/>
  </w:num>
  <w:num w:numId="17" w16cid:durableId="829951971">
    <w:abstractNumId w:val="27"/>
  </w:num>
  <w:num w:numId="18" w16cid:durableId="1194079726">
    <w:abstractNumId w:val="22"/>
  </w:num>
  <w:num w:numId="19" w16cid:durableId="2064941032">
    <w:abstractNumId w:val="37"/>
  </w:num>
  <w:num w:numId="20" w16cid:durableId="1655135969">
    <w:abstractNumId w:val="11"/>
  </w:num>
  <w:num w:numId="21" w16cid:durableId="730736492">
    <w:abstractNumId w:val="10"/>
  </w:num>
  <w:num w:numId="22" w16cid:durableId="1944652885">
    <w:abstractNumId w:val="20"/>
  </w:num>
  <w:num w:numId="23" w16cid:durableId="84033307">
    <w:abstractNumId w:val="36"/>
  </w:num>
  <w:num w:numId="24" w16cid:durableId="1997109565">
    <w:abstractNumId w:val="29"/>
  </w:num>
  <w:num w:numId="25" w16cid:durableId="1597128270">
    <w:abstractNumId w:val="30"/>
  </w:num>
  <w:num w:numId="26" w16cid:durableId="458379138">
    <w:abstractNumId w:val="9"/>
  </w:num>
  <w:num w:numId="27" w16cid:durableId="820736851">
    <w:abstractNumId w:val="17"/>
  </w:num>
  <w:num w:numId="28" w16cid:durableId="557592602">
    <w:abstractNumId w:val="15"/>
  </w:num>
  <w:num w:numId="29" w16cid:durableId="2117017675">
    <w:abstractNumId w:val="13"/>
  </w:num>
  <w:num w:numId="30" w16cid:durableId="1275331161">
    <w:abstractNumId w:val="23"/>
  </w:num>
  <w:num w:numId="31" w16cid:durableId="333265221">
    <w:abstractNumId w:val="35"/>
  </w:num>
  <w:num w:numId="32" w16cid:durableId="433013842">
    <w:abstractNumId w:val="19"/>
  </w:num>
  <w:num w:numId="33" w16cid:durableId="1284313866">
    <w:abstractNumId w:val="1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6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E21CB"/>
    <w:rsid w:val="00004929"/>
    <w:rsid w:val="000058A3"/>
    <w:rsid w:val="00007472"/>
    <w:rsid w:val="00007B28"/>
    <w:rsid w:val="00007E72"/>
    <w:rsid w:val="0001016A"/>
    <w:rsid w:val="00011439"/>
    <w:rsid w:val="00012214"/>
    <w:rsid w:val="00012548"/>
    <w:rsid w:val="00012B0B"/>
    <w:rsid w:val="00014A8A"/>
    <w:rsid w:val="000151F9"/>
    <w:rsid w:val="0001569F"/>
    <w:rsid w:val="00015B95"/>
    <w:rsid w:val="00016F35"/>
    <w:rsid w:val="000179DD"/>
    <w:rsid w:val="00017D53"/>
    <w:rsid w:val="00021F08"/>
    <w:rsid w:val="000226D7"/>
    <w:rsid w:val="00022E90"/>
    <w:rsid w:val="0002409D"/>
    <w:rsid w:val="0002409E"/>
    <w:rsid w:val="00024159"/>
    <w:rsid w:val="00024441"/>
    <w:rsid w:val="00024889"/>
    <w:rsid w:val="00024AF6"/>
    <w:rsid w:val="00024C2A"/>
    <w:rsid w:val="000254C7"/>
    <w:rsid w:val="000255BE"/>
    <w:rsid w:val="00025C8F"/>
    <w:rsid w:val="000262FC"/>
    <w:rsid w:val="00026759"/>
    <w:rsid w:val="000278ED"/>
    <w:rsid w:val="000317A9"/>
    <w:rsid w:val="0003224C"/>
    <w:rsid w:val="00033FF9"/>
    <w:rsid w:val="00035C62"/>
    <w:rsid w:val="00036A89"/>
    <w:rsid w:val="000432C4"/>
    <w:rsid w:val="00043611"/>
    <w:rsid w:val="000436EE"/>
    <w:rsid w:val="0004373B"/>
    <w:rsid w:val="00043BCE"/>
    <w:rsid w:val="000450C6"/>
    <w:rsid w:val="00045936"/>
    <w:rsid w:val="00046CE9"/>
    <w:rsid w:val="000521B3"/>
    <w:rsid w:val="00052A60"/>
    <w:rsid w:val="000530B3"/>
    <w:rsid w:val="0005502D"/>
    <w:rsid w:val="0005623C"/>
    <w:rsid w:val="0005768C"/>
    <w:rsid w:val="00061417"/>
    <w:rsid w:val="00061705"/>
    <w:rsid w:val="0006246E"/>
    <w:rsid w:val="00063447"/>
    <w:rsid w:val="00063DB3"/>
    <w:rsid w:val="00064F52"/>
    <w:rsid w:val="00065305"/>
    <w:rsid w:val="00065D2D"/>
    <w:rsid w:val="0006778A"/>
    <w:rsid w:val="00067AFF"/>
    <w:rsid w:val="00067B80"/>
    <w:rsid w:val="00070355"/>
    <w:rsid w:val="00070A95"/>
    <w:rsid w:val="00071677"/>
    <w:rsid w:val="00072F3C"/>
    <w:rsid w:val="000741E0"/>
    <w:rsid w:val="0007439E"/>
    <w:rsid w:val="00075F3E"/>
    <w:rsid w:val="0007618E"/>
    <w:rsid w:val="00076486"/>
    <w:rsid w:val="000778FB"/>
    <w:rsid w:val="00077BA1"/>
    <w:rsid w:val="00077DF6"/>
    <w:rsid w:val="0008280E"/>
    <w:rsid w:val="00082FED"/>
    <w:rsid w:val="0008405C"/>
    <w:rsid w:val="00084B5A"/>
    <w:rsid w:val="00084E5C"/>
    <w:rsid w:val="00086526"/>
    <w:rsid w:val="00087C7A"/>
    <w:rsid w:val="000910CE"/>
    <w:rsid w:val="00094B4F"/>
    <w:rsid w:val="00094DF7"/>
    <w:rsid w:val="00097838"/>
    <w:rsid w:val="000978A4"/>
    <w:rsid w:val="00097C94"/>
    <w:rsid w:val="000A12A1"/>
    <w:rsid w:val="000A1E59"/>
    <w:rsid w:val="000A2873"/>
    <w:rsid w:val="000A3677"/>
    <w:rsid w:val="000A3D78"/>
    <w:rsid w:val="000A43B7"/>
    <w:rsid w:val="000A4BC7"/>
    <w:rsid w:val="000A692A"/>
    <w:rsid w:val="000A69C0"/>
    <w:rsid w:val="000B003C"/>
    <w:rsid w:val="000B0919"/>
    <w:rsid w:val="000B1CE6"/>
    <w:rsid w:val="000B2495"/>
    <w:rsid w:val="000B2E6A"/>
    <w:rsid w:val="000B391F"/>
    <w:rsid w:val="000B3AD8"/>
    <w:rsid w:val="000B484D"/>
    <w:rsid w:val="000B4D5B"/>
    <w:rsid w:val="000B557D"/>
    <w:rsid w:val="000B608D"/>
    <w:rsid w:val="000B7C6C"/>
    <w:rsid w:val="000C0411"/>
    <w:rsid w:val="000C08A0"/>
    <w:rsid w:val="000C2BD1"/>
    <w:rsid w:val="000C2C21"/>
    <w:rsid w:val="000C3885"/>
    <w:rsid w:val="000C3C89"/>
    <w:rsid w:val="000C557A"/>
    <w:rsid w:val="000C69C9"/>
    <w:rsid w:val="000C6C44"/>
    <w:rsid w:val="000C6E02"/>
    <w:rsid w:val="000C735D"/>
    <w:rsid w:val="000C7629"/>
    <w:rsid w:val="000C7F8C"/>
    <w:rsid w:val="000C7FEF"/>
    <w:rsid w:val="000D0DB6"/>
    <w:rsid w:val="000D1E74"/>
    <w:rsid w:val="000D1EB6"/>
    <w:rsid w:val="000D254C"/>
    <w:rsid w:val="000D2A39"/>
    <w:rsid w:val="000D390A"/>
    <w:rsid w:val="000D3D99"/>
    <w:rsid w:val="000D4695"/>
    <w:rsid w:val="000D504C"/>
    <w:rsid w:val="000D55A8"/>
    <w:rsid w:val="000D6332"/>
    <w:rsid w:val="000D6A84"/>
    <w:rsid w:val="000D6F09"/>
    <w:rsid w:val="000E0ED4"/>
    <w:rsid w:val="000E1544"/>
    <w:rsid w:val="000E173E"/>
    <w:rsid w:val="000E1C42"/>
    <w:rsid w:val="000E1D21"/>
    <w:rsid w:val="000E3188"/>
    <w:rsid w:val="000E3270"/>
    <w:rsid w:val="000E355E"/>
    <w:rsid w:val="000E3907"/>
    <w:rsid w:val="000E456E"/>
    <w:rsid w:val="000E477E"/>
    <w:rsid w:val="000E5A82"/>
    <w:rsid w:val="000E6A1F"/>
    <w:rsid w:val="000E6BA7"/>
    <w:rsid w:val="000F0283"/>
    <w:rsid w:val="000F0624"/>
    <w:rsid w:val="000F0D02"/>
    <w:rsid w:val="000F12DA"/>
    <w:rsid w:val="000F14FE"/>
    <w:rsid w:val="000F1657"/>
    <w:rsid w:val="000F16B4"/>
    <w:rsid w:val="000F1980"/>
    <w:rsid w:val="000F1DCF"/>
    <w:rsid w:val="000F340E"/>
    <w:rsid w:val="000F3CDB"/>
    <w:rsid w:val="000F3FA7"/>
    <w:rsid w:val="000F42FF"/>
    <w:rsid w:val="000F4D96"/>
    <w:rsid w:val="000F51AC"/>
    <w:rsid w:val="000F55BF"/>
    <w:rsid w:val="000F6671"/>
    <w:rsid w:val="000F6750"/>
    <w:rsid w:val="000F7318"/>
    <w:rsid w:val="000F78A0"/>
    <w:rsid w:val="00101368"/>
    <w:rsid w:val="00101687"/>
    <w:rsid w:val="001016C6"/>
    <w:rsid w:val="00104143"/>
    <w:rsid w:val="00104ABD"/>
    <w:rsid w:val="00104E69"/>
    <w:rsid w:val="0010510E"/>
    <w:rsid w:val="001055BB"/>
    <w:rsid w:val="001063DB"/>
    <w:rsid w:val="001068CE"/>
    <w:rsid w:val="00110AC4"/>
    <w:rsid w:val="00110CE6"/>
    <w:rsid w:val="00110D3E"/>
    <w:rsid w:val="00113196"/>
    <w:rsid w:val="001144A7"/>
    <w:rsid w:val="0011460F"/>
    <w:rsid w:val="00114DA5"/>
    <w:rsid w:val="00114E78"/>
    <w:rsid w:val="00115D7F"/>
    <w:rsid w:val="00116AE0"/>
    <w:rsid w:val="00116C5E"/>
    <w:rsid w:val="00116EAA"/>
    <w:rsid w:val="00117109"/>
    <w:rsid w:val="00117E71"/>
    <w:rsid w:val="00121AAD"/>
    <w:rsid w:val="00121CEC"/>
    <w:rsid w:val="00121ECB"/>
    <w:rsid w:val="00122345"/>
    <w:rsid w:val="001223CB"/>
    <w:rsid w:val="001235BC"/>
    <w:rsid w:val="00123A83"/>
    <w:rsid w:val="00124FA0"/>
    <w:rsid w:val="00125275"/>
    <w:rsid w:val="00131911"/>
    <w:rsid w:val="00131B26"/>
    <w:rsid w:val="00131E3A"/>
    <w:rsid w:val="001323B3"/>
    <w:rsid w:val="001331F0"/>
    <w:rsid w:val="001334CF"/>
    <w:rsid w:val="001339C7"/>
    <w:rsid w:val="0013417C"/>
    <w:rsid w:val="00135E48"/>
    <w:rsid w:val="001402A0"/>
    <w:rsid w:val="001407BB"/>
    <w:rsid w:val="001412E3"/>
    <w:rsid w:val="001413BE"/>
    <w:rsid w:val="00141AD2"/>
    <w:rsid w:val="00142312"/>
    <w:rsid w:val="00142A1B"/>
    <w:rsid w:val="00142F98"/>
    <w:rsid w:val="00150742"/>
    <w:rsid w:val="001512BA"/>
    <w:rsid w:val="001515DD"/>
    <w:rsid w:val="001537D4"/>
    <w:rsid w:val="0015398B"/>
    <w:rsid w:val="00154413"/>
    <w:rsid w:val="00155272"/>
    <w:rsid w:val="0015624F"/>
    <w:rsid w:val="00161EEA"/>
    <w:rsid w:val="00162512"/>
    <w:rsid w:val="001628D0"/>
    <w:rsid w:val="00162BFC"/>
    <w:rsid w:val="001637DD"/>
    <w:rsid w:val="00163BE3"/>
    <w:rsid w:val="00163E48"/>
    <w:rsid w:val="0016477E"/>
    <w:rsid w:val="001648A5"/>
    <w:rsid w:val="00164971"/>
    <w:rsid w:val="00166560"/>
    <w:rsid w:val="00166E1F"/>
    <w:rsid w:val="00167A5D"/>
    <w:rsid w:val="00170449"/>
    <w:rsid w:val="0017194A"/>
    <w:rsid w:val="00173278"/>
    <w:rsid w:val="001734FC"/>
    <w:rsid w:val="00175031"/>
    <w:rsid w:val="00177863"/>
    <w:rsid w:val="00177AAF"/>
    <w:rsid w:val="00180145"/>
    <w:rsid w:val="0018257D"/>
    <w:rsid w:val="0018285D"/>
    <w:rsid w:val="00187357"/>
    <w:rsid w:val="00187847"/>
    <w:rsid w:val="00190571"/>
    <w:rsid w:val="00190C64"/>
    <w:rsid w:val="00192868"/>
    <w:rsid w:val="001938D0"/>
    <w:rsid w:val="00194316"/>
    <w:rsid w:val="001974AB"/>
    <w:rsid w:val="00197764"/>
    <w:rsid w:val="00197BFB"/>
    <w:rsid w:val="001A009D"/>
    <w:rsid w:val="001A025A"/>
    <w:rsid w:val="001A06BF"/>
    <w:rsid w:val="001A131C"/>
    <w:rsid w:val="001A1BEC"/>
    <w:rsid w:val="001A33C6"/>
    <w:rsid w:val="001A50A7"/>
    <w:rsid w:val="001A5B3C"/>
    <w:rsid w:val="001A6F87"/>
    <w:rsid w:val="001B01D0"/>
    <w:rsid w:val="001B069A"/>
    <w:rsid w:val="001B1C4E"/>
    <w:rsid w:val="001B3000"/>
    <w:rsid w:val="001B30C5"/>
    <w:rsid w:val="001B42DA"/>
    <w:rsid w:val="001B46AE"/>
    <w:rsid w:val="001B4F32"/>
    <w:rsid w:val="001B543A"/>
    <w:rsid w:val="001B6665"/>
    <w:rsid w:val="001B6DA1"/>
    <w:rsid w:val="001B70C8"/>
    <w:rsid w:val="001C0876"/>
    <w:rsid w:val="001C13A4"/>
    <w:rsid w:val="001C1481"/>
    <w:rsid w:val="001C2173"/>
    <w:rsid w:val="001C23F6"/>
    <w:rsid w:val="001C46B2"/>
    <w:rsid w:val="001C4A2D"/>
    <w:rsid w:val="001C4C43"/>
    <w:rsid w:val="001C5024"/>
    <w:rsid w:val="001C6784"/>
    <w:rsid w:val="001C6A9E"/>
    <w:rsid w:val="001D001F"/>
    <w:rsid w:val="001D033E"/>
    <w:rsid w:val="001D0340"/>
    <w:rsid w:val="001D0A25"/>
    <w:rsid w:val="001D0FAE"/>
    <w:rsid w:val="001D1728"/>
    <w:rsid w:val="001D1A4E"/>
    <w:rsid w:val="001D1C85"/>
    <w:rsid w:val="001D2D95"/>
    <w:rsid w:val="001D31BC"/>
    <w:rsid w:val="001D3C29"/>
    <w:rsid w:val="001D4853"/>
    <w:rsid w:val="001D5D85"/>
    <w:rsid w:val="001D6101"/>
    <w:rsid w:val="001D665C"/>
    <w:rsid w:val="001D7578"/>
    <w:rsid w:val="001D7A55"/>
    <w:rsid w:val="001D7A91"/>
    <w:rsid w:val="001D7C30"/>
    <w:rsid w:val="001E0768"/>
    <w:rsid w:val="001E1808"/>
    <w:rsid w:val="001E3B05"/>
    <w:rsid w:val="001E467C"/>
    <w:rsid w:val="001E5801"/>
    <w:rsid w:val="001E5CB9"/>
    <w:rsid w:val="001E5F51"/>
    <w:rsid w:val="001E72B7"/>
    <w:rsid w:val="001E7748"/>
    <w:rsid w:val="001F03FC"/>
    <w:rsid w:val="001F0756"/>
    <w:rsid w:val="001F0D7F"/>
    <w:rsid w:val="001F13B2"/>
    <w:rsid w:val="001F163D"/>
    <w:rsid w:val="001F2BFC"/>
    <w:rsid w:val="001F7BB3"/>
    <w:rsid w:val="0020063A"/>
    <w:rsid w:val="002028E0"/>
    <w:rsid w:val="00205450"/>
    <w:rsid w:val="00205672"/>
    <w:rsid w:val="002056DC"/>
    <w:rsid w:val="00206687"/>
    <w:rsid w:val="00206FC6"/>
    <w:rsid w:val="00207808"/>
    <w:rsid w:val="00207AC9"/>
    <w:rsid w:val="00210863"/>
    <w:rsid w:val="00212D4B"/>
    <w:rsid w:val="002134A8"/>
    <w:rsid w:val="0021438A"/>
    <w:rsid w:val="0021475D"/>
    <w:rsid w:val="00215E2E"/>
    <w:rsid w:val="00217332"/>
    <w:rsid w:val="00217483"/>
    <w:rsid w:val="00217870"/>
    <w:rsid w:val="00221090"/>
    <w:rsid w:val="00222203"/>
    <w:rsid w:val="0022281A"/>
    <w:rsid w:val="002228C1"/>
    <w:rsid w:val="00223A47"/>
    <w:rsid w:val="00223FF0"/>
    <w:rsid w:val="002241E4"/>
    <w:rsid w:val="00224931"/>
    <w:rsid w:val="00225D0E"/>
    <w:rsid w:val="00226422"/>
    <w:rsid w:val="00226659"/>
    <w:rsid w:val="00226C79"/>
    <w:rsid w:val="00227CA6"/>
    <w:rsid w:val="00230DEC"/>
    <w:rsid w:val="00230F21"/>
    <w:rsid w:val="00231252"/>
    <w:rsid w:val="00232A4E"/>
    <w:rsid w:val="0023371F"/>
    <w:rsid w:val="00233A98"/>
    <w:rsid w:val="00233ED3"/>
    <w:rsid w:val="00234EFA"/>
    <w:rsid w:val="0023658A"/>
    <w:rsid w:val="00236611"/>
    <w:rsid w:val="00236739"/>
    <w:rsid w:val="00236925"/>
    <w:rsid w:val="00236F03"/>
    <w:rsid w:val="00242490"/>
    <w:rsid w:val="002430A8"/>
    <w:rsid w:val="002431BA"/>
    <w:rsid w:val="002438D6"/>
    <w:rsid w:val="002440E3"/>
    <w:rsid w:val="00245825"/>
    <w:rsid w:val="002469EF"/>
    <w:rsid w:val="00246F8D"/>
    <w:rsid w:val="00247041"/>
    <w:rsid w:val="00247911"/>
    <w:rsid w:val="00247D6B"/>
    <w:rsid w:val="00250EE5"/>
    <w:rsid w:val="00251531"/>
    <w:rsid w:val="00253B05"/>
    <w:rsid w:val="00254C5C"/>
    <w:rsid w:val="0025775D"/>
    <w:rsid w:val="0026296E"/>
    <w:rsid w:val="00263228"/>
    <w:rsid w:val="0026342C"/>
    <w:rsid w:val="00263B56"/>
    <w:rsid w:val="00266790"/>
    <w:rsid w:val="00270688"/>
    <w:rsid w:val="002728AE"/>
    <w:rsid w:val="00272F11"/>
    <w:rsid w:val="00273F4D"/>
    <w:rsid w:val="00274523"/>
    <w:rsid w:val="00274D88"/>
    <w:rsid w:val="00275654"/>
    <w:rsid w:val="002760B5"/>
    <w:rsid w:val="00276B21"/>
    <w:rsid w:val="00277564"/>
    <w:rsid w:val="002800BC"/>
    <w:rsid w:val="00280117"/>
    <w:rsid w:val="00281114"/>
    <w:rsid w:val="002812B7"/>
    <w:rsid w:val="00281912"/>
    <w:rsid w:val="00281CFD"/>
    <w:rsid w:val="002824C5"/>
    <w:rsid w:val="00282787"/>
    <w:rsid w:val="00283B24"/>
    <w:rsid w:val="0028536E"/>
    <w:rsid w:val="00287174"/>
    <w:rsid w:val="002902B6"/>
    <w:rsid w:val="0029119B"/>
    <w:rsid w:val="002924ED"/>
    <w:rsid w:val="00292796"/>
    <w:rsid w:val="00292E7E"/>
    <w:rsid w:val="002939E9"/>
    <w:rsid w:val="0029518F"/>
    <w:rsid w:val="002958F8"/>
    <w:rsid w:val="00295E81"/>
    <w:rsid w:val="00296DE6"/>
    <w:rsid w:val="00297AEF"/>
    <w:rsid w:val="00297BFA"/>
    <w:rsid w:val="002A4570"/>
    <w:rsid w:val="002A475E"/>
    <w:rsid w:val="002A58BF"/>
    <w:rsid w:val="002A5E5A"/>
    <w:rsid w:val="002A5E78"/>
    <w:rsid w:val="002A5F16"/>
    <w:rsid w:val="002B0414"/>
    <w:rsid w:val="002B07B9"/>
    <w:rsid w:val="002B0EF1"/>
    <w:rsid w:val="002B0FD0"/>
    <w:rsid w:val="002B132C"/>
    <w:rsid w:val="002B3087"/>
    <w:rsid w:val="002B408A"/>
    <w:rsid w:val="002B7152"/>
    <w:rsid w:val="002B7472"/>
    <w:rsid w:val="002B7FF7"/>
    <w:rsid w:val="002C12CC"/>
    <w:rsid w:val="002C149C"/>
    <w:rsid w:val="002C1BC1"/>
    <w:rsid w:val="002C2D40"/>
    <w:rsid w:val="002C37E6"/>
    <w:rsid w:val="002C391F"/>
    <w:rsid w:val="002C7E1C"/>
    <w:rsid w:val="002D0644"/>
    <w:rsid w:val="002D09DD"/>
    <w:rsid w:val="002D0C9E"/>
    <w:rsid w:val="002D1B86"/>
    <w:rsid w:val="002D249E"/>
    <w:rsid w:val="002D2BFE"/>
    <w:rsid w:val="002D2DBE"/>
    <w:rsid w:val="002D48ED"/>
    <w:rsid w:val="002D566D"/>
    <w:rsid w:val="002D6352"/>
    <w:rsid w:val="002D75AC"/>
    <w:rsid w:val="002E0D5F"/>
    <w:rsid w:val="002E15C9"/>
    <w:rsid w:val="002E18FC"/>
    <w:rsid w:val="002E1D84"/>
    <w:rsid w:val="002E2F67"/>
    <w:rsid w:val="002E3871"/>
    <w:rsid w:val="002E4726"/>
    <w:rsid w:val="002E5090"/>
    <w:rsid w:val="002E54C1"/>
    <w:rsid w:val="002E557A"/>
    <w:rsid w:val="002E5BBC"/>
    <w:rsid w:val="002E6D69"/>
    <w:rsid w:val="002E765B"/>
    <w:rsid w:val="002F06D2"/>
    <w:rsid w:val="002F0DC7"/>
    <w:rsid w:val="002F14EC"/>
    <w:rsid w:val="002F4402"/>
    <w:rsid w:val="002F588A"/>
    <w:rsid w:val="002F61DB"/>
    <w:rsid w:val="002F7216"/>
    <w:rsid w:val="002F731B"/>
    <w:rsid w:val="002F7689"/>
    <w:rsid w:val="002F7C46"/>
    <w:rsid w:val="00300F65"/>
    <w:rsid w:val="0030178F"/>
    <w:rsid w:val="00301BC1"/>
    <w:rsid w:val="00302D55"/>
    <w:rsid w:val="003035B5"/>
    <w:rsid w:val="003042BF"/>
    <w:rsid w:val="00306039"/>
    <w:rsid w:val="0030603D"/>
    <w:rsid w:val="00306FEE"/>
    <w:rsid w:val="00307399"/>
    <w:rsid w:val="00310306"/>
    <w:rsid w:val="00312E08"/>
    <w:rsid w:val="00312E65"/>
    <w:rsid w:val="003136F9"/>
    <w:rsid w:val="0031399F"/>
    <w:rsid w:val="0031443E"/>
    <w:rsid w:val="0031500A"/>
    <w:rsid w:val="003150F2"/>
    <w:rsid w:val="00315798"/>
    <w:rsid w:val="00317A25"/>
    <w:rsid w:val="00317C1A"/>
    <w:rsid w:val="00320F91"/>
    <w:rsid w:val="003227FA"/>
    <w:rsid w:val="00322B5A"/>
    <w:rsid w:val="00323B10"/>
    <w:rsid w:val="003247A5"/>
    <w:rsid w:val="00324D72"/>
    <w:rsid w:val="00325008"/>
    <w:rsid w:val="0032556F"/>
    <w:rsid w:val="0032562F"/>
    <w:rsid w:val="00325AC4"/>
    <w:rsid w:val="00325D16"/>
    <w:rsid w:val="00330349"/>
    <w:rsid w:val="003313EB"/>
    <w:rsid w:val="003320AC"/>
    <w:rsid w:val="00333351"/>
    <w:rsid w:val="0033351C"/>
    <w:rsid w:val="00333525"/>
    <w:rsid w:val="00333E21"/>
    <w:rsid w:val="00333E5A"/>
    <w:rsid w:val="00334054"/>
    <w:rsid w:val="003356CD"/>
    <w:rsid w:val="003361EA"/>
    <w:rsid w:val="00337B48"/>
    <w:rsid w:val="0034067C"/>
    <w:rsid w:val="00340CDF"/>
    <w:rsid w:val="00340DE7"/>
    <w:rsid w:val="00341E11"/>
    <w:rsid w:val="00341F27"/>
    <w:rsid w:val="00342227"/>
    <w:rsid w:val="0034391A"/>
    <w:rsid w:val="00343BA6"/>
    <w:rsid w:val="00344669"/>
    <w:rsid w:val="00344A5D"/>
    <w:rsid w:val="00345235"/>
    <w:rsid w:val="00345AD5"/>
    <w:rsid w:val="0035012D"/>
    <w:rsid w:val="00351F67"/>
    <w:rsid w:val="00352806"/>
    <w:rsid w:val="00352CE5"/>
    <w:rsid w:val="00353D35"/>
    <w:rsid w:val="00353DD4"/>
    <w:rsid w:val="00354033"/>
    <w:rsid w:val="00354AD9"/>
    <w:rsid w:val="0035597D"/>
    <w:rsid w:val="00362037"/>
    <w:rsid w:val="00362775"/>
    <w:rsid w:val="00363749"/>
    <w:rsid w:val="00363B8C"/>
    <w:rsid w:val="00363F44"/>
    <w:rsid w:val="003654CE"/>
    <w:rsid w:val="003659F5"/>
    <w:rsid w:val="00365AC8"/>
    <w:rsid w:val="0036716C"/>
    <w:rsid w:val="003673C5"/>
    <w:rsid w:val="00367B8C"/>
    <w:rsid w:val="00367EF4"/>
    <w:rsid w:val="003702EB"/>
    <w:rsid w:val="00370F46"/>
    <w:rsid w:val="00372DF6"/>
    <w:rsid w:val="00373448"/>
    <w:rsid w:val="003744BF"/>
    <w:rsid w:val="00376F15"/>
    <w:rsid w:val="00377FB7"/>
    <w:rsid w:val="00377FE5"/>
    <w:rsid w:val="00381F47"/>
    <w:rsid w:val="0038352A"/>
    <w:rsid w:val="00383625"/>
    <w:rsid w:val="003836FC"/>
    <w:rsid w:val="00384C06"/>
    <w:rsid w:val="00384D62"/>
    <w:rsid w:val="003867FC"/>
    <w:rsid w:val="00386CBE"/>
    <w:rsid w:val="00387C05"/>
    <w:rsid w:val="00387FA1"/>
    <w:rsid w:val="003903B0"/>
    <w:rsid w:val="00391EF0"/>
    <w:rsid w:val="003979FA"/>
    <w:rsid w:val="00397A9A"/>
    <w:rsid w:val="003A0E39"/>
    <w:rsid w:val="003A11E7"/>
    <w:rsid w:val="003A193C"/>
    <w:rsid w:val="003A1E63"/>
    <w:rsid w:val="003A24FE"/>
    <w:rsid w:val="003A312E"/>
    <w:rsid w:val="003A3475"/>
    <w:rsid w:val="003A459E"/>
    <w:rsid w:val="003A4EDC"/>
    <w:rsid w:val="003A4F4E"/>
    <w:rsid w:val="003A522E"/>
    <w:rsid w:val="003A5304"/>
    <w:rsid w:val="003A708D"/>
    <w:rsid w:val="003A74E9"/>
    <w:rsid w:val="003B0E8A"/>
    <w:rsid w:val="003B22C0"/>
    <w:rsid w:val="003B3337"/>
    <w:rsid w:val="003B36E0"/>
    <w:rsid w:val="003B41A6"/>
    <w:rsid w:val="003B44E5"/>
    <w:rsid w:val="003B4C84"/>
    <w:rsid w:val="003B5E66"/>
    <w:rsid w:val="003B6AFB"/>
    <w:rsid w:val="003B6F67"/>
    <w:rsid w:val="003B710C"/>
    <w:rsid w:val="003B7424"/>
    <w:rsid w:val="003C0FCE"/>
    <w:rsid w:val="003C1501"/>
    <w:rsid w:val="003C359B"/>
    <w:rsid w:val="003C4C49"/>
    <w:rsid w:val="003C6F16"/>
    <w:rsid w:val="003C758B"/>
    <w:rsid w:val="003C7B82"/>
    <w:rsid w:val="003D0D1B"/>
    <w:rsid w:val="003D11A7"/>
    <w:rsid w:val="003D290D"/>
    <w:rsid w:val="003D39E9"/>
    <w:rsid w:val="003D4025"/>
    <w:rsid w:val="003D4B95"/>
    <w:rsid w:val="003D4F3D"/>
    <w:rsid w:val="003D6846"/>
    <w:rsid w:val="003D79C2"/>
    <w:rsid w:val="003E157D"/>
    <w:rsid w:val="003E1E04"/>
    <w:rsid w:val="003E21BF"/>
    <w:rsid w:val="003E23A7"/>
    <w:rsid w:val="003E2557"/>
    <w:rsid w:val="003E270F"/>
    <w:rsid w:val="003E325B"/>
    <w:rsid w:val="003E3954"/>
    <w:rsid w:val="003E3A37"/>
    <w:rsid w:val="003E4689"/>
    <w:rsid w:val="003E48EF"/>
    <w:rsid w:val="003E4A86"/>
    <w:rsid w:val="003E5CE7"/>
    <w:rsid w:val="003E5F4E"/>
    <w:rsid w:val="003E6115"/>
    <w:rsid w:val="003E65CD"/>
    <w:rsid w:val="003F0AA4"/>
    <w:rsid w:val="003F0F07"/>
    <w:rsid w:val="003F14D2"/>
    <w:rsid w:val="003F1B97"/>
    <w:rsid w:val="003F2B0A"/>
    <w:rsid w:val="003F3B3E"/>
    <w:rsid w:val="003F49DC"/>
    <w:rsid w:val="003F50CB"/>
    <w:rsid w:val="003F5A7C"/>
    <w:rsid w:val="003F6333"/>
    <w:rsid w:val="003F6689"/>
    <w:rsid w:val="003F6981"/>
    <w:rsid w:val="003F69D7"/>
    <w:rsid w:val="003F77AD"/>
    <w:rsid w:val="003F7DE9"/>
    <w:rsid w:val="003F7E4E"/>
    <w:rsid w:val="00401C5E"/>
    <w:rsid w:val="00401E46"/>
    <w:rsid w:val="00402BA7"/>
    <w:rsid w:val="00402D76"/>
    <w:rsid w:val="00403C90"/>
    <w:rsid w:val="00404C5E"/>
    <w:rsid w:val="004057F8"/>
    <w:rsid w:val="0040601A"/>
    <w:rsid w:val="004079F4"/>
    <w:rsid w:val="004110DE"/>
    <w:rsid w:val="00411635"/>
    <w:rsid w:val="00412BC8"/>
    <w:rsid w:val="00413FFC"/>
    <w:rsid w:val="004143FD"/>
    <w:rsid w:val="0041594B"/>
    <w:rsid w:val="00415B47"/>
    <w:rsid w:val="00415C90"/>
    <w:rsid w:val="00415D11"/>
    <w:rsid w:val="004169C5"/>
    <w:rsid w:val="00416A44"/>
    <w:rsid w:val="004171B0"/>
    <w:rsid w:val="00417C8B"/>
    <w:rsid w:val="00420BAF"/>
    <w:rsid w:val="00421A27"/>
    <w:rsid w:val="00422DB4"/>
    <w:rsid w:val="00423A33"/>
    <w:rsid w:val="00423E9B"/>
    <w:rsid w:val="00424540"/>
    <w:rsid w:val="004253C7"/>
    <w:rsid w:val="004256A9"/>
    <w:rsid w:val="004257AF"/>
    <w:rsid w:val="00425DAA"/>
    <w:rsid w:val="00425E63"/>
    <w:rsid w:val="0042664D"/>
    <w:rsid w:val="0043014B"/>
    <w:rsid w:val="00432806"/>
    <w:rsid w:val="00433398"/>
    <w:rsid w:val="00433E8F"/>
    <w:rsid w:val="00434268"/>
    <w:rsid w:val="00434A13"/>
    <w:rsid w:val="00434F4D"/>
    <w:rsid w:val="004404F7"/>
    <w:rsid w:val="0044087B"/>
    <w:rsid w:val="00440F76"/>
    <w:rsid w:val="004414C7"/>
    <w:rsid w:val="00442159"/>
    <w:rsid w:val="00443AFB"/>
    <w:rsid w:val="00443C4D"/>
    <w:rsid w:val="00443DCC"/>
    <w:rsid w:val="0044416D"/>
    <w:rsid w:val="00444E99"/>
    <w:rsid w:val="00446599"/>
    <w:rsid w:val="00447382"/>
    <w:rsid w:val="00447396"/>
    <w:rsid w:val="00447994"/>
    <w:rsid w:val="00447E67"/>
    <w:rsid w:val="00450D14"/>
    <w:rsid w:val="00451B08"/>
    <w:rsid w:val="004546B5"/>
    <w:rsid w:val="00460508"/>
    <w:rsid w:val="00460B78"/>
    <w:rsid w:val="00460C17"/>
    <w:rsid w:val="00463C1D"/>
    <w:rsid w:val="00463F92"/>
    <w:rsid w:val="00464D21"/>
    <w:rsid w:val="00466A45"/>
    <w:rsid w:val="00466DEE"/>
    <w:rsid w:val="00470661"/>
    <w:rsid w:val="00470903"/>
    <w:rsid w:val="00470F5A"/>
    <w:rsid w:val="00475FFB"/>
    <w:rsid w:val="00476408"/>
    <w:rsid w:val="004772FF"/>
    <w:rsid w:val="00477C08"/>
    <w:rsid w:val="00477D3E"/>
    <w:rsid w:val="00480E8D"/>
    <w:rsid w:val="00480EC1"/>
    <w:rsid w:val="00480FD1"/>
    <w:rsid w:val="0048160F"/>
    <w:rsid w:val="0048246B"/>
    <w:rsid w:val="00482F2F"/>
    <w:rsid w:val="00483084"/>
    <w:rsid w:val="004833D6"/>
    <w:rsid w:val="004835A1"/>
    <w:rsid w:val="0048419E"/>
    <w:rsid w:val="00484636"/>
    <w:rsid w:val="00484729"/>
    <w:rsid w:val="00485C8E"/>
    <w:rsid w:val="0048667A"/>
    <w:rsid w:val="00487051"/>
    <w:rsid w:val="004871F0"/>
    <w:rsid w:val="0048757B"/>
    <w:rsid w:val="0048792F"/>
    <w:rsid w:val="00487AA1"/>
    <w:rsid w:val="00487FD7"/>
    <w:rsid w:val="0049047F"/>
    <w:rsid w:val="004905F0"/>
    <w:rsid w:val="00490A16"/>
    <w:rsid w:val="00491072"/>
    <w:rsid w:val="004910E2"/>
    <w:rsid w:val="004914EA"/>
    <w:rsid w:val="004917E2"/>
    <w:rsid w:val="00492954"/>
    <w:rsid w:val="00493561"/>
    <w:rsid w:val="00493828"/>
    <w:rsid w:val="004939A6"/>
    <w:rsid w:val="00493BC9"/>
    <w:rsid w:val="004945D8"/>
    <w:rsid w:val="00494831"/>
    <w:rsid w:val="0049567C"/>
    <w:rsid w:val="004958F7"/>
    <w:rsid w:val="00497145"/>
    <w:rsid w:val="004A0C61"/>
    <w:rsid w:val="004A1CDB"/>
    <w:rsid w:val="004A1D27"/>
    <w:rsid w:val="004A3755"/>
    <w:rsid w:val="004A4B4A"/>
    <w:rsid w:val="004A5B68"/>
    <w:rsid w:val="004A65DA"/>
    <w:rsid w:val="004A6CBB"/>
    <w:rsid w:val="004B1BE4"/>
    <w:rsid w:val="004B227D"/>
    <w:rsid w:val="004B29D6"/>
    <w:rsid w:val="004B37F8"/>
    <w:rsid w:val="004B384D"/>
    <w:rsid w:val="004B3BBC"/>
    <w:rsid w:val="004B4168"/>
    <w:rsid w:val="004B4617"/>
    <w:rsid w:val="004B52BB"/>
    <w:rsid w:val="004B6CE4"/>
    <w:rsid w:val="004B714B"/>
    <w:rsid w:val="004B7781"/>
    <w:rsid w:val="004B7F25"/>
    <w:rsid w:val="004C01CA"/>
    <w:rsid w:val="004C3078"/>
    <w:rsid w:val="004C3E03"/>
    <w:rsid w:val="004C4B45"/>
    <w:rsid w:val="004C4FA9"/>
    <w:rsid w:val="004C5145"/>
    <w:rsid w:val="004C565C"/>
    <w:rsid w:val="004C6342"/>
    <w:rsid w:val="004C7C56"/>
    <w:rsid w:val="004D18E8"/>
    <w:rsid w:val="004D2628"/>
    <w:rsid w:val="004D4030"/>
    <w:rsid w:val="004D441C"/>
    <w:rsid w:val="004D4A2C"/>
    <w:rsid w:val="004D4CF6"/>
    <w:rsid w:val="004D5854"/>
    <w:rsid w:val="004E1A3C"/>
    <w:rsid w:val="004E21AD"/>
    <w:rsid w:val="004E22FB"/>
    <w:rsid w:val="004E234C"/>
    <w:rsid w:val="004E35BF"/>
    <w:rsid w:val="004E3B96"/>
    <w:rsid w:val="004E4168"/>
    <w:rsid w:val="004E480A"/>
    <w:rsid w:val="004E54D8"/>
    <w:rsid w:val="004E598A"/>
    <w:rsid w:val="004E69C7"/>
    <w:rsid w:val="004E6B05"/>
    <w:rsid w:val="004E729E"/>
    <w:rsid w:val="004F0CEC"/>
    <w:rsid w:val="004F11E2"/>
    <w:rsid w:val="004F13E8"/>
    <w:rsid w:val="004F5B5E"/>
    <w:rsid w:val="004F63EB"/>
    <w:rsid w:val="004F6812"/>
    <w:rsid w:val="004F7D01"/>
    <w:rsid w:val="00500770"/>
    <w:rsid w:val="00503361"/>
    <w:rsid w:val="005051A4"/>
    <w:rsid w:val="005057B5"/>
    <w:rsid w:val="00506D4A"/>
    <w:rsid w:val="00507788"/>
    <w:rsid w:val="005110E1"/>
    <w:rsid w:val="00511B8B"/>
    <w:rsid w:val="00511D5F"/>
    <w:rsid w:val="00512AAF"/>
    <w:rsid w:val="00513159"/>
    <w:rsid w:val="005137AD"/>
    <w:rsid w:val="00514BAF"/>
    <w:rsid w:val="00515767"/>
    <w:rsid w:val="00515E02"/>
    <w:rsid w:val="00516A48"/>
    <w:rsid w:val="00520398"/>
    <w:rsid w:val="00523418"/>
    <w:rsid w:val="0052346B"/>
    <w:rsid w:val="00523C80"/>
    <w:rsid w:val="00524383"/>
    <w:rsid w:val="00524C8F"/>
    <w:rsid w:val="0052584E"/>
    <w:rsid w:val="00525A7B"/>
    <w:rsid w:val="0053312B"/>
    <w:rsid w:val="00533E87"/>
    <w:rsid w:val="00534763"/>
    <w:rsid w:val="00534BF9"/>
    <w:rsid w:val="00534CF3"/>
    <w:rsid w:val="00534F77"/>
    <w:rsid w:val="00535A88"/>
    <w:rsid w:val="005367FE"/>
    <w:rsid w:val="005375FA"/>
    <w:rsid w:val="00541BD3"/>
    <w:rsid w:val="00541DD3"/>
    <w:rsid w:val="00542F9C"/>
    <w:rsid w:val="005436E4"/>
    <w:rsid w:val="00544C94"/>
    <w:rsid w:val="00544FE1"/>
    <w:rsid w:val="00545239"/>
    <w:rsid w:val="00545FB5"/>
    <w:rsid w:val="0054687E"/>
    <w:rsid w:val="005474E1"/>
    <w:rsid w:val="00547C0C"/>
    <w:rsid w:val="0055085B"/>
    <w:rsid w:val="00551622"/>
    <w:rsid w:val="00551C33"/>
    <w:rsid w:val="00552834"/>
    <w:rsid w:val="005530A3"/>
    <w:rsid w:val="00554306"/>
    <w:rsid w:val="00557025"/>
    <w:rsid w:val="0055742C"/>
    <w:rsid w:val="00557D85"/>
    <w:rsid w:val="00564FDA"/>
    <w:rsid w:val="00565529"/>
    <w:rsid w:val="005668AF"/>
    <w:rsid w:val="00570F42"/>
    <w:rsid w:val="00571D0D"/>
    <w:rsid w:val="005720F8"/>
    <w:rsid w:val="005741A8"/>
    <w:rsid w:val="005745E3"/>
    <w:rsid w:val="00575714"/>
    <w:rsid w:val="00577053"/>
    <w:rsid w:val="00577A42"/>
    <w:rsid w:val="00580367"/>
    <w:rsid w:val="00580658"/>
    <w:rsid w:val="0058112A"/>
    <w:rsid w:val="00581F72"/>
    <w:rsid w:val="0058231D"/>
    <w:rsid w:val="00582C43"/>
    <w:rsid w:val="005835C9"/>
    <w:rsid w:val="005837FE"/>
    <w:rsid w:val="00584149"/>
    <w:rsid w:val="0058533D"/>
    <w:rsid w:val="00585BE9"/>
    <w:rsid w:val="005860F7"/>
    <w:rsid w:val="00586515"/>
    <w:rsid w:val="00587187"/>
    <w:rsid w:val="00587F52"/>
    <w:rsid w:val="00591530"/>
    <w:rsid w:val="005921F5"/>
    <w:rsid w:val="00592F37"/>
    <w:rsid w:val="00594F01"/>
    <w:rsid w:val="00595317"/>
    <w:rsid w:val="00595907"/>
    <w:rsid w:val="0059613E"/>
    <w:rsid w:val="005961F5"/>
    <w:rsid w:val="005A0A0B"/>
    <w:rsid w:val="005A0E33"/>
    <w:rsid w:val="005A1981"/>
    <w:rsid w:val="005A494D"/>
    <w:rsid w:val="005A49DD"/>
    <w:rsid w:val="005A57E7"/>
    <w:rsid w:val="005A792D"/>
    <w:rsid w:val="005A7BEC"/>
    <w:rsid w:val="005B1FDE"/>
    <w:rsid w:val="005B3E68"/>
    <w:rsid w:val="005B4E66"/>
    <w:rsid w:val="005B666F"/>
    <w:rsid w:val="005B68C9"/>
    <w:rsid w:val="005B6901"/>
    <w:rsid w:val="005B6F7A"/>
    <w:rsid w:val="005C1A20"/>
    <w:rsid w:val="005C1A68"/>
    <w:rsid w:val="005C30CD"/>
    <w:rsid w:val="005C3726"/>
    <w:rsid w:val="005C421A"/>
    <w:rsid w:val="005C676A"/>
    <w:rsid w:val="005C68C0"/>
    <w:rsid w:val="005C7357"/>
    <w:rsid w:val="005C799E"/>
    <w:rsid w:val="005D0167"/>
    <w:rsid w:val="005D03FD"/>
    <w:rsid w:val="005D05AE"/>
    <w:rsid w:val="005D1739"/>
    <w:rsid w:val="005D1932"/>
    <w:rsid w:val="005D2A8E"/>
    <w:rsid w:val="005D2DE1"/>
    <w:rsid w:val="005D3105"/>
    <w:rsid w:val="005D445D"/>
    <w:rsid w:val="005D559C"/>
    <w:rsid w:val="005D5AB7"/>
    <w:rsid w:val="005D5AFD"/>
    <w:rsid w:val="005D5E20"/>
    <w:rsid w:val="005D5F40"/>
    <w:rsid w:val="005D6371"/>
    <w:rsid w:val="005D7EDC"/>
    <w:rsid w:val="005E21C6"/>
    <w:rsid w:val="005E2A82"/>
    <w:rsid w:val="005E3304"/>
    <w:rsid w:val="005E4E2B"/>
    <w:rsid w:val="005E52B4"/>
    <w:rsid w:val="005E574E"/>
    <w:rsid w:val="005E65E2"/>
    <w:rsid w:val="005F2F1F"/>
    <w:rsid w:val="005F2F41"/>
    <w:rsid w:val="005F621F"/>
    <w:rsid w:val="005F7442"/>
    <w:rsid w:val="005F74A7"/>
    <w:rsid w:val="005F74F8"/>
    <w:rsid w:val="00600234"/>
    <w:rsid w:val="00600B26"/>
    <w:rsid w:val="00600D37"/>
    <w:rsid w:val="00601087"/>
    <w:rsid w:val="006013BE"/>
    <w:rsid w:val="00601B86"/>
    <w:rsid w:val="00601FF8"/>
    <w:rsid w:val="0060384A"/>
    <w:rsid w:val="00603FBF"/>
    <w:rsid w:val="00605A89"/>
    <w:rsid w:val="00606657"/>
    <w:rsid w:val="00607D4C"/>
    <w:rsid w:val="0061324C"/>
    <w:rsid w:val="00614280"/>
    <w:rsid w:val="0061487C"/>
    <w:rsid w:val="00614B79"/>
    <w:rsid w:val="006169DA"/>
    <w:rsid w:val="00617318"/>
    <w:rsid w:val="00617C7C"/>
    <w:rsid w:val="00621112"/>
    <w:rsid w:val="00621336"/>
    <w:rsid w:val="00624858"/>
    <w:rsid w:val="00625125"/>
    <w:rsid w:val="00625D61"/>
    <w:rsid w:val="006268D9"/>
    <w:rsid w:val="00631A68"/>
    <w:rsid w:val="006320D5"/>
    <w:rsid w:val="00632588"/>
    <w:rsid w:val="006359EA"/>
    <w:rsid w:val="006374A7"/>
    <w:rsid w:val="0064054F"/>
    <w:rsid w:val="00640D74"/>
    <w:rsid w:val="006430FD"/>
    <w:rsid w:val="0064324E"/>
    <w:rsid w:val="0064330E"/>
    <w:rsid w:val="00646647"/>
    <w:rsid w:val="006469BD"/>
    <w:rsid w:val="006470AB"/>
    <w:rsid w:val="00647D03"/>
    <w:rsid w:val="006500EA"/>
    <w:rsid w:val="00653870"/>
    <w:rsid w:val="00653C75"/>
    <w:rsid w:val="00653F27"/>
    <w:rsid w:val="00653FAE"/>
    <w:rsid w:val="00654B01"/>
    <w:rsid w:val="00655463"/>
    <w:rsid w:val="006570BB"/>
    <w:rsid w:val="00660687"/>
    <w:rsid w:val="00660A68"/>
    <w:rsid w:val="00660DE2"/>
    <w:rsid w:val="00662A29"/>
    <w:rsid w:val="0066344E"/>
    <w:rsid w:val="00665789"/>
    <w:rsid w:val="0066667F"/>
    <w:rsid w:val="00666F41"/>
    <w:rsid w:val="00667596"/>
    <w:rsid w:val="00667650"/>
    <w:rsid w:val="00670DB0"/>
    <w:rsid w:val="00670E8F"/>
    <w:rsid w:val="0067144D"/>
    <w:rsid w:val="00671598"/>
    <w:rsid w:val="0067273A"/>
    <w:rsid w:val="00672F29"/>
    <w:rsid w:val="00673144"/>
    <w:rsid w:val="0067328D"/>
    <w:rsid w:val="00673AD8"/>
    <w:rsid w:val="00673C8F"/>
    <w:rsid w:val="00673D91"/>
    <w:rsid w:val="00675246"/>
    <w:rsid w:val="00676A96"/>
    <w:rsid w:val="00677D7B"/>
    <w:rsid w:val="00681269"/>
    <w:rsid w:val="006823F3"/>
    <w:rsid w:val="00683608"/>
    <w:rsid w:val="00683F59"/>
    <w:rsid w:val="0068680A"/>
    <w:rsid w:val="0068788A"/>
    <w:rsid w:val="00690684"/>
    <w:rsid w:val="00690FA6"/>
    <w:rsid w:val="006929D6"/>
    <w:rsid w:val="00692B88"/>
    <w:rsid w:val="00692F70"/>
    <w:rsid w:val="006940B4"/>
    <w:rsid w:val="00695B51"/>
    <w:rsid w:val="00696ADA"/>
    <w:rsid w:val="00697B02"/>
    <w:rsid w:val="006A0C02"/>
    <w:rsid w:val="006A0EB1"/>
    <w:rsid w:val="006A4F2A"/>
    <w:rsid w:val="006A5565"/>
    <w:rsid w:val="006A5CA8"/>
    <w:rsid w:val="006A674B"/>
    <w:rsid w:val="006A7A05"/>
    <w:rsid w:val="006B1ED3"/>
    <w:rsid w:val="006B2C8A"/>
    <w:rsid w:val="006B7695"/>
    <w:rsid w:val="006B79A3"/>
    <w:rsid w:val="006B7C5D"/>
    <w:rsid w:val="006B7E11"/>
    <w:rsid w:val="006C2211"/>
    <w:rsid w:val="006C24DA"/>
    <w:rsid w:val="006C3F4D"/>
    <w:rsid w:val="006C541D"/>
    <w:rsid w:val="006C6395"/>
    <w:rsid w:val="006C6CC2"/>
    <w:rsid w:val="006C6E4C"/>
    <w:rsid w:val="006D031E"/>
    <w:rsid w:val="006D1A10"/>
    <w:rsid w:val="006D1BD2"/>
    <w:rsid w:val="006D23CA"/>
    <w:rsid w:val="006D23D2"/>
    <w:rsid w:val="006D3864"/>
    <w:rsid w:val="006D425F"/>
    <w:rsid w:val="006D4CF2"/>
    <w:rsid w:val="006D5F23"/>
    <w:rsid w:val="006D7B7F"/>
    <w:rsid w:val="006D7F24"/>
    <w:rsid w:val="006E03AC"/>
    <w:rsid w:val="006E0961"/>
    <w:rsid w:val="006E2432"/>
    <w:rsid w:val="006E2A4B"/>
    <w:rsid w:val="006E39F7"/>
    <w:rsid w:val="006E50F9"/>
    <w:rsid w:val="006E5786"/>
    <w:rsid w:val="006E5EC7"/>
    <w:rsid w:val="006E69E3"/>
    <w:rsid w:val="006E73BC"/>
    <w:rsid w:val="006E7FC4"/>
    <w:rsid w:val="006F1689"/>
    <w:rsid w:val="006F1EA5"/>
    <w:rsid w:val="006F1F26"/>
    <w:rsid w:val="006F38B7"/>
    <w:rsid w:val="006F4D3F"/>
    <w:rsid w:val="006F53DA"/>
    <w:rsid w:val="006F6489"/>
    <w:rsid w:val="006F6744"/>
    <w:rsid w:val="006F69FC"/>
    <w:rsid w:val="007018CF"/>
    <w:rsid w:val="00701C6A"/>
    <w:rsid w:val="00704FCD"/>
    <w:rsid w:val="00705242"/>
    <w:rsid w:val="00707A78"/>
    <w:rsid w:val="00707D49"/>
    <w:rsid w:val="00712106"/>
    <w:rsid w:val="0071485B"/>
    <w:rsid w:val="00714A06"/>
    <w:rsid w:val="007155DA"/>
    <w:rsid w:val="00716461"/>
    <w:rsid w:val="00717414"/>
    <w:rsid w:val="0072017F"/>
    <w:rsid w:val="007212CC"/>
    <w:rsid w:val="007244E6"/>
    <w:rsid w:val="00724A0F"/>
    <w:rsid w:val="007260C5"/>
    <w:rsid w:val="00727B78"/>
    <w:rsid w:val="00730839"/>
    <w:rsid w:val="00731702"/>
    <w:rsid w:val="00731725"/>
    <w:rsid w:val="00732097"/>
    <w:rsid w:val="00732163"/>
    <w:rsid w:val="007332CE"/>
    <w:rsid w:val="00733794"/>
    <w:rsid w:val="007338C9"/>
    <w:rsid w:val="00733A6A"/>
    <w:rsid w:val="007345CA"/>
    <w:rsid w:val="00735855"/>
    <w:rsid w:val="00737CD3"/>
    <w:rsid w:val="00740B7A"/>
    <w:rsid w:val="00740FDF"/>
    <w:rsid w:val="007413FC"/>
    <w:rsid w:val="00744AEA"/>
    <w:rsid w:val="0074543F"/>
    <w:rsid w:val="00745A33"/>
    <w:rsid w:val="00745DA7"/>
    <w:rsid w:val="00745F2F"/>
    <w:rsid w:val="00747543"/>
    <w:rsid w:val="00750349"/>
    <w:rsid w:val="007515D3"/>
    <w:rsid w:val="00751DC7"/>
    <w:rsid w:val="007523E2"/>
    <w:rsid w:val="00752A2D"/>
    <w:rsid w:val="00753218"/>
    <w:rsid w:val="0075430D"/>
    <w:rsid w:val="00755614"/>
    <w:rsid w:val="00762198"/>
    <w:rsid w:val="00764951"/>
    <w:rsid w:val="00766768"/>
    <w:rsid w:val="00767FD6"/>
    <w:rsid w:val="0077233A"/>
    <w:rsid w:val="00773D17"/>
    <w:rsid w:val="00775E5E"/>
    <w:rsid w:val="00777B35"/>
    <w:rsid w:val="00777EE4"/>
    <w:rsid w:val="007805F4"/>
    <w:rsid w:val="007808EE"/>
    <w:rsid w:val="0078247F"/>
    <w:rsid w:val="007838DB"/>
    <w:rsid w:val="00784131"/>
    <w:rsid w:val="0078519A"/>
    <w:rsid w:val="007866E8"/>
    <w:rsid w:val="0078693A"/>
    <w:rsid w:val="007872F6"/>
    <w:rsid w:val="007904AD"/>
    <w:rsid w:val="007908CA"/>
    <w:rsid w:val="00790F53"/>
    <w:rsid w:val="007910A2"/>
    <w:rsid w:val="007912AF"/>
    <w:rsid w:val="00791862"/>
    <w:rsid w:val="00791975"/>
    <w:rsid w:val="0079228E"/>
    <w:rsid w:val="00795597"/>
    <w:rsid w:val="00795BA8"/>
    <w:rsid w:val="00795EB8"/>
    <w:rsid w:val="00796BA3"/>
    <w:rsid w:val="007A162C"/>
    <w:rsid w:val="007A211F"/>
    <w:rsid w:val="007A2E20"/>
    <w:rsid w:val="007A3274"/>
    <w:rsid w:val="007A371C"/>
    <w:rsid w:val="007A41C9"/>
    <w:rsid w:val="007A634E"/>
    <w:rsid w:val="007A6614"/>
    <w:rsid w:val="007A6BCA"/>
    <w:rsid w:val="007A6E04"/>
    <w:rsid w:val="007A78E1"/>
    <w:rsid w:val="007B020D"/>
    <w:rsid w:val="007B0D28"/>
    <w:rsid w:val="007B14FE"/>
    <w:rsid w:val="007B26E8"/>
    <w:rsid w:val="007B34BD"/>
    <w:rsid w:val="007B3676"/>
    <w:rsid w:val="007B3EF8"/>
    <w:rsid w:val="007B406F"/>
    <w:rsid w:val="007B459A"/>
    <w:rsid w:val="007B5EE3"/>
    <w:rsid w:val="007B6AA5"/>
    <w:rsid w:val="007B72CA"/>
    <w:rsid w:val="007B7A08"/>
    <w:rsid w:val="007C0085"/>
    <w:rsid w:val="007C14F5"/>
    <w:rsid w:val="007C15EA"/>
    <w:rsid w:val="007C1785"/>
    <w:rsid w:val="007C1A96"/>
    <w:rsid w:val="007C2AE5"/>
    <w:rsid w:val="007C3A7D"/>
    <w:rsid w:val="007C45F9"/>
    <w:rsid w:val="007C5D05"/>
    <w:rsid w:val="007C5F1D"/>
    <w:rsid w:val="007C7FE7"/>
    <w:rsid w:val="007D0752"/>
    <w:rsid w:val="007D103B"/>
    <w:rsid w:val="007D2A6C"/>
    <w:rsid w:val="007D2B17"/>
    <w:rsid w:val="007D427B"/>
    <w:rsid w:val="007D4F6A"/>
    <w:rsid w:val="007D63B3"/>
    <w:rsid w:val="007D67B6"/>
    <w:rsid w:val="007D692B"/>
    <w:rsid w:val="007D7898"/>
    <w:rsid w:val="007D7D9D"/>
    <w:rsid w:val="007E049F"/>
    <w:rsid w:val="007E1ABF"/>
    <w:rsid w:val="007E1B2C"/>
    <w:rsid w:val="007E1B3E"/>
    <w:rsid w:val="007E1C3E"/>
    <w:rsid w:val="007E3986"/>
    <w:rsid w:val="007E3F62"/>
    <w:rsid w:val="007E436D"/>
    <w:rsid w:val="007E44B2"/>
    <w:rsid w:val="007E4BE9"/>
    <w:rsid w:val="007E76B4"/>
    <w:rsid w:val="007E7E17"/>
    <w:rsid w:val="007F0775"/>
    <w:rsid w:val="007F0DA0"/>
    <w:rsid w:val="007F1448"/>
    <w:rsid w:val="007F1C50"/>
    <w:rsid w:val="007F2752"/>
    <w:rsid w:val="007F28BA"/>
    <w:rsid w:val="007F5442"/>
    <w:rsid w:val="007F66D9"/>
    <w:rsid w:val="007F70B8"/>
    <w:rsid w:val="007F7497"/>
    <w:rsid w:val="0080158C"/>
    <w:rsid w:val="008016C1"/>
    <w:rsid w:val="008034FB"/>
    <w:rsid w:val="00804111"/>
    <w:rsid w:val="008041F5"/>
    <w:rsid w:val="00804ACA"/>
    <w:rsid w:val="00804EF6"/>
    <w:rsid w:val="008050EE"/>
    <w:rsid w:val="00805A04"/>
    <w:rsid w:val="0081096A"/>
    <w:rsid w:val="00812CF9"/>
    <w:rsid w:val="008134C9"/>
    <w:rsid w:val="008135FB"/>
    <w:rsid w:val="00813913"/>
    <w:rsid w:val="00813F8A"/>
    <w:rsid w:val="00814183"/>
    <w:rsid w:val="00814ACA"/>
    <w:rsid w:val="00814EB5"/>
    <w:rsid w:val="0081543D"/>
    <w:rsid w:val="00816456"/>
    <w:rsid w:val="00816B45"/>
    <w:rsid w:val="008204FC"/>
    <w:rsid w:val="0082105F"/>
    <w:rsid w:val="00821F8E"/>
    <w:rsid w:val="00822CCB"/>
    <w:rsid w:val="008231AE"/>
    <w:rsid w:val="00823425"/>
    <w:rsid w:val="00823BDD"/>
    <w:rsid w:val="00825716"/>
    <w:rsid w:val="00825D3B"/>
    <w:rsid w:val="0082603D"/>
    <w:rsid w:val="00826D74"/>
    <w:rsid w:val="00826E43"/>
    <w:rsid w:val="00830CFF"/>
    <w:rsid w:val="00830DD6"/>
    <w:rsid w:val="00832755"/>
    <w:rsid w:val="0083277D"/>
    <w:rsid w:val="0083295F"/>
    <w:rsid w:val="00833014"/>
    <w:rsid w:val="008330F9"/>
    <w:rsid w:val="00833F0E"/>
    <w:rsid w:val="00834EA3"/>
    <w:rsid w:val="00835624"/>
    <w:rsid w:val="00835E4A"/>
    <w:rsid w:val="008372B2"/>
    <w:rsid w:val="00840152"/>
    <w:rsid w:val="00840160"/>
    <w:rsid w:val="00840183"/>
    <w:rsid w:val="00840D85"/>
    <w:rsid w:val="00843ADE"/>
    <w:rsid w:val="00843CB9"/>
    <w:rsid w:val="00843F67"/>
    <w:rsid w:val="0084465D"/>
    <w:rsid w:val="00845F59"/>
    <w:rsid w:val="00846120"/>
    <w:rsid w:val="00846346"/>
    <w:rsid w:val="00846443"/>
    <w:rsid w:val="00846D1D"/>
    <w:rsid w:val="00846FBB"/>
    <w:rsid w:val="008471B2"/>
    <w:rsid w:val="00850853"/>
    <w:rsid w:val="008508D5"/>
    <w:rsid w:val="00850FF2"/>
    <w:rsid w:val="00851BA3"/>
    <w:rsid w:val="00851C32"/>
    <w:rsid w:val="00852C50"/>
    <w:rsid w:val="00852CFA"/>
    <w:rsid w:val="008531FB"/>
    <w:rsid w:val="00853A8B"/>
    <w:rsid w:val="00854E56"/>
    <w:rsid w:val="0085631C"/>
    <w:rsid w:val="00856A89"/>
    <w:rsid w:val="008577F2"/>
    <w:rsid w:val="00857A1E"/>
    <w:rsid w:val="00857E07"/>
    <w:rsid w:val="0086017B"/>
    <w:rsid w:val="008605D7"/>
    <w:rsid w:val="00861027"/>
    <w:rsid w:val="008617E7"/>
    <w:rsid w:val="008625D6"/>
    <w:rsid w:val="008634F9"/>
    <w:rsid w:val="008653A4"/>
    <w:rsid w:val="008655A9"/>
    <w:rsid w:val="00866071"/>
    <w:rsid w:val="00866456"/>
    <w:rsid w:val="00866B88"/>
    <w:rsid w:val="00867299"/>
    <w:rsid w:val="00867A33"/>
    <w:rsid w:val="00867D98"/>
    <w:rsid w:val="0087114F"/>
    <w:rsid w:val="008726C7"/>
    <w:rsid w:val="00874844"/>
    <w:rsid w:val="00875A5E"/>
    <w:rsid w:val="0087638D"/>
    <w:rsid w:val="00876F5F"/>
    <w:rsid w:val="0087787E"/>
    <w:rsid w:val="00880D99"/>
    <w:rsid w:val="00881C7F"/>
    <w:rsid w:val="008829F5"/>
    <w:rsid w:val="008839E6"/>
    <w:rsid w:val="00883B4E"/>
    <w:rsid w:val="00884302"/>
    <w:rsid w:val="00884497"/>
    <w:rsid w:val="00884A69"/>
    <w:rsid w:val="00884A94"/>
    <w:rsid w:val="00884DB6"/>
    <w:rsid w:val="008855C2"/>
    <w:rsid w:val="008856EB"/>
    <w:rsid w:val="00886BAA"/>
    <w:rsid w:val="00886D63"/>
    <w:rsid w:val="00887365"/>
    <w:rsid w:val="0088739C"/>
    <w:rsid w:val="00887516"/>
    <w:rsid w:val="0089169E"/>
    <w:rsid w:val="0089263F"/>
    <w:rsid w:val="00892E2E"/>
    <w:rsid w:val="00893D49"/>
    <w:rsid w:val="00893D97"/>
    <w:rsid w:val="00896A57"/>
    <w:rsid w:val="00896AC5"/>
    <w:rsid w:val="00897586"/>
    <w:rsid w:val="008979CA"/>
    <w:rsid w:val="008A0085"/>
    <w:rsid w:val="008A0B0D"/>
    <w:rsid w:val="008A20B6"/>
    <w:rsid w:val="008A2895"/>
    <w:rsid w:val="008A36B0"/>
    <w:rsid w:val="008A5619"/>
    <w:rsid w:val="008A5B98"/>
    <w:rsid w:val="008A5DA7"/>
    <w:rsid w:val="008A77AF"/>
    <w:rsid w:val="008A7D89"/>
    <w:rsid w:val="008B0184"/>
    <w:rsid w:val="008B15FA"/>
    <w:rsid w:val="008B2C6D"/>
    <w:rsid w:val="008B4958"/>
    <w:rsid w:val="008B54D5"/>
    <w:rsid w:val="008B58DE"/>
    <w:rsid w:val="008B6226"/>
    <w:rsid w:val="008B722E"/>
    <w:rsid w:val="008B7355"/>
    <w:rsid w:val="008B7F69"/>
    <w:rsid w:val="008C110D"/>
    <w:rsid w:val="008C1997"/>
    <w:rsid w:val="008C201C"/>
    <w:rsid w:val="008C4E60"/>
    <w:rsid w:val="008C4FDA"/>
    <w:rsid w:val="008C6F1F"/>
    <w:rsid w:val="008C72F2"/>
    <w:rsid w:val="008D06DE"/>
    <w:rsid w:val="008D2764"/>
    <w:rsid w:val="008D2791"/>
    <w:rsid w:val="008D31E4"/>
    <w:rsid w:val="008D3258"/>
    <w:rsid w:val="008D56B9"/>
    <w:rsid w:val="008D5B63"/>
    <w:rsid w:val="008D62B9"/>
    <w:rsid w:val="008D6B1D"/>
    <w:rsid w:val="008E1190"/>
    <w:rsid w:val="008E24B4"/>
    <w:rsid w:val="008E2912"/>
    <w:rsid w:val="008E2F35"/>
    <w:rsid w:val="008E3763"/>
    <w:rsid w:val="008E4705"/>
    <w:rsid w:val="008E4F6F"/>
    <w:rsid w:val="008E5A5F"/>
    <w:rsid w:val="008E5A79"/>
    <w:rsid w:val="008F092C"/>
    <w:rsid w:val="008F1D84"/>
    <w:rsid w:val="008F28C4"/>
    <w:rsid w:val="008F3F35"/>
    <w:rsid w:val="008F4290"/>
    <w:rsid w:val="008F4580"/>
    <w:rsid w:val="008F4894"/>
    <w:rsid w:val="008F4F4C"/>
    <w:rsid w:val="008F5003"/>
    <w:rsid w:val="008F5882"/>
    <w:rsid w:val="008F6463"/>
    <w:rsid w:val="008F6A34"/>
    <w:rsid w:val="008F73F2"/>
    <w:rsid w:val="009016BE"/>
    <w:rsid w:val="009050E2"/>
    <w:rsid w:val="00906A0A"/>
    <w:rsid w:val="00907000"/>
    <w:rsid w:val="00907B32"/>
    <w:rsid w:val="00910EE4"/>
    <w:rsid w:val="00914132"/>
    <w:rsid w:val="009151BF"/>
    <w:rsid w:val="009168B1"/>
    <w:rsid w:val="00917A5D"/>
    <w:rsid w:val="00920833"/>
    <w:rsid w:val="0092167E"/>
    <w:rsid w:val="009220E3"/>
    <w:rsid w:val="00925C76"/>
    <w:rsid w:val="00926C79"/>
    <w:rsid w:val="009303A8"/>
    <w:rsid w:val="00931BE6"/>
    <w:rsid w:val="00931E5B"/>
    <w:rsid w:val="009321C8"/>
    <w:rsid w:val="00932F6D"/>
    <w:rsid w:val="0093304E"/>
    <w:rsid w:val="00934628"/>
    <w:rsid w:val="009347ED"/>
    <w:rsid w:val="00936656"/>
    <w:rsid w:val="0093682D"/>
    <w:rsid w:val="00940E0B"/>
    <w:rsid w:val="00941CF6"/>
    <w:rsid w:val="0094222C"/>
    <w:rsid w:val="009423F6"/>
    <w:rsid w:val="00942AF8"/>
    <w:rsid w:val="0094313D"/>
    <w:rsid w:val="00943395"/>
    <w:rsid w:val="00943E12"/>
    <w:rsid w:val="00944866"/>
    <w:rsid w:val="00944D8E"/>
    <w:rsid w:val="009450F5"/>
    <w:rsid w:val="00945BF2"/>
    <w:rsid w:val="00946B2C"/>
    <w:rsid w:val="00946EFA"/>
    <w:rsid w:val="00950040"/>
    <w:rsid w:val="009502F3"/>
    <w:rsid w:val="00950452"/>
    <w:rsid w:val="0095063D"/>
    <w:rsid w:val="00950B93"/>
    <w:rsid w:val="00950E83"/>
    <w:rsid w:val="00952806"/>
    <w:rsid w:val="00953458"/>
    <w:rsid w:val="00956743"/>
    <w:rsid w:val="00956B15"/>
    <w:rsid w:val="00957160"/>
    <w:rsid w:val="00957A43"/>
    <w:rsid w:val="00960489"/>
    <w:rsid w:val="00960E59"/>
    <w:rsid w:val="0096132D"/>
    <w:rsid w:val="009613F2"/>
    <w:rsid w:val="009615B1"/>
    <w:rsid w:val="00961F04"/>
    <w:rsid w:val="00962CBB"/>
    <w:rsid w:val="00964348"/>
    <w:rsid w:val="0096500D"/>
    <w:rsid w:val="009658FF"/>
    <w:rsid w:val="00966059"/>
    <w:rsid w:val="0096677E"/>
    <w:rsid w:val="0096785A"/>
    <w:rsid w:val="00967C2D"/>
    <w:rsid w:val="009724DF"/>
    <w:rsid w:val="00972A5B"/>
    <w:rsid w:val="009738D0"/>
    <w:rsid w:val="009746A6"/>
    <w:rsid w:val="00974DFE"/>
    <w:rsid w:val="0097614A"/>
    <w:rsid w:val="00976556"/>
    <w:rsid w:val="00976C3F"/>
    <w:rsid w:val="009817EF"/>
    <w:rsid w:val="009832E0"/>
    <w:rsid w:val="0098416C"/>
    <w:rsid w:val="00986057"/>
    <w:rsid w:val="0098605C"/>
    <w:rsid w:val="00986226"/>
    <w:rsid w:val="00986E9A"/>
    <w:rsid w:val="009878DF"/>
    <w:rsid w:val="00992905"/>
    <w:rsid w:val="0099383C"/>
    <w:rsid w:val="0099447F"/>
    <w:rsid w:val="0099461B"/>
    <w:rsid w:val="00995281"/>
    <w:rsid w:val="00995954"/>
    <w:rsid w:val="00995A53"/>
    <w:rsid w:val="0099636E"/>
    <w:rsid w:val="00996F21"/>
    <w:rsid w:val="0099778A"/>
    <w:rsid w:val="009A0CEE"/>
    <w:rsid w:val="009A11B8"/>
    <w:rsid w:val="009A3302"/>
    <w:rsid w:val="009A3625"/>
    <w:rsid w:val="009A43F7"/>
    <w:rsid w:val="009A469F"/>
    <w:rsid w:val="009A481C"/>
    <w:rsid w:val="009A482A"/>
    <w:rsid w:val="009A49C7"/>
    <w:rsid w:val="009A51AC"/>
    <w:rsid w:val="009A5B16"/>
    <w:rsid w:val="009A6477"/>
    <w:rsid w:val="009B00E1"/>
    <w:rsid w:val="009B22E2"/>
    <w:rsid w:val="009B2E71"/>
    <w:rsid w:val="009B3FD1"/>
    <w:rsid w:val="009B5ED5"/>
    <w:rsid w:val="009B62B8"/>
    <w:rsid w:val="009B69E1"/>
    <w:rsid w:val="009B6DA2"/>
    <w:rsid w:val="009C02EA"/>
    <w:rsid w:val="009C0E33"/>
    <w:rsid w:val="009C101A"/>
    <w:rsid w:val="009C14AF"/>
    <w:rsid w:val="009C1F63"/>
    <w:rsid w:val="009C3048"/>
    <w:rsid w:val="009C33D7"/>
    <w:rsid w:val="009C3538"/>
    <w:rsid w:val="009C4529"/>
    <w:rsid w:val="009C477C"/>
    <w:rsid w:val="009C5346"/>
    <w:rsid w:val="009C55A5"/>
    <w:rsid w:val="009C5D62"/>
    <w:rsid w:val="009C6BD5"/>
    <w:rsid w:val="009C7BF7"/>
    <w:rsid w:val="009D0AE9"/>
    <w:rsid w:val="009D0E77"/>
    <w:rsid w:val="009D1029"/>
    <w:rsid w:val="009D3A73"/>
    <w:rsid w:val="009D470D"/>
    <w:rsid w:val="009D4DAE"/>
    <w:rsid w:val="009D503C"/>
    <w:rsid w:val="009D50A4"/>
    <w:rsid w:val="009D517D"/>
    <w:rsid w:val="009D6807"/>
    <w:rsid w:val="009D72F7"/>
    <w:rsid w:val="009E1CED"/>
    <w:rsid w:val="009E1DAA"/>
    <w:rsid w:val="009E4102"/>
    <w:rsid w:val="009E4350"/>
    <w:rsid w:val="009E435B"/>
    <w:rsid w:val="009E4F7E"/>
    <w:rsid w:val="009E5753"/>
    <w:rsid w:val="009E58FD"/>
    <w:rsid w:val="009E6001"/>
    <w:rsid w:val="009E670D"/>
    <w:rsid w:val="009E7390"/>
    <w:rsid w:val="009E73B1"/>
    <w:rsid w:val="009E73E2"/>
    <w:rsid w:val="009E7BAE"/>
    <w:rsid w:val="009F010C"/>
    <w:rsid w:val="009F01BF"/>
    <w:rsid w:val="009F0A31"/>
    <w:rsid w:val="009F0C34"/>
    <w:rsid w:val="009F2686"/>
    <w:rsid w:val="009F276E"/>
    <w:rsid w:val="009F27F5"/>
    <w:rsid w:val="009F3A23"/>
    <w:rsid w:val="009F4459"/>
    <w:rsid w:val="009F493C"/>
    <w:rsid w:val="009F6209"/>
    <w:rsid w:val="009F62A5"/>
    <w:rsid w:val="009F6FFD"/>
    <w:rsid w:val="009F74B0"/>
    <w:rsid w:val="00A021C7"/>
    <w:rsid w:val="00A02411"/>
    <w:rsid w:val="00A03866"/>
    <w:rsid w:val="00A04311"/>
    <w:rsid w:val="00A0455C"/>
    <w:rsid w:val="00A04DBD"/>
    <w:rsid w:val="00A04E44"/>
    <w:rsid w:val="00A07049"/>
    <w:rsid w:val="00A07747"/>
    <w:rsid w:val="00A10252"/>
    <w:rsid w:val="00A10382"/>
    <w:rsid w:val="00A1138D"/>
    <w:rsid w:val="00A11B71"/>
    <w:rsid w:val="00A11F33"/>
    <w:rsid w:val="00A12D92"/>
    <w:rsid w:val="00A149DB"/>
    <w:rsid w:val="00A20007"/>
    <w:rsid w:val="00A2002E"/>
    <w:rsid w:val="00A2163E"/>
    <w:rsid w:val="00A22BAB"/>
    <w:rsid w:val="00A23B70"/>
    <w:rsid w:val="00A24493"/>
    <w:rsid w:val="00A24BB4"/>
    <w:rsid w:val="00A24FC8"/>
    <w:rsid w:val="00A2647E"/>
    <w:rsid w:val="00A265F9"/>
    <w:rsid w:val="00A26877"/>
    <w:rsid w:val="00A26F56"/>
    <w:rsid w:val="00A301D0"/>
    <w:rsid w:val="00A30F76"/>
    <w:rsid w:val="00A33F72"/>
    <w:rsid w:val="00A3451D"/>
    <w:rsid w:val="00A3473B"/>
    <w:rsid w:val="00A35531"/>
    <w:rsid w:val="00A365C0"/>
    <w:rsid w:val="00A3786A"/>
    <w:rsid w:val="00A37A1A"/>
    <w:rsid w:val="00A37AEB"/>
    <w:rsid w:val="00A40C22"/>
    <w:rsid w:val="00A41B55"/>
    <w:rsid w:val="00A421C9"/>
    <w:rsid w:val="00A4227D"/>
    <w:rsid w:val="00A42C98"/>
    <w:rsid w:val="00A430F4"/>
    <w:rsid w:val="00A44241"/>
    <w:rsid w:val="00A4461F"/>
    <w:rsid w:val="00A44726"/>
    <w:rsid w:val="00A46B0B"/>
    <w:rsid w:val="00A476DE"/>
    <w:rsid w:val="00A47C61"/>
    <w:rsid w:val="00A514B6"/>
    <w:rsid w:val="00A51B3F"/>
    <w:rsid w:val="00A5234B"/>
    <w:rsid w:val="00A52AFB"/>
    <w:rsid w:val="00A5424C"/>
    <w:rsid w:val="00A55A67"/>
    <w:rsid w:val="00A578A3"/>
    <w:rsid w:val="00A5798B"/>
    <w:rsid w:val="00A60B12"/>
    <w:rsid w:val="00A60EAD"/>
    <w:rsid w:val="00A622D6"/>
    <w:rsid w:val="00A6282E"/>
    <w:rsid w:val="00A63E6C"/>
    <w:rsid w:val="00A63FDA"/>
    <w:rsid w:val="00A655B9"/>
    <w:rsid w:val="00A66797"/>
    <w:rsid w:val="00A67961"/>
    <w:rsid w:val="00A71B19"/>
    <w:rsid w:val="00A73B0F"/>
    <w:rsid w:val="00A751A8"/>
    <w:rsid w:val="00A75883"/>
    <w:rsid w:val="00A76348"/>
    <w:rsid w:val="00A77A5F"/>
    <w:rsid w:val="00A8003D"/>
    <w:rsid w:val="00A80AEA"/>
    <w:rsid w:val="00A80F8A"/>
    <w:rsid w:val="00A81D37"/>
    <w:rsid w:val="00A820B8"/>
    <w:rsid w:val="00A85EAD"/>
    <w:rsid w:val="00A87297"/>
    <w:rsid w:val="00A87478"/>
    <w:rsid w:val="00A8759C"/>
    <w:rsid w:val="00A91339"/>
    <w:rsid w:val="00A91907"/>
    <w:rsid w:val="00A9207B"/>
    <w:rsid w:val="00A9405B"/>
    <w:rsid w:val="00A95155"/>
    <w:rsid w:val="00A963D4"/>
    <w:rsid w:val="00A96CB9"/>
    <w:rsid w:val="00AA0B01"/>
    <w:rsid w:val="00AA1932"/>
    <w:rsid w:val="00AA2AD2"/>
    <w:rsid w:val="00AA36BA"/>
    <w:rsid w:val="00AA3EC0"/>
    <w:rsid w:val="00AA3FDD"/>
    <w:rsid w:val="00AA4970"/>
    <w:rsid w:val="00AA4F20"/>
    <w:rsid w:val="00AA4FDB"/>
    <w:rsid w:val="00AA5760"/>
    <w:rsid w:val="00AA59A0"/>
    <w:rsid w:val="00AB00BD"/>
    <w:rsid w:val="00AB0104"/>
    <w:rsid w:val="00AB1419"/>
    <w:rsid w:val="00AB30F8"/>
    <w:rsid w:val="00AB3704"/>
    <w:rsid w:val="00AB37EF"/>
    <w:rsid w:val="00AB3B64"/>
    <w:rsid w:val="00AB41D1"/>
    <w:rsid w:val="00AB491F"/>
    <w:rsid w:val="00AB53D1"/>
    <w:rsid w:val="00AB5B48"/>
    <w:rsid w:val="00AB7DAF"/>
    <w:rsid w:val="00AC0F44"/>
    <w:rsid w:val="00AC1CD8"/>
    <w:rsid w:val="00AC26F5"/>
    <w:rsid w:val="00AC2E99"/>
    <w:rsid w:val="00AC4CFE"/>
    <w:rsid w:val="00AC671E"/>
    <w:rsid w:val="00AC678E"/>
    <w:rsid w:val="00AC7A2D"/>
    <w:rsid w:val="00AD03BE"/>
    <w:rsid w:val="00AD04E1"/>
    <w:rsid w:val="00AD058F"/>
    <w:rsid w:val="00AD13F0"/>
    <w:rsid w:val="00AD32BE"/>
    <w:rsid w:val="00AD4375"/>
    <w:rsid w:val="00AD4EA0"/>
    <w:rsid w:val="00AD5CC3"/>
    <w:rsid w:val="00AD7AAC"/>
    <w:rsid w:val="00AD7B9C"/>
    <w:rsid w:val="00AE0410"/>
    <w:rsid w:val="00AE2B21"/>
    <w:rsid w:val="00AE3A7B"/>
    <w:rsid w:val="00AE3D1B"/>
    <w:rsid w:val="00AE474B"/>
    <w:rsid w:val="00AE4D81"/>
    <w:rsid w:val="00AE51D4"/>
    <w:rsid w:val="00AE51E1"/>
    <w:rsid w:val="00AE57B1"/>
    <w:rsid w:val="00AE61CC"/>
    <w:rsid w:val="00AF0B91"/>
    <w:rsid w:val="00AF0DB4"/>
    <w:rsid w:val="00AF173C"/>
    <w:rsid w:val="00AF25E9"/>
    <w:rsid w:val="00AF3214"/>
    <w:rsid w:val="00AF34E8"/>
    <w:rsid w:val="00AF4E87"/>
    <w:rsid w:val="00AF52F0"/>
    <w:rsid w:val="00AF6134"/>
    <w:rsid w:val="00AF73D2"/>
    <w:rsid w:val="00B001C0"/>
    <w:rsid w:val="00B00FE9"/>
    <w:rsid w:val="00B0169E"/>
    <w:rsid w:val="00B01BAC"/>
    <w:rsid w:val="00B020FA"/>
    <w:rsid w:val="00B023CD"/>
    <w:rsid w:val="00B04DA9"/>
    <w:rsid w:val="00B05193"/>
    <w:rsid w:val="00B05A28"/>
    <w:rsid w:val="00B07B30"/>
    <w:rsid w:val="00B07F86"/>
    <w:rsid w:val="00B10091"/>
    <w:rsid w:val="00B11662"/>
    <w:rsid w:val="00B11836"/>
    <w:rsid w:val="00B12042"/>
    <w:rsid w:val="00B12672"/>
    <w:rsid w:val="00B142B3"/>
    <w:rsid w:val="00B14C7B"/>
    <w:rsid w:val="00B14D01"/>
    <w:rsid w:val="00B14D9C"/>
    <w:rsid w:val="00B1578E"/>
    <w:rsid w:val="00B15ACB"/>
    <w:rsid w:val="00B15C88"/>
    <w:rsid w:val="00B16D97"/>
    <w:rsid w:val="00B170B2"/>
    <w:rsid w:val="00B174FF"/>
    <w:rsid w:val="00B2342A"/>
    <w:rsid w:val="00B2574C"/>
    <w:rsid w:val="00B309A3"/>
    <w:rsid w:val="00B30B4C"/>
    <w:rsid w:val="00B31202"/>
    <w:rsid w:val="00B32161"/>
    <w:rsid w:val="00B32A86"/>
    <w:rsid w:val="00B34300"/>
    <w:rsid w:val="00B36291"/>
    <w:rsid w:val="00B3776D"/>
    <w:rsid w:val="00B40D1F"/>
    <w:rsid w:val="00B42702"/>
    <w:rsid w:val="00B4354F"/>
    <w:rsid w:val="00B43E83"/>
    <w:rsid w:val="00B446C5"/>
    <w:rsid w:val="00B45B0F"/>
    <w:rsid w:val="00B46746"/>
    <w:rsid w:val="00B46B46"/>
    <w:rsid w:val="00B47165"/>
    <w:rsid w:val="00B525B7"/>
    <w:rsid w:val="00B5295E"/>
    <w:rsid w:val="00B52F9B"/>
    <w:rsid w:val="00B53AF9"/>
    <w:rsid w:val="00B540C4"/>
    <w:rsid w:val="00B55087"/>
    <w:rsid w:val="00B5535E"/>
    <w:rsid w:val="00B554DD"/>
    <w:rsid w:val="00B5619D"/>
    <w:rsid w:val="00B608A1"/>
    <w:rsid w:val="00B613A2"/>
    <w:rsid w:val="00B630EE"/>
    <w:rsid w:val="00B63157"/>
    <w:rsid w:val="00B63531"/>
    <w:rsid w:val="00B63974"/>
    <w:rsid w:val="00B641D4"/>
    <w:rsid w:val="00B643BB"/>
    <w:rsid w:val="00B654B8"/>
    <w:rsid w:val="00B6671A"/>
    <w:rsid w:val="00B66CB3"/>
    <w:rsid w:val="00B72489"/>
    <w:rsid w:val="00B72C8B"/>
    <w:rsid w:val="00B7339E"/>
    <w:rsid w:val="00B73849"/>
    <w:rsid w:val="00B73AAB"/>
    <w:rsid w:val="00B73C0E"/>
    <w:rsid w:val="00B745DF"/>
    <w:rsid w:val="00B74FF9"/>
    <w:rsid w:val="00B75081"/>
    <w:rsid w:val="00B75D21"/>
    <w:rsid w:val="00B763A0"/>
    <w:rsid w:val="00B80C29"/>
    <w:rsid w:val="00B80E34"/>
    <w:rsid w:val="00B815C8"/>
    <w:rsid w:val="00B81E09"/>
    <w:rsid w:val="00B82088"/>
    <w:rsid w:val="00B822E8"/>
    <w:rsid w:val="00B839A6"/>
    <w:rsid w:val="00B8436F"/>
    <w:rsid w:val="00B8531C"/>
    <w:rsid w:val="00B876AF"/>
    <w:rsid w:val="00B91119"/>
    <w:rsid w:val="00B9155B"/>
    <w:rsid w:val="00B9200D"/>
    <w:rsid w:val="00B92F13"/>
    <w:rsid w:val="00B940EF"/>
    <w:rsid w:val="00B9474A"/>
    <w:rsid w:val="00B9655D"/>
    <w:rsid w:val="00B96B78"/>
    <w:rsid w:val="00BA1C2C"/>
    <w:rsid w:val="00BA2247"/>
    <w:rsid w:val="00BA303B"/>
    <w:rsid w:val="00BA4FBC"/>
    <w:rsid w:val="00BA6D52"/>
    <w:rsid w:val="00BA74DC"/>
    <w:rsid w:val="00BA7BB7"/>
    <w:rsid w:val="00BA7D34"/>
    <w:rsid w:val="00BB063E"/>
    <w:rsid w:val="00BB13AE"/>
    <w:rsid w:val="00BB1698"/>
    <w:rsid w:val="00BB1B42"/>
    <w:rsid w:val="00BB3459"/>
    <w:rsid w:val="00BB6588"/>
    <w:rsid w:val="00BB6708"/>
    <w:rsid w:val="00BB76F8"/>
    <w:rsid w:val="00BC0E5F"/>
    <w:rsid w:val="00BC1073"/>
    <w:rsid w:val="00BC13B2"/>
    <w:rsid w:val="00BC303C"/>
    <w:rsid w:val="00BC3191"/>
    <w:rsid w:val="00BC3843"/>
    <w:rsid w:val="00BC3C2E"/>
    <w:rsid w:val="00BC40C0"/>
    <w:rsid w:val="00BC5284"/>
    <w:rsid w:val="00BC5875"/>
    <w:rsid w:val="00BC60CA"/>
    <w:rsid w:val="00BC64AB"/>
    <w:rsid w:val="00BD089B"/>
    <w:rsid w:val="00BD0AAA"/>
    <w:rsid w:val="00BD16C3"/>
    <w:rsid w:val="00BD1F23"/>
    <w:rsid w:val="00BD5A6F"/>
    <w:rsid w:val="00BD675C"/>
    <w:rsid w:val="00BD6D61"/>
    <w:rsid w:val="00BE0602"/>
    <w:rsid w:val="00BE19F5"/>
    <w:rsid w:val="00BE21CB"/>
    <w:rsid w:val="00BE2495"/>
    <w:rsid w:val="00BE353D"/>
    <w:rsid w:val="00BE455A"/>
    <w:rsid w:val="00BE5D23"/>
    <w:rsid w:val="00BE66BE"/>
    <w:rsid w:val="00BE66CE"/>
    <w:rsid w:val="00BE69C2"/>
    <w:rsid w:val="00BF05DB"/>
    <w:rsid w:val="00BF0911"/>
    <w:rsid w:val="00BF1327"/>
    <w:rsid w:val="00BF1803"/>
    <w:rsid w:val="00BF269D"/>
    <w:rsid w:val="00BF2FD3"/>
    <w:rsid w:val="00BF3D6D"/>
    <w:rsid w:val="00BF4397"/>
    <w:rsid w:val="00BF49F0"/>
    <w:rsid w:val="00BF5DB6"/>
    <w:rsid w:val="00BF5F30"/>
    <w:rsid w:val="00BF686E"/>
    <w:rsid w:val="00BF6F5A"/>
    <w:rsid w:val="00BF7888"/>
    <w:rsid w:val="00BF7AA7"/>
    <w:rsid w:val="00C00803"/>
    <w:rsid w:val="00C00CB1"/>
    <w:rsid w:val="00C00EB1"/>
    <w:rsid w:val="00C00F92"/>
    <w:rsid w:val="00C0174D"/>
    <w:rsid w:val="00C024D0"/>
    <w:rsid w:val="00C0464F"/>
    <w:rsid w:val="00C04EEE"/>
    <w:rsid w:val="00C05987"/>
    <w:rsid w:val="00C05DBF"/>
    <w:rsid w:val="00C066BA"/>
    <w:rsid w:val="00C07677"/>
    <w:rsid w:val="00C10AEE"/>
    <w:rsid w:val="00C10EA2"/>
    <w:rsid w:val="00C11069"/>
    <w:rsid w:val="00C11079"/>
    <w:rsid w:val="00C11203"/>
    <w:rsid w:val="00C1121D"/>
    <w:rsid w:val="00C1201C"/>
    <w:rsid w:val="00C13094"/>
    <w:rsid w:val="00C1340B"/>
    <w:rsid w:val="00C15A87"/>
    <w:rsid w:val="00C16473"/>
    <w:rsid w:val="00C20446"/>
    <w:rsid w:val="00C22514"/>
    <w:rsid w:val="00C23DC5"/>
    <w:rsid w:val="00C260D4"/>
    <w:rsid w:val="00C26557"/>
    <w:rsid w:val="00C266DE"/>
    <w:rsid w:val="00C269AE"/>
    <w:rsid w:val="00C307C6"/>
    <w:rsid w:val="00C30B87"/>
    <w:rsid w:val="00C33183"/>
    <w:rsid w:val="00C34D89"/>
    <w:rsid w:val="00C36405"/>
    <w:rsid w:val="00C36C98"/>
    <w:rsid w:val="00C36FC0"/>
    <w:rsid w:val="00C3735C"/>
    <w:rsid w:val="00C402BA"/>
    <w:rsid w:val="00C40815"/>
    <w:rsid w:val="00C416C7"/>
    <w:rsid w:val="00C4221C"/>
    <w:rsid w:val="00C427C9"/>
    <w:rsid w:val="00C42A49"/>
    <w:rsid w:val="00C431AD"/>
    <w:rsid w:val="00C43608"/>
    <w:rsid w:val="00C436C0"/>
    <w:rsid w:val="00C447CB"/>
    <w:rsid w:val="00C457D9"/>
    <w:rsid w:val="00C4625F"/>
    <w:rsid w:val="00C479DE"/>
    <w:rsid w:val="00C47D0E"/>
    <w:rsid w:val="00C5035C"/>
    <w:rsid w:val="00C51009"/>
    <w:rsid w:val="00C510BD"/>
    <w:rsid w:val="00C54BC6"/>
    <w:rsid w:val="00C54CE9"/>
    <w:rsid w:val="00C55044"/>
    <w:rsid w:val="00C55760"/>
    <w:rsid w:val="00C569E9"/>
    <w:rsid w:val="00C56E67"/>
    <w:rsid w:val="00C57761"/>
    <w:rsid w:val="00C5791B"/>
    <w:rsid w:val="00C608AB"/>
    <w:rsid w:val="00C609D8"/>
    <w:rsid w:val="00C60D29"/>
    <w:rsid w:val="00C60D41"/>
    <w:rsid w:val="00C62B8C"/>
    <w:rsid w:val="00C63B49"/>
    <w:rsid w:val="00C63E90"/>
    <w:rsid w:val="00C64088"/>
    <w:rsid w:val="00C643FB"/>
    <w:rsid w:val="00C663F6"/>
    <w:rsid w:val="00C66D0D"/>
    <w:rsid w:val="00C67A26"/>
    <w:rsid w:val="00C67CB7"/>
    <w:rsid w:val="00C67E4C"/>
    <w:rsid w:val="00C70F4E"/>
    <w:rsid w:val="00C72B78"/>
    <w:rsid w:val="00C72C78"/>
    <w:rsid w:val="00C742B8"/>
    <w:rsid w:val="00C74AD1"/>
    <w:rsid w:val="00C75135"/>
    <w:rsid w:val="00C753BF"/>
    <w:rsid w:val="00C754AC"/>
    <w:rsid w:val="00C75797"/>
    <w:rsid w:val="00C75C48"/>
    <w:rsid w:val="00C75CF6"/>
    <w:rsid w:val="00C803E7"/>
    <w:rsid w:val="00C83A21"/>
    <w:rsid w:val="00C83D3B"/>
    <w:rsid w:val="00C842E9"/>
    <w:rsid w:val="00C852C6"/>
    <w:rsid w:val="00C8667D"/>
    <w:rsid w:val="00C9026D"/>
    <w:rsid w:val="00C92170"/>
    <w:rsid w:val="00C92A33"/>
    <w:rsid w:val="00C93666"/>
    <w:rsid w:val="00C938B8"/>
    <w:rsid w:val="00C93B94"/>
    <w:rsid w:val="00C9532A"/>
    <w:rsid w:val="00C968E1"/>
    <w:rsid w:val="00CA029C"/>
    <w:rsid w:val="00CA159F"/>
    <w:rsid w:val="00CA19BD"/>
    <w:rsid w:val="00CA249D"/>
    <w:rsid w:val="00CA2CC7"/>
    <w:rsid w:val="00CA31F2"/>
    <w:rsid w:val="00CA3A9F"/>
    <w:rsid w:val="00CA4300"/>
    <w:rsid w:val="00CA46FA"/>
    <w:rsid w:val="00CA5975"/>
    <w:rsid w:val="00CA6067"/>
    <w:rsid w:val="00CA6AF2"/>
    <w:rsid w:val="00CA70C6"/>
    <w:rsid w:val="00CA78AA"/>
    <w:rsid w:val="00CA7A91"/>
    <w:rsid w:val="00CB02D9"/>
    <w:rsid w:val="00CB0419"/>
    <w:rsid w:val="00CB0D88"/>
    <w:rsid w:val="00CB1952"/>
    <w:rsid w:val="00CB195F"/>
    <w:rsid w:val="00CB28CA"/>
    <w:rsid w:val="00CB366E"/>
    <w:rsid w:val="00CB3869"/>
    <w:rsid w:val="00CB74F6"/>
    <w:rsid w:val="00CB78AC"/>
    <w:rsid w:val="00CC1C23"/>
    <w:rsid w:val="00CC32BE"/>
    <w:rsid w:val="00CC4EBA"/>
    <w:rsid w:val="00CC5DBE"/>
    <w:rsid w:val="00CC64FA"/>
    <w:rsid w:val="00CC6E9B"/>
    <w:rsid w:val="00CD0F4F"/>
    <w:rsid w:val="00CD1235"/>
    <w:rsid w:val="00CD174A"/>
    <w:rsid w:val="00CD345D"/>
    <w:rsid w:val="00CD5113"/>
    <w:rsid w:val="00CE0FDC"/>
    <w:rsid w:val="00CE192E"/>
    <w:rsid w:val="00CE245C"/>
    <w:rsid w:val="00CE4334"/>
    <w:rsid w:val="00CE5112"/>
    <w:rsid w:val="00CE54E0"/>
    <w:rsid w:val="00CE5693"/>
    <w:rsid w:val="00CE5944"/>
    <w:rsid w:val="00CE66F3"/>
    <w:rsid w:val="00CF07EC"/>
    <w:rsid w:val="00CF0BF3"/>
    <w:rsid w:val="00CF2987"/>
    <w:rsid w:val="00CF3DDF"/>
    <w:rsid w:val="00CF3FB9"/>
    <w:rsid w:val="00CF47B6"/>
    <w:rsid w:val="00CF4E81"/>
    <w:rsid w:val="00CF5944"/>
    <w:rsid w:val="00CF5EF6"/>
    <w:rsid w:val="00D0214A"/>
    <w:rsid w:val="00D03518"/>
    <w:rsid w:val="00D03EED"/>
    <w:rsid w:val="00D03FFA"/>
    <w:rsid w:val="00D0442D"/>
    <w:rsid w:val="00D048A0"/>
    <w:rsid w:val="00D04D3F"/>
    <w:rsid w:val="00D04DEB"/>
    <w:rsid w:val="00D06791"/>
    <w:rsid w:val="00D10A57"/>
    <w:rsid w:val="00D11994"/>
    <w:rsid w:val="00D11A21"/>
    <w:rsid w:val="00D12189"/>
    <w:rsid w:val="00D14000"/>
    <w:rsid w:val="00D146D8"/>
    <w:rsid w:val="00D16B7D"/>
    <w:rsid w:val="00D170B1"/>
    <w:rsid w:val="00D17309"/>
    <w:rsid w:val="00D21B8F"/>
    <w:rsid w:val="00D22364"/>
    <w:rsid w:val="00D227EE"/>
    <w:rsid w:val="00D22E4A"/>
    <w:rsid w:val="00D23C31"/>
    <w:rsid w:val="00D25B32"/>
    <w:rsid w:val="00D263AD"/>
    <w:rsid w:val="00D266BD"/>
    <w:rsid w:val="00D27F94"/>
    <w:rsid w:val="00D30BF5"/>
    <w:rsid w:val="00D312A6"/>
    <w:rsid w:val="00D323C2"/>
    <w:rsid w:val="00D332C1"/>
    <w:rsid w:val="00D348BF"/>
    <w:rsid w:val="00D34B62"/>
    <w:rsid w:val="00D34E9E"/>
    <w:rsid w:val="00D355CD"/>
    <w:rsid w:val="00D35A3B"/>
    <w:rsid w:val="00D4019A"/>
    <w:rsid w:val="00D40A96"/>
    <w:rsid w:val="00D4155E"/>
    <w:rsid w:val="00D42413"/>
    <w:rsid w:val="00D42815"/>
    <w:rsid w:val="00D43AE1"/>
    <w:rsid w:val="00D44540"/>
    <w:rsid w:val="00D4594A"/>
    <w:rsid w:val="00D46066"/>
    <w:rsid w:val="00D46866"/>
    <w:rsid w:val="00D476BC"/>
    <w:rsid w:val="00D47AC4"/>
    <w:rsid w:val="00D50CCD"/>
    <w:rsid w:val="00D50D67"/>
    <w:rsid w:val="00D50F6D"/>
    <w:rsid w:val="00D523D6"/>
    <w:rsid w:val="00D52BB8"/>
    <w:rsid w:val="00D52F4F"/>
    <w:rsid w:val="00D53DC3"/>
    <w:rsid w:val="00D54408"/>
    <w:rsid w:val="00D5479A"/>
    <w:rsid w:val="00D551DB"/>
    <w:rsid w:val="00D56357"/>
    <w:rsid w:val="00D56878"/>
    <w:rsid w:val="00D56A75"/>
    <w:rsid w:val="00D56C04"/>
    <w:rsid w:val="00D60341"/>
    <w:rsid w:val="00D60947"/>
    <w:rsid w:val="00D61920"/>
    <w:rsid w:val="00D63F94"/>
    <w:rsid w:val="00D65E48"/>
    <w:rsid w:val="00D67304"/>
    <w:rsid w:val="00D67A20"/>
    <w:rsid w:val="00D70085"/>
    <w:rsid w:val="00D708DA"/>
    <w:rsid w:val="00D71AC0"/>
    <w:rsid w:val="00D73030"/>
    <w:rsid w:val="00D7389E"/>
    <w:rsid w:val="00D758C2"/>
    <w:rsid w:val="00D76659"/>
    <w:rsid w:val="00D80890"/>
    <w:rsid w:val="00D80D06"/>
    <w:rsid w:val="00D8154D"/>
    <w:rsid w:val="00D81CE5"/>
    <w:rsid w:val="00D82F38"/>
    <w:rsid w:val="00D8339A"/>
    <w:rsid w:val="00D8473C"/>
    <w:rsid w:val="00D84AAB"/>
    <w:rsid w:val="00D852E4"/>
    <w:rsid w:val="00D8541D"/>
    <w:rsid w:val="00D85DAF"/>
    <w:rsid w:val="00D90E56"/>
    <w:rsid w:val="00D91E00"/>
    <w:rsid w:val="00D93D35"/>
    <w:rsid w:val="00D940FF"/>
    <w:rsid w:val="00D95519"/>
    <w:rsid w:val="00D95CA5"/>
    <w:rsid w:val="00D97CDF"/>
    <w:rsid w:val="00DA1908"/>
    <w:rsid w:val="00DA19DC"/>
    <w:rsid w:val="00DA1DDD"/>
    <w:rsid w:val="00DA1F57"/>
    <w:rsid w:val="00DA2BB9"/>
    <w:rsid w:val="00DA3411"/>
    <w:rsid w:val="00DA3D12"/>
    <w:rsid w:val="00DA5672"/>
    <w:rsid w:val="00DA5892"/>
    <w:rsid w:val="00DA5BE2"/>
    <w:rsid w:val="00DA6B93"/>
    <w:rsid w:val="00DB181E"/>
    <w:rsid w:val="00DB1923"/>
    <w:rsid w:val="00DB1A25"/>
    <w:rsid w:val="00DB22BC"/>
    <w:rsid w:val="00DB393F"/>
    <w:rsid w:val="00DB3C44"/>
    <w:rsid w:val="00DB4A2F"/>
    <w:rsid w:val="00DB4BA8"/>
    <w:rsid w:val="00DB4CFB"/>
    <w:rsid w:val="00DB5266"/>
    <w:rsid w:val="00DB52BE"/>
    <w:rsid w:val="00DB57E4"/>
    <w:rsid w:val="00DB64E3"/>
    <w:rsid w:val="00DB65A7"/>
    <w:rsid w:val="00DB7DB9"/>
    <w:rsid w:val="00DC0B3A"/>
    <w:rsid w:val="00DC25DF"/>
    <w:rsid w:val="00DC2A3E"/>
    <w:rsid w:val="00DC3711"/>
    <w:rsid w:val="00DC632D"/>
    <w:rsid w:val="00DC6E39"/>
    <w:rsid w:val="00DC7ED6"/>
    <w:rsid w:val="00DD0276"/>
    <w:rsid w:val="00DD03C1"/>
    <w:rsid w:val="00DD05B2"/>
    <w:rsid w:val="00DD11DE"/>
    <w:rsid w:val="00DD1F6F"/>
    <w:rsid w:val="00DD3394"/>
    <w:rsid w:val="00DD36DB"/>
    <w:rsid w:val="00DD3D80"/>
    <w:rsid w:val="00DD4A62"/>
    <w:rsid w:val="00DD4D87"/>
    <w:rsid w:val="00DD5F8F"/>
    <w:rsid w:val="00DD6C7E"/>
    <w:rsid w:val="00DE0AC0"/>
    <w:rsid w:val="00DE2041"/>
    <w:rsid w:val="00DE4567"/>
    <w:rsid w:val="00DE500B"/>
    <w:rsid w:val="00DE535E"/>
    <w:rsid w:val="00DE58DB"/>
    <w:rsid w:val="00DE6058"/>
    <w:rsid w:val="00DE6BCF"/>
    <w:rsid w:val="00DE6C70"/>
    <w:rsid w:val="00DE7A49"/>
    <w:rsid w:val="00DE7DA9"/>
    <w:rsid w:val="00DF03B4"/>
    <w:rsid w:val="00DF1253"/>
    <w:rsid w:val="00DF1A8D"/>
    <w:rsid w:val="00DF2F56"/>
    <w:rsid w:val="00DF36E8"/>
    <w:rsid w:val="00E01205"/>
    <w:rsid w:val="00E0124C"/>
    <w:rsid w:val="00E01355"/>
    <w:rsid w:val="00E02416"/>
    <w:rsid w:val="00E02451"/>
    <w:rsid w:val="00E0443A"/>
    <w:rsid w:val="00E05915"/>
    <w:rsid w:val="00E06CDA"/>
    <w:rsid w:val="00E06E06"/>
    <w:rsid w:val="00E0732D"/>
    <w:rsid w:val="00E1023A"/>
    <w:rsid w:val="00E118F3"/>
    <w:rsid w:val="00E11906"/>
    <w:rsid w:val="00E148E5"/>
    <w:rsid w:val="00E14BA8"/>
    <w:rsid w:val="00E14C23"/>
    <w:rsid w:val="00E14DCB"/>
    <w:rsid w:val="00E16824"/>
    <w:rsid w:val="00E16CDB"/>
    <w:rsid w:val="00E177D5"/>
    <w:rsid w:val="00E177DA"/>
    <w:rsid w:val="00E20327"/>
    <w:rsid w:val="00E20FB4"/>
    <w:rsid w:val="00E210E4"/>
    <w:rsid w:val="00E21105"/>
    <w:rsid w:val="00E214D1"/>
    <w:rsid w:val="00E21DFD"/>
    <w:rsid w:val="00E22CD6"/>
    <w:rsid w:val="00E23757"/>
    <w:rsid w:val="00E2450C"/>
    <w:rsid w:val="00E2505B"/>
    <w:rsid w:val="00E25832"/>
    <w:rsid w:val="00E26763"/>
    <w:rsid w:val="00E27D90"/>
    <w:rsid w:val="00E27DE6"/>
    <w:rsid w:val="00E310D2"/>
    <w:rsid w:val="00E31234"/>
    <w:rsid w:val="00E324D8"/>
    <w:rsid w:val="00E32808"/>
    <w:rsid w:val="00E32E9E"/>
    <w:rsid w:val="00E341CD"/>
    <w:rsid w:val="00E34C19"/>
    <w:rsid w:val="00E367A6"/>
    <w:rsid w:val="00E36F3F"/>
    <w:rsid w:val="00E3713E"/>
    <w:rsid w:val="00E4164C"/>
    <w:rsid w:val="00E419B8"/>
    <w:rsid w:val="00E4394E"/>
    <w:rsid w:val="00E43C0C"/>
    <w:rsid w:val="00E43C64"/>
    <w:rsid w:val="00E43D4C"/>
    <w:rsid w:val="00E44A42"/>
    <w:rsid w:val="00E450EC"/>
    <w:rsid w:val="00E45B4B"/>
    <w:rsid w:val="00E45FA6"/>
    <w:rsid w:val="00E4619C"/>
    <w:rsid w:val="00E50405"/>
    <w:rsid w:val="00E520AF"/>
    <w:rsid w:val="00E522E9"/>
    <w:rsid w:val="00E52732"/>
    <w:rsid w:val="00E52E86"/>
    <w:rsid w:val="00E53FDF"/>
    <w:rsid w:val="00E547B9"/>
    <w:rsid w:val="00E548E6"/>
    <w:rsid w:val="00E5559D"/>
    <w:rsid w:val="00E55A9C"/>
    <w:rsid w:val="00E56A9C"/>
    <w:rsid w:val="00E57296"/>
    <w:rsid w:val="00E57723"/>
    <w:rsid w:val="00E57E3A"/>
    <w:rsid w:val="00E60454"/>
    <w:rsid w:val="00E6165A"/>
    <w:rsid w:val="00E620E1"/>
    <w:rsid w:val="00E6218F"/>
    <w:rsid w:val="00E62B78"/>
    <w:rsid w:val="00E6783C"/>
    <w:rsid w:val="00E67BE4"/>
    <w:rsid w:val="00E708E1"/>
    <w:rsid w:val="00E70C5B"/>
    <w:rsid w:val="00E72E22"/>
    <w:rsid w:val="00E7318F"/>
    <w:rsid w:val="00E734E2"/>
    <w:rsid w:val="00E744AD"/>
    <w:rsid w:val="00E74BAB"/>
    <w:rsid w:val="00E74EA1"/>
    <w:rsid w:val="00E75917"/>
    <w:rsid w:val="00E75FDF"/>
    <w:rsid w:val="00E77F60"/>
    <w:rsid w:val="00E8016E"/>
    <w:rsid w:val="00E8091D"/>
    <w:rsid w:val="00E80ABE"/>
    <w:rsid w:val="00E80CBB"/>
    <w:rsid w:val="00E81643"/>
    <w:rsid w:val="00E83371"/>
    <w:rsid w:val="00E83D3E"/>
    <w:rsid w:val="00E8422A"/>
    <w:rsid w:val="00E84AB8"/>
    <w:rsid w:val="00E85D10"/>
    <w:rsid w:val="00E90B9E"/>
    <w:rsid w:val="00E914EC"/>
    <w:rsid w:val="00E928E4"/>
    <w:rsid w:val="00E92B12"/>
    <w:rsid w:val="00E92E63"/>
    <w:rsid w:val="00E93BBE"/>
    <w:rsid w:val="00E94F65"/>
    <w:rsid w:val="00E951C6"/>
    <w:rsid w:val="00E955AF"/>
    <w:rsid w:val="00E95CB9"/>
    <w:rsid w:val="00E966D8"/>
    <w:rsid w:val="00E96E26"/>
    <w:rsid w:val="00EA1E77"/>
    <w:rsid w:val="00EA25F4"/>
    <w:rsid w:val="00EA29AF"/>
    <w:rsid w:val="00EA49DF"/>
    <w:rsid w:val="00EA4EA4"/>
    <w:rsid w:val="00EA6475"/>
    <w:rsid w:val="00EA7F4C"/>
    <w:rsid w:val="00EB0037"/>
    <w:rsid w:val="00EB0F32"/>
    <w:rsid w:val="00EB3860"/>
    <w:rsid w:val="00EB4859"/>
    <w:rsid w:val="00EB540D"/>
    <w:rsid w:val="00EB5770"/>
    <w:rsid w:val="00EB643D"/>
    <w:rsid w:val="00EB758A"/>
    <w:rsid w:val="00EB7EB9"/>
    <w:rsid w:val="00EC1754"/>
    <w:rsid w:val="00EC1C6F"/>
    <w:rsid w:val="00EC1ED7"/>
    <w:rsid w:val="00EC2280"/>
    <w:rsid w:val="00EC35AD"/>
    <w:rsid w:val="00EC3E68"/>
    <w:rsid w:val="00EC45FB"/>
    <w:rsid w:val="00EC5B65"/>
    <w:rsid w:val="00EC6D1B"/>
    <w:rsid w:val="00EC6D36"/>
    <w:rsid w:val="00EC7DFD"/>
    <w:rsid w:val="00ED1285"/>
    <w:rsid w:val="00ED172B"/>
    <w:rsid w:val="00ED1A30"/>
    <w:rsid w:val="00ED2F1B"/>
    <w:rsid w:val="00ED3C16"/>
    <w:rsid w:val="00ED4FB0"/>
    <w:rsid w:val="00ED5500"/>
    <w:rsid w:val="00ED6401"/>
    <w:rsid w:val="00ED70AB"/>
    <w:rsid w:val="00EE2A32"/>
    <w:rsid w:val="00EE3A11"/>
    <w:rsid w:val="00EE3FD0"/>
    <w:rsid w:val="00EE4AAE"/>
    <w:rsid w:val="00EE4E2B"/>
    <w:rsid w:val="00EE562C"/>
    <w:rsid w:val="00EE646D"/>
    <w:rsid w:val="00EE7C15"/>
    <w:rsid w:val="00EF033E"/>
    <w:rsid w:val="00EF0C4E"/>
    <w:rsid w:val="00EF13CE"/>
    <w:rsid w:val="00EF1DF9"/>
    <w:rsid w:val="00EF2C5E"/>
    <w:rsid w:val="00EF334A"/>
    <w:rsid w:val="00EF36A4"/>
    <w:rsid w:val="00EF3A56"/>
    <w:rsid w:val="00EF4CB5"/>
    <w:rsid w:val="00EF556E"/>
    <w:rsid w:val="00EF60CC"/>
    <w:rsid w:val="00EF77F1"/>
    <w:rsid w:val="00EF78E2"/>
    <w:rsid w:val="00EF7CF4"/>
    <w:rsid w:val="00EF7F38"/>
    <w:rsid w:val="00F00218"/>
    <w:rsid w:val="00F00611"/>
    <w:rsid w:val="00F00957"/>
    <w:rsid w:val="00F00A91"/>
    <w:rsid w:val="00F00D5D"/>
    <w:rsid w:val="00F02797"/>
    <w:rsid w:val="00F03183"/>
    <w:rsid w:val="00F035A6"/>
    <w:rsid w:val="00F03965"/>
    <w:rsid w:val="00F043C4"/>
    <w:rsid w:val="00F04544"/>
    <w:rsid w:val="00F045AF"/>
    <w:rsid w:val="00F04C1F"/>
    <w:rsid w:val="00F04D0C"/>
    <w:rsid w:val="00F0632C"/>
    <w:rsid w:val="00F0766F"/>
    <w:rsid w:val="00F07EBC"/>
    <w:rsid w:val="00F11018"/>
    <w:rsid w:val="00F11205"/>
    <w:rsid w:val="00F128C5"/>
    <w:rsid w:val="00F13375"/>
    <w:rsid w:val="00F13D0E"/>
    <w:rsid w:val="00F14465"/>
    <w:rsid w:val="00F146CE"/>
    <w:rsid w:val="00F15A6F"/>
    <w:rsid w:val="00F15DE4"/>
    <w:rsid w:val="00F16A6A"/>
    <w:rsid w:val="00F173A6"/>
    <w:rsid w:val="00F23E7B"/>
    <w:rsid w:val="00F2479C"/>
    <w:rsid w:val="00F24B9B"/>
    <w:rsid w:val="00F25D2D"/>
    <w:rsid w:val="00F26F4F"/>
    <w:rsid w:val="00F30595"/>
    <w:rsid w:val="00F315A0"/>
    <w:rsid w:val="00F31D04"/>
    <w:rsid w:val="00F31D80"/>
    <w:rsid w:val="00F32B0D"/>
    <w:rsid w:val="00F33181"/>
    <w:rsid w:val="00F33497"/>
    <w:rsid w:val="00F3708F"/>
    <w:rsid w:val="00F37345"/>
    <w:rsid w:val="00F40E76"/>
    <w:rsid w:val="00F422DF"/>
    <w:rsid w:val="00F437B2"/>
    <w:rsid w:val="00F43A18"/>
    <w:rsid w:val="00F43C3E"/>
    <w:rsid w:val="00F451BE"/>
    <w:rsid w:val="00F46088"/>
    <w:rsid w:val="00F468E4"/>
    <w:rsid w:val="00F4720D"/>
    <w:rsid w:val="00F50F75"/>
    <w:rsid w:val="00F5187A"/>
    <w:rsid w:val="00F52330"/>
    <w:rsid w:val="00F52A41"/>
    <w:rsid w:val="00F52C40"/>
    <w:rsid w:val="00F5474E"/>
    <w:rsid w:val="00F55E79"/>
    <w:rsid w:val="00F56763"/>
    <w:rsid w:val="00F56831"/>
    <w:rsid w:val="00F57363"/>
    <w:rsid w:val="00F57599"/>
    <w:rsid w:val="00F5767F"/>
    <w:rsid w:val="00F60406"/>
    <w:rsid w:val="00F60925"/>
    <w:rsid w:val="00F61D18"/>
    <w:rsid w:val="00F63628"/>
    <w:rsid w:val="00F638B5"/>
    <w:rsid w:val="00F64795"/>
    <w:rsid w:val="00F6604B"/>
    <w:rsid w:val="00F66721"/>
    <w:rsid w:val="00F719D7"/>
    <w:rsid w:val="00F7265A"/>
    <w:rsid w:val="00F746B3"/>
    <w:rsid w:val="00F754E9"/>
    <w:rsid w:val="00F76470"/>
    <w:rsid w:val="00F765EE"/>
    <w:rsid w:val="00F76735"/>
    <w:rsid w:val="00F771DD"/>
    <w:rsid w:val="00F779C7"/>
    <w:rsid w:val="00F77A1B"/>
    <w:rsid w:val="00F77FDE"/>
    <w:rsid w:val="00F859E3"/>
    <w:rsid w:val="00F85BFF"/>
    <w:rsid w:val="00F86111"/>
    <w:rsid w:val="00F86B4E"/>
    <w:rsid w:val="00F87E4D"/>
    <w:rsid w:val="00F90251"/>
    <w:rsid w:val="00F907D8"/>
    <w:rsid w:val="00F90B19"/>
    <w:rsid w:val="00F914DA"/>
    <w:rsid w:val="00F91F64"/>
    <w:rsid w:val="00F920CF"/>
    <w:rsid w:val="00F92900"/>
    <w:rsid w:val="00F93293"/>
    <w:rsid w:val="00F93C01"/>
    <w:rsid w:val="00F9440E"/>
    <w:rsid w:val="00F9463D"/>
    <w:rsid w:val="00F956F1"/>
    <w:rsid w:val="00FA0EDE"/>
    <w:rsid w:val="00FA218C"/>
    <w:rsid w:val="00FA226F"/>
    <w:rsid w:val="00FA2AE5"/>
    <w:rsid w:val="00FA2E72"/>
    <w:rsid w:val="00FA45C2"/>
    <w:rsid w:val="00FA4CDF"/>
    <w:rsid w:val="00FA5529"/>
    <w:rsid w:val="00FA5614"/>
    <w:rsid w:val="00FA5741"/>
    <w:rsid w:val="00FA58E8"/>
    <w:rsid w:val="00FA6291"/>
    <w:rsid w:val="00FA6344"/>
    <w:rsid w:val="00FA6CBA"/>
    <w:rsid w:val="00FA6F35"/>
    <w:rsid w:val="00FA7ECA"/>
    <w:rsid w:val="00FB1D47"/>
    <w:rsid w:val="00FB1DD0"/>
    <w:rsid w:val="00FB2292"/>
    <w:rsid w:val="00FB4488"/>
    <w:rsid w:val="00FB484C"/>
    <w:rsid w:val="00FB5EC5"/>
    <w:rsid w:val="00FB621F"/>
    <w:rsid w:val="00FB6881"/>
    <w:rsid w:val="00FB778F"/>
    <w:rsid w:val="00FB7F53"/>
    <w:rsid w:val="00FC03EE"/>
    <w:rsid w:val="00FC0F6F"/>
    <w:rsid w:val="00FC28EF"/>
    <w:rsid w:val="00FC2C63"/>
    <w:rsid w:val="00FC3886"/>
    <w:rsid w:val="00FC5731"/>
    <w:rsid w:val="00FC5B7A"/>
    <w:rsid w:val="00FC5C74"/>
    <w:rsid w:val="00FC7102"/>
    <w:rsid w:val="00FC751F"/>
    <w:rsid w:val="00FC7BE5"/>
    <w:rsid w:val="00FD00D3"/>
    <w:rsid w:val="00FD1676"/>
    <w:rsid w:val="00FD2A85"/>
    <w:rsid w:val="00FD2C3B"/>
    <w:rsid w:val="00FD2EBF"/>
    <w:rsid w:val="00FD33C9"/>
    <w:rsid w:val="00FD4AD1"/>
    <w:rsid w:val="00FD4B74"/>
    <w:rsid w:val="00FD4CF9"/>
    <w:rsid w:val="00FD5452"/>
    <w:rsid w:val="00FD5C35"/>
    <w:rsid w:val="00FD7839"/>
    <w:rsid w:val="00FE21C5"/>
    <w:rsid w:val="00FE25B8"/>
    <w:rsid w:val="00FE361A"/>
    <w:rsid w:val="00FE4000"/>
    <w:rsid w:val="00FE4449"/>
    <w:rsid w:val="00FE5694"/>
    <w:rsid w:val="00FE5E87"/>
    <w:rsid w:val="00FE70F7"/>
    <w:rsid w:val="00FE7477"/>
    <w:rsid w:val="00FE7803"/>
    <w:rsid w:val="00FE7FA5"/>
    <w:rsid w:val="00FF0519"/>
    <w:rsid w:val="00FF0878"/>
    <w:rsid w:val="00FF094A"/>
    <w:rsid w:val="00FF1BB3"/>
    <w:rsid w:val="00FF30F4"/>
    <w:rsid w:val="00FF3E61"/>
    <w:rsid w:val="00FF3EE0"/>
    <w:rsid w:val="00FF4B52"/>
    <w:rsid w:val="00FF4E11"/>
    <w:rsid w:val="00FF5F28"/>
    <w:rsid w:val="00FF6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4656D4A"/>
  <w15:docId w15:val="{DA1FE4E1-F901-4750-BC47-9E899A2FE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324D8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5">
    <w:name w:val="heading 5"/>
    <w:basedOn w:val="Normalny"/>
    <w:next w:val="Normalny"/>
    <w:link w:val="Nagwek5Znak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BE21CB"/>
    <w:rPr>
      <w:color w:val="0000FF"/>
      <w:u w:val="single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9Znak">
    <w:name w:val="Nagłówek 9 Znak"/>
    <w:link w:val="Nagwek9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BE21CB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Akapitzlist">
    <w:name w:val="List Paragraph"/>
    <w:aliases w:val="normalny tekst,Akapit z listą3,Obiekt,BulletC,Akapit z listą31,NOWY,Akapit z listą32,Akapit z listą2,Numerowanie,Akapit z listą BS,sw tekst,Kolorowa lista — akcent 11,List Paragraph,CW_Lista,List Paragraph1,Akapit z listą4,L1,Wyliczanie"/>
    <w:basedOn w:val="Normalny"/>
    <w:link w:val="AkapitzlistZnak"/>
    <w:uiPriority w:val="34"/>
    <w:qFormat/>
    <w:rsid w:val="00BE21CB"/>
    <w:pPr>
      <w:ind w:left="708"/>
    </w:pPr>
  </w:style>
  <w:style w:type="paragraph" w:styleId="Podpis">
    <w:name w:val="Signature"/>
    <w:basedOn w:val="Normalny"/>
    <w:rsid w:val="00BE21CB"/>
    <w:pPr>
      <w:ind w:left="4252"/>
    </w:p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rsid w:val="000F1DC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0F1DCF"/>
    <w:rPr>
      <w:sz w:val="24"/>
      <w:szCs w:val="24"/>
    </w:rPr>
  </w:style>
  <w:style w:type="paragraph" w:styleId="NormalnyWeb">
    <w:name w:val="Normal (Web)"/>
    <w:basedOn w:val="Normalny"/>
    <w:uiPriority w:val="99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5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A33C6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1A33C6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470AB"/>
  </w:style>
  <w:style w:type="character" w:styleId="Odwoanieprzypisudolnego">
    <w:name w:val="footnote reference"/>
    <w:rsid w:val="006470AB"/>
    <w:rPr>
      <w:vertAlign w:val="superscript"/>
    </w:rPr>
  </w:style>
  <w:style w:type="character" w:styleId="Odwoaniedokomentarza">
    <w:name w:val="annotation reference"/>
    <w:uiPriority w:val="99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67961"/>
  </w:style>
  <w:style w:type="paragraph" w:styleId="Tematkomentarza">
    <w:name w:val="annotation subject"/>
    <w:basedOn w:val="Tekstkomentarza"/>
    <w:next w:val="Tekstkomentarza"/>
    <w:link w:val="TematkomentarzaZnak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customStyle="1" w:styleId="TekstpodstawowyZnak">
    <w:name w:val="Tekst podstawowy Znak"/>
    <w:link w:val="Tekstpodstawowy"/>
    <w:rsid w:val="00DD1F6F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styleId="UyteHipercze">
    <w:name w:val="FollowedHyperlink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Akapit z listą2 Znak,Numerowanie Znak,Akapit z listą BS Znak,sw tekst Znak,Kolorowa lista — akcent 11 Znak"/>
    <w:link w:val="Akapitzlist"/>
    <w:uiPriority w:val="34"/>
    <w:qFormat/>
    <w:locked/>
    <w:rsid w:val="00F914DA"/>
    <w:rPr>
      <w:sz w:val="24"/>
      <w:szCs w:val="24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43C64"/>
    <w:rPr>
      <w:color w:val="605E5C"/>
      <w:shd w:val="clear" w:color="auto" w:fill="E1DFDD"/>
    </w:rPr>
  </w:style>
  <w:style w:type="paragraph" w:customStyle="1" w:styleId="Default">
    <w:name w:val="Default"/>
    <w:rsid w:val="004B4617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LO-normal">
    <w:name w:val="LO-normal"/>
    <w:qFormat/>
    <w:rsid w:val="00DB4BA8"/>
    <w:rPr>
      <w:rFonts w:eastAsia="NSimSun" w:cs="Arial"/>
      <w:lang w:eastAsia="zh-CN" w:bidi="hi-IN"/>
    </w:rPr>
  </w:style>
  <w:style w:type="table" w:customStyle="1" w:styleId="TableNormal">
    <w:name w:val="Table Normal"/>
    <w:rsid w:val="00B540C4"/>
    <w:rPr>
      <w:rFonts w:eastAsia="NSimSun" w:cs="Arial"/>
      <w:lang w:eastAsia="zh-CN" w:bidi="hi-I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A47C61"/>
    <w:rPr>
      <w:color w:val="605E5C"/>
      <w:shd w:val="clear" w:color="auto" w:fill="E1DFDD"/>
    </w:rPr>
  </w:style>
  <w:style w:type="character" w:customStyle="1" w:styleId="highlight">
    <w:name w:val="highlight"/>
    <w:basedOn w:val="Domylnaczcionkaakapitu"/>
    <w:rsid w:val="001C13A4"/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341F27"/>
    <w:rPr>
      <w:color w:val="605E5C"/>
      <w:shd w:val="clear" w:color="auto" w:fill="E1DFDD"/>
    </w:rPr>
  </w:style>
  <w:style w:type="paragraph" w:customStyle="1" w:styleId="Teksttreci">
    <w:name w:val="Tekst treści"/>
    <w:basedOn w:val="Normalny"/>
    <w:rsid w:val="00190C64"/>
    <w:pPr>
      <w:widowControl w:val="0"/>
      <w:suppressAutoHyphens/>
      <w:spacing w:line="360" w:lineRule="auto"/>
    </w:pPr>
    <w:rPr>
      <w:rFonts w:ascii="Calibri" w:eastAsia="Calibri" w:hAnsi="Calibri"/>
      <w:sz w:val="22"/>
      <w:szCs w:val="22"/>
      <w:lang w:eastAsia="ar-SA"/>
    </w:rPr>
  </w:style>
  <w:style w:type="paragraph" w:customStyle="1" w:styleId="western">
    <w:name w:val="western"/>
    <w:basedOn w:val="Normalny"/>
    <w:rsid w:val="00A81D37"/>
    <w:pPr>
      <w:suppressAutoHyphens/>
      <w:spacing w:before="280" w:after="142" w:line="288" w:lineRule="auto"/>
    </w:pPr>
    <w:rPr>
      <w:rFonts w:ascii="Calibri" w:eastAsia="Arial Unicode MS" w:hAnsi="Calibri" w:cs="Calibri"/>
      <w:color w:val="00000A"/>
      <w:sz w:val="22"/>
      <w:szCs w:val="22"/>
      <w:lang w:eastAsia="zh-CN"/>
    </w:rPr>
  </w:style>
  <w:style w:type="numbering" w:customStyle="1" w:styleId="WWNum14">
    <w:name w:val="WWNum14"/>
    <w:basedOn w:val="Bezlisty"/>
    <w:rsid w:val="0029518F"/>
    <w:pPr>
      <w:numPr>
        <w:numId w:val="2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sip.lex.pl/" TargetMode="External"/><Relationship Id="rId18" Type="http://schemas.openxmlformats.org/officeDocument/2006/relationships/hyperlink" Target="https://sip.lex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ip.lex.pl/" TargetMode="External"/><Relationship Id="rId17" Type="http://schemas.openxmlformats.org/officeDocument/2006/relationships/hyperlink" Target="https://sip.lex.pl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sip.lex.pl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x.pl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ip.lex.pl/" TargetMode="External"/><Relationship Id="rId10" Type="http://schemas.openxmlformats.org/officeDocument/2006/relationships/image" Target="media/image3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sip.lex.pl/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F7D9DA-B825-4772-B6C2-41F2E563D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4687</TotalTime>
  <Pages>25</Pages>
  <Words>5760</Words>
  <Characters>34566</Characters>
  <Application>Microsoft Office Word</Application>
  <DocSecurity>0</DocSecurity>
  <Lines>288</Lines>
  <Paragraphs>80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UDM</Company>
  <LinksUpToDate>false</LinksUpToDate>
  <CharactersWithSpaces>40246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creator>malgorzata.sobolewska</dc:creator>
  <cp:lastModifiedBy>Magdalena Bednarek-Sicińska</cp:lastModifiedBy>
  <cp:revision>322</cp:revision>
  <cp:lastPrinted>2026-02-26T14:24:00Z</cp:lastPrinted>
  <dcterms:created xsi:type="dcterms:W3CDTF">2021-01-05T09:32:00Z</dcterms:created>
  <dcterms:modified xsi:type="dcterms:W3CDTF">2026-02-26T14:24:00Z</dcterms:modified>
</cp:coreProperties>
</file>